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33436" w14:textId="2539601A" w:rsidR="006E21BD" w:rsidRDefault="00C968F3" w:rsidP="006E21BD">
      <w:pPr>
        <w:pStyle w:val="berschrift1"/>
        <w:rPr>
          <w:sz w:val="48"/>
        </w:rPr>
      </w:pPr>
      <w:r>
        <w:rPr>
          <w:noProof/>
          <w:sz w:val="48"/>
        </w:rPr>
        <w:drawing>
          <wp:inline distT="0" distB="0" distL="0" distR="0" wp14:anchorId="25287B2C" wp14:editId="4BE55E4B">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1336C93F" w14:textId="77777777" w:rsidR="00493B65" w:rsidRDefault="007166CE" w:rsidP="00493B65">
      <w:pPr>
        <w:pStyle w:val="berschrift1"/>
      </w:pPr>
      <w:r>
        <w:br w:type="page"/>
      </w:r>
      <w:r w:rsidR="00493B65">
        <w:lastRenderedPageBreak/>
        <w:t>Vorwort</w:t>
      </w:r>
    </w:p>
    <w:p w14:paraId="37D33042"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3BEF1A8F" w14:textId="77777777" w:rsidR="001F558F" w:rsidRDefault="001F558F" w:rsidP="00493B65">
      <w:r>
        <w:t>Deshalb gibt es die Glaubensstimme, und deshalb gibt es auch die Bücher, die Ihr hier herunterladen könnt. Manche Autoren sind Euch sicher bekannt, andere eher weniger.</w:t>
      </w:r>
    </w:p>
    <w:p w14:paraId="5EDABDD5"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08B18513"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1D4AE493" w14:textId="77777777" w:rsidR="00493B65" w:rsidRDefault="00493B65" w:rsidP="00493B65">
      <w:r>
        <w:t>Gruß &amp; Segen,</w:t>
      </w:r>
    </w:p>
    <w:p w14:paraId="5D2F977E" w14:textId="77777777" w:rsidR="007166CE" w:rsidRDefault="00493B65" w:rsidP="00493B65">
      <w:r>
        <w:t>Andreas</w:t>
      </w:r>
    </w:p>
    <w:p w14:paraId="05D3B08B"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35853AD3" w14:textId="235F9C30" w:rsidR="00BD71A4" w:rsidRDefault="00506BB3" w:rsidP="00B928DD">
      <w:pPr>
        <w:pStyle w:val="berschrift1"/>
      </w:pPr>
      <w:r>
        <w:lastRenderedPageBreak/>
        <w:t>Das Vaterunser in Liedern</w:t>
      </w:r>
    </w:p>
    <w:p w14:paraId="25F7B076" w14:textId="010A66EC" w:rsidR="00506BB3" w:rsidRDefault="00506BB3" w:rsidP="00506BB3">
      <w:pPr>
        <w:rPr>
          <w:lang w:eastAsia="de-DE"/>
        </w:rPr>
      </w:pPr>
      <w:r>
        <w:rPr>
          <w:lang w:eastAsia="de-DE"/>
        </w:rPr>
        <w:t>Diesmal sind es viele sehr alte Lieder, die ich heranziehe – und sie sind sprachlich und in der Rechtschreibung nicht angepasst. Ich hoffe, Sie sagen Euch dennoch zu und geben den einen oder anderen Gedankenanstoß.</w:t>
      </w:r>
    </w:p>
    <w:p w14:paraId="071B27FB" w14:textId="77777777" w:rsidR="00506BB3" w:rsidRDefault="00506BB3" w:rsidP="00506BB3">
      <w:pPr>
        <w:rPr>
          <w:lang w:eastAsia="de-DE"/>
        </w:rPr>
      </w:pPr>
    </w:p>
    <w:p w14:paraId="75943A91" w14:textId="5297C589" w:rsidR="00506BB3" w:rsidRDefault="00506BB3">
      <w:pPr>
        <w:spacing w:after="0" w:line="240" w:lineRule="auto"/>
        <w:rPr>
          <w:lang w:eastAsia="de-DE"/>
        </w:rPr>
      </w:pPr>
      <w:r>
        <w:rPr>
          <w:lang w:eastAsia="de-DE"/>
        </w:rPr>
        <w:br w:type="page"/>
      </w:r>
    </w:p>
    <w:p w14:paraId="2563060F" w14:textId="77777777" w:rsidR="00506BB3" w:rsidRDefault="00506BB3" w:rsidP="00506BB3">
      <w:pPr>
        <w:pStyle w:val="berschrift1"/>
      </w:pPr>
      <w:r>
        <w:lastRenderedPageBreak/>
        <w:t xml:space="preserve">Ambrosius </w:t>
      </w:r>
      <w:proofErr w:type="spellStart"/>
      <w:r>
        <w:t>Moibanus</w:t>
      </w:r>
      <w:proofErr w:type="spellEnd"/>
    </w:p>
    <w:p w14:paraId="62EC2EEF" w14:textId="77777777" w:rsidR="00506BB3" w:rsidRDefault="00506BB3" w:rsidP="00506BB3">
      <w:pPr>
        <w:rPr>
          <w:lang w:eastAsia="de-DE"/>
        </w:rPr>
      </w:pPr>
      <w:r>
        <w:rPr>
          <w:lang w:eastAsia="de-DE"/>
        </w:rPr>
        <w:t>Ach Vater unser, der du bist</w:t>
      </w:r>
    </w:p>
    <w:p w14:paraId="19D17D97" w14:textId="77777777" w:rsidR="00506BB3" w:rsidRDefault="00506BB3" w:rsidP="00506BB3">
      <w:pPr>
        <w:rPr>
          <w:lang w:eastAsia="de-DE"/>
        </w:rPr>
      </w:pPr>
      <w:r>
        <w:rPr>
          <w:lang w:eastAsia="de-DE"/>
        </w:rPr>
        <w:t>Im Himmelreich</w:t>
      </w:r>
    </w:p>
    <w:p w14:paraId="14CBB983" w14:textId="77777777" w:rsidR="00506BB3" w:rsidRDefault="00506BB3" w:rsidP="00506BB3">
      <w:pPr>
        <w:rPr>
          <w:lang w:eastAsia="de-DE"/>
        </w:rPr>
      </w:pPr>
      <w:r>
        <w:rPr>
          <w:lang w:eastAsia="de-DE"/>
        </w:rPr>
        <w:t>Hoch über uns,</w:t>
      </w:r>
    </w:p>
    <w:p w14:paraId="66989E25" w14:textId="77777777" w:rsidR="00506BB3" w:rsidRDefault="00506BB3" w:rsidP="00506BB3">
      <w:pPr>
        <w:rPr>
          <w:lang w:eastAsia="de-DE"/>
        </w:rPr>
      </w:pPr>
      <w:proofErr w:type="spellStart"/>
      <w:r>
        <w:rPr>
          <w:lang w:eastAsia="de-DE"/>
        </w:rPr>
        <w:t>Darumb</w:t>
      </w:r>
      <w:proofErr w:type="spellEnd"/>
      <w:r>
        <w:rPr>
          <w:lang w:eastAsia="de-DE"/>
        </w:rPr>
        <w:t xml:space="preserve"> im Geist</w:t>
      </w:r>
    </w:p>
    <w:p w14:paraId="07F7DD31" w14:textId="77777777" w:rsidR="00506BB3" w:rsidRDefault="00506BB3" w:rsidP="00506BB3">
      <w:pPr>
        <w:rPr>
          <w:lang w:eastAsia="de-DE"/>
        </w:rPr>
      </w:pPr>
      <w:proofErr w:type="spellStart"/>
      <w:r>
        <w:rPr>
          <w:lang w:eastAsia="de-DE"/>
        </w:rPr>
        <w:t>Willt</w:t>
      </w:r>
      <w:proofErr w:type="spellEnd"/>
      <w:r>
        <w:rPr>
          <w:lang w:eastAsia="de-DE"/>
        </w:rPr>
        <w:t xml:space="preserve"> angebetet werden,</w:t>
      </w:r>
    </w:p>
    <w:p w14:paraId="4AED5BEB" w14:textId="77777777" w:rsidR="00506BB3" w:rsidRDefault="00506BB3" w:rsidP="00506BB3">
      <w:pPr>
        <w:rPr>
          <w:lang w:eastAsia="de-DE"/>
        </w:rPr>
      </w:pPr>
      <w:r>
        <w:rPr>
          <w:lang w:eastAsia="de-DE"/>
        </w:rPr>
        <w:t xml:space="preserve">Dein </w:t>
      </w:r>
      <w:proofErr w:type="spellStart"/>
      <w:r>
        <w:rPr>
          <w:lang w:eastAsia="de-DE"/>
        </w:rPr>
        <w:t>heilger</w:t>
      </w:r>
      <w:proofErr w:type="spellEnd"/>
      <w:r>
        <w:rPr>
          <w:lang w:eastAsia="de-DE"/>
        </w:rPr>
        <w:t xml:space="preserve"> Nam </w:t>
      </w:r>
      <w:proofErr w:type="spellStart"/>
      <w:r>
        <w:rPr>
          <w:lang w:eastAsia="de-DE"/>
        </w:rPr>
        <w:t>werd</w:t>
      </w:r>
      <w:proofErr w:type="spellEnd"/>
      <w:r>
        <w:rPr>
          <w:lang w:eastAsia="de-DE"/>
        </w:rPr>
        <w:t xml:space="preserve"> ausgebreit</w:t>
      </w:r>
    </w:p>
    <w:p w14:paraId="0EEC2C47" w14:textId="77777777" w:rsidR="00506BB3" w:rsidRDefault="00506BB3" w:rsidP="00506BB3">
      <w:pPr>
        <w:rPr>
          <w:lang w:eastAsia="de-DE"/>
        </w:rPr>
      </w:pPr>
      <w:proofErr w:type="spellStart"/>
      <w:r>
        <w:rPr>
          <w:lang w:eastAsia="de-DE"/>
        </w:rPr>
        <w:t>Gewaltiglich</w:t>
      </w:r>
      <w:proofErr w:type="spellEnd"/>
      <w:r>
        <w:rPr>
          <w:lang w:eastAsia="de-DE"/>
        </w:rPr>
        <w:t>,</w:t>
      </w:r>
    </w:p>
    <w:p w14:paraId="156B5478" w14:textId="77777777" w:rsidR="00506BB3" w:rsidRDefault="00506BB3" w:rsidP="00506BB3">
      <w:pPr>
        <w:rPr>
          <w:lang w:eastAsia="de-DE"/>
        </w:rPr>
      </w:pPr>
      <w:r>
        <w:rPr>
          <w:lang w:eastAsia="de-DE"/>
        </w:rPr>
        <w:t>Geehrt in uns</w:t>
      </w:r>
    </w:p>
    <w:p w14:paraId="51944DAB" w14:textId="77777777" w:rsidR="00506BB3" w:rsidRDefault="00506BB3" w:rsidP="00506BB3">
      <w:pPr>
        <w:rPr>
          <w:lang w:eastAsia="de-DE"/>
        </w:rPr>
      </w:pPr>
      <w:r>
        <w:rPr>
          <w:lang w:eastAsia="de-DE"/>
        </w:rPr>
        <w:t>Und überall</w:t>
      </w:r>
    </w:p>
    <w:p w14:paraId="41747D4D" w14:textId="77777777" w:rsidR="00506BB3" w:rsidRDefault="00506BB3" w:rsidP="00506BB3">
      <w:pPr>
        <w:rPr>
          <w:lang w:eastAsia="de-DE"/>
        </w:rPr>
      </w:pPr>
      <w:r>
        <w:rPr>
          <w:lang w:eastAsia="de-DE"/>
        </w:rPr>
        <w:t>Im Himmel und auf Erden.</w:t>
      </w:r>
    </w:p>
    <w:p w14:paraId="2CF7C732" w14:textId="77777777" w:rsidR="00506BB3" w:rsidRDefault="00506BB3" w:rsidP="00506BB3">
      <w:pPr>
        <w:rPr>
          <w:lang w:eastAsia="de-DE"/>
        </w:rPr>
      </w:pPr>
      <w:r>
        <w:rPr>
          <w:lang w:eastAsia="de-DE"/>
        </w:rPr>
        <w:t>Das Reich der Gnaden komm uns zu</w:t>
      </w:r>
    </w:p>
    <w:p w14:paraId="38A182EF" w14:textId="77777777" w:rsidR="00506BB3" w:rsidRDefault="00506BB3" w:rsidP="00506BB3">
      <w:pPr>
        <w:rPr>
          <w:lang w:eastAsia="de-DE"/>
        </w:rPr>
      </w:pPr>
      <w:r>
        <w:rPr>
          <w:lang w:eastAsia="de-DE"/>
        </w:rPr>
        <w:t xml:space="preserve">Und </w:t>
      </w:r>
      <w:proofErr w:type="spellStart"/>
      <w:r>
        <w:rPr>
          <w:lang w:eastAsia="de-DE"/>
        </w:rPr>
        <w:t>thu</w:t>
      </w:r>
      <w:proofErr w:type="spellEnd"/>
      <w:r>
        <w:rPr>
          <w:lang w:eastAsia="de-DE"/>
        </w:rPr>
        <w:t xml:space="preserve"> in uns bekleiden.</w:t>
      </w:r>
    </w:p>
    <w:p w14:paraId="2728E663" w14:textId="77777777" w:rsidR="00506BB3" w:rsidRDefault="00506BB3" w:rsidP="00506BB3">
      <w:pPr>
        <w:rPr>
          <w:lang w:eastAsia="de-DE"/>
        </w:rPr>
      </w:pPr>
      <w:r>
        <w:rPr>
          <w:lang w:eastAsia="de-DE"/>
        </w:rPr>
        <w:t xml:space="preserve">Und was dir nicht </w:t>
      </w:r>
      <w:proofErr w:type="spellStart"/>
      <w:r>
        <w:rPr>
          <w:lang w:eastAsia="de-DE"/>
        </w:rPr>
        <w:t>behäglich</w:t>
      </w:r>
      <w:proofErr w:type="spellEnd"/>
      <w:r>
        <w:rPr>
          <w:lang w:eastAsia="de-DE"/>
        </w:rPr>
        <w:t xml:space="preserve"> ist</w:t>
      </w:r>
    </w:p>
    <w:p w14:paraId="671B3C74" w14:textId="77777777" w:rsidR="00506BB3" w:rsidRDefault="00506BB3" w:rsidP="00506BB3">
      <w:pPr>
        <w:rPr>
          <w:lang w:eastAsia="de-DE"/>
        </w:rPr>
      </w:pPr>
      <w:r>
        <w:rPr>
          <w:lang w:eastAsia="de-DE"/>
        </w:rPr>
        <w:t>In uns, das wöllst austreiben,</w:t>
      </w:r>
    </w:p>
    <w:p w14:paraId="1AEB1BD7" w14:textId="77777777" w:rsidR="00506BB3" w:rsidRDefault="00506BB3" w:rsidP="00506BB3">
      <w:pPr>
        <w:rPr>
          <w:lang w:eastAsia="de-DE"/>
        </w:rPr>
      </w:pPr>
      <w:r>
        <w:rPr>
          <w:lang w:eastAsia="de-DE"/>
        </w:rPr>
        <w:t xml:space="preserve">Auf </w:t>
      </w:r>
      <w:proofErr w:type="spellStart"/>
      <w:r>
        <w:rPr>
          <w:lang w:eastAsia="de-DE"/>
        </w:rPr>
        <w:t>daß</w:t>
      </w:r>
      <w:proofErr w:type="spellEnd"/>
      <w:r>
        <w:rPr>
          <w:lang w:eastAsia="de-DE"/>
        </w:rPr>
        <w:t xml:space="preserve"> wir </w:t>
      </w:r>
      <w:proofErr w:type="spellStart"/>
      <w:r>
        <w:rPr>
          <w:lang w:eastAsia="de-DE"/>
        </w:rPr>
        <w:t>mügen</w:t>
      </w:r>
      <w:proofErr w:type="spellEnd"/>
      <w:r>
        <w:rPr>
          <w:lang w:eastAsia="de-DE"/>
        </w:rPr>
        <w:t xml:space="preserve"> ewiglich</w:t>
      </w:r>
    </w:p>
    <w:p w14:paraId="4897B795" w14:textId="77777777" w:rsidR="00506BB3" w:rsidRDefault="00506BB3" w:rsidP="00506BB3">
      <w:pPr>
        <w:rPr>
          <w:lang w:eastAsia="de-DE"/>
        </w:rPr>
      </w:pPr>
      <w:r>
        <w:rPr>
          <w:lang w:eastAsia="de-DE"/>
        </w:rPr>
        <w:t>In deinem Reiche bleiben.</w:t>
      </w:r>
    </w:p>
    <w:p w14:paraId="7F6ABCF8" w14:textId="77777777" w:rsidR="00506BB3" w:rsidRDefault="00506BB3" w:rsidP="00506BB3">
      <w:pPr>
        <w:rPr>
          <w:lang w:eastAsia="de-DE"/>
        </w:rPr>
      </w:pPr>
    </w:p>
    <w:p w14:paraId="3CE0813C" w14:textId="77777777" w:rsidR="00506BB3" w:rsidRDefault="00506BB3" w:rsidP="00506BB3">
      <w:pPr>
        <w:rPr>
          <w:lang w:eastAsia="de-DE"/>
        </w:rPr>
      </w:pPr>
      <w:r>
        <w:rPr>
          <w:lang w:eastAsia="de-DE"/>
        </w:rPr>
        <w:t>Auch billig, Herr, so bitt wir das,</w:t>
      </w:r>
    </w:p>
    <w:p w14:paraId="0BCAC07A" w14:textId="77777777" w:rsidR="00506BB3" w:rsidRDefault="00506BB3" w:rsidP="00506BB3">
      <w:pPr>
        <w:rPr>
          <w:lang w:eastAsia="de-DE"/>
        </w:rPr>
      </w:pPr>
      <w:r>
        <w:rPr>
          <w:lang w:eastAsia="de-DE"/>
        </w:rPr>
        <w:t>Dein Will geschehe</w:t>
      </w:r>
    </w:p>
    <w:p w14:paraId="7C46CE73" w14:textId="77777777" w:rsidR="00506BB3" w:rsidRDefault="00506BB3" w:rsidP="00506BB3">
      <w:pPr>
        <w:rPr>
          <w:lang w:eastAsia="de-DE"/>
        </w:rPr>
      </w:pPr>
      <w:r>
        <w:rPr>
          <w:lang w:eastAsia="de-DE"/>
        </w:rPr>
        <w:t>Auf Erden hie</w:t>
      </w:r>
    </w:p>
    <w:p w14:paraId="436B1294" w14:textId="77777777" w:rsidR="00506BB3" w:rsidRDefault="00506BB3" w:rsidP="00506BB3">
      <w:pPr>
        <w:rPr>
          <w:lang w:eastAsia="de-DE"/>
        </w:rPr>
      </w:pPr>
      <w:r>
        <w:rPr>
          <w:lang w:eastAsia="de-DE"/>
        </w:rPr>
        <w:t>In aller Maaß</w:t>
      </w:r>
    </w:p>
    <w:p w14:paraId="7DB49AE4" w14:textId="77777777" w:rsidR="00506BB3" w:rsidRDefault="00506BB3" w:rsidP="00506BB3">
      <w:pPr>
        <w:rPr>
          <w:lang w:eastAsia="de-DE"/>
        </w:rPr>
      </w:pPr>
      <w:r>
        <w:rPr>
          <w:lang w:eastAsia="de-DE"/>
        </w:rPr>
        <w:t>Wie in dem Himmelreiche,</w:t>
      </w:r>
    </w:p>
    <w:p w14:paraId="14A728F2" w14:textId="77777777" w:rsidR="00506BB3" w:rsidRDefault="00506BB3" w:rsidP="00506BB3">
      <w:pPr>
        <w:rPr>
          <w:lang w:eastAsia="de-DE"/>
        </w:rPr>
      </w:pPr>
      <w:r>
        <w:rPr>
          <w:lang w:eastAsia="de-DE"/>
        </w:rPr>
        <w:t>Dahin denn niemand kommen kann</w:t>
      </w:r>
    </w:p>
    <w:p w14:paraId="6BDA992A" w14:textId="77777777" w:rsidR="00506BB3" w:rsidRDefault="00506BB3" w:rsidP="00506BB3">
      <w:pPr>
        <w:rPr>
          <w:lang w:eastAsia="de-DE"/>
        </w:rPr>
      </w:pPr>
      <w:r>
        <w:rPr>
          <w:lang w:eastAsia="de-DE"/>
        </w:rPr>
        <w:t xml:space="preserve">Und mag </w:t>
      </w:r>
      <w:proofErr w:type="spellStart"/>
      <w:r>
        <w:rPr>
          <w:lang w:eastAsia="de-DE"/>
        </w:rPr>
        <w:t>bestan</w:t>
      </w:r>
      <w:proofErr w:type="spellEnd"/>
      <w:r>
        <w:rPr>
          <w:lang w:eastAsia="de-DE"/>
        </w:rPr>
        <w:t>,</w:t>
      </w:r>
    </w:p>
    <w:p w14:paraId="3C32C483" w14:textId="77777777" w:rsidR="00506BB3" w:rsidRDefault="00506BB3" w:rsidP="00506BB3">
      <w:pPr>
        <w:rPr>
          <w:lang w:eastAsia="de-DE"/>
        </w:rPr>
      </w:pPr>
      <w:r>
        <w:rPr>
          <w:lang w:eastAsia="de-DE"/>
        </w:rPr>
        <w:t>Dann der allein</w:t>
      </w:r>
    </w:p>
    <w:p w14:paraId="02A9B0EE" w14:textId="77777777" w:rsidR="00506BB3" w:rsidRDefault="00506BB3" w:rsidP="00506BB3">
      <w:pPr>
        <w:rPr>
          <w:lang w:eastAsia="de-DE"/>
        </w:rPr>
      </w:pPr>
      <w:r>
        <w:rPr>
          <w:lang w:eastAsia="de-DE"/>
        </w:rPr>
        <w:t>Den Willen sein</w:t>
      </w:r>
    </w:p>
    <w:p w14:paraId="42F55E0C" w14:textId="77777777" w:rsidR="00506BB3" w:rsidRDefault="00506BB3" w:rsidP="00506BB3">
      <w:pPr>
        <w:rPr>
          <w:lang w:eastAsia="de-DE"/>
        </w:rPr>
      </w:pPr>
      <w:r>
        <w:rPr>
          <w:lang w:eastAsia="de-DE"/>
        </w:rPr>
        <w:t xml:space="preserve">Mit deinem </w:t>
      </w:r>
      <w:proofErr w:type="spellStart"/>
      <w:r>
        <w:rPr>
          <w:lang w:eastAsia="de-DE"/>
        </w:rPr>
        <w:t>thut</w:t>
      </w:r>
      <w:proofErr w:type="spellEnd"/>
      <w:r>
        <w:rPr>
          <w:lang w:eastAsia="de-DE"/>
        </w:rPr>
        <w:t xml:space="preserve"> vergleichen.</w:t>
      </w:r>
    </w:p>
    <w:p w14:paraId="5A25C60E" w14:textId="77777777" w:rsidR="00506BB3" w:rsidRDefault="00506BB3" w:rsidP="00506BB3">
      <w:pPr>
        <w:rPr>
          <w:lang w:eastAsia="de-DE"/>
        </w:rPr>
      </w:pPr>
      <w:r>
        <w:rPr>
          <w:lang w:eastAsia="de-DE"/>
        </w:rPr>
        <w:t xml:space="preserve">Und </w:t>
      </w:r>
      <w:proofErr w:type="spellStart"/>
      <w:r>
        <w:rPr>
          <w:lang w:eastAsia="de-DE"/>
        </w:rPr>
        <w:t>gieb</w:t>
      </w:r>
      <w:proofErr w:type="spellEnd"/>
      <w:r>
        <w:rPr>
          <w:lang w:eastAsia="de-DE"/>
        </w:rPr>
        <w:t xml:space="preserve"> uns unser täglich </w:t>
      </w:r>
      <w:proofErr w:type="spellStart"/>
      <w:r>
        <w:rPr>
          <w:lang w:eastAsia="de-DE"/>
        </w:rPr>
        <w:t>Brod</w:t>
      </w:r>
      <w:proofErr w:type="spellEnd"/>
      <w:r>
        <w:rPr>
          <w:lang w:eastAsia="de-DE"/>
        </w:rPr>
        <w:t>,</w:t>
      </w:r>
    </w:p>
    <w:p w14:paraId="762BF3CE" w14:textId="77777777" w:rsidR="00506BB3" w:rsidRDefault="00506BB3" w:rsidP="00506BB3">
      <w:pPr>
        <w:rPr>
          <w:lang w:eastAsia="de-DE"/>
        </w:rPr>
      </w:pPr>
      <w:r>
        <w:rPr>
          <w:lang w:eastAsia="de-DE"/>
        </w:rPr>
        <w:t>Der Seelen ihre Speise,</w:t>
      </w:r>
    </w:p>
    <w:p w14:paraId="0F35152F" w14:textId="77777777" w:rsidR="00506BB3" w:rsidRDefault="00506BB3" w:rsidP="00506BB3">
      <w:pPr>
        <w:rPr>
          <w:lang w:eastAsia="de-DE"/>
        </w:rPr>
      </w:pPr>
      <w:r>
        <w:rPr>
          <w:lang w:eastAsia="de-DE"/>
        </w:rPr>
        <w:t xml:space="preserve">Ich mein dein </w:t>
      </w:r>
      <w:proofErr w:type="spellStart"/>
      <w:r>
        <w:rPr>
          <w:lang w:eastAsia="de-DE"/>
        </w:rPr>
        <w:t>heiligs</w:t>
      </w:r>
      <w:proofErr w:type="spellEnd"/>
      <w:r>
        <w:rPr>
          <w:lang w:eastAsia="de-DE"/>
        </w:rPr>
        <w:t xml:space="preserve"> </w:t>
      </w:r>
      <w:proofErr w:type="spellStart"/>
      <w:r>
        <w:rPr>
          <w:lang w:eastAsia="de-DE"/>
        </w:rPr>
        <w:t>göttlichs</w:t>
      </w:r>
      <w:proofErr w:type="spellEnd"/>
      <w:r>
        <w:rPr>
          <w:lang w:eastAsia="de-DE"/>
        </w:rPr>
        <w:t xml:space="preserve"> Wort,</w:t>
      </w:r>
    </w:p>
    <w:p w14:paraId="027A5C8F" w14:textId="77777777" w:rsidR="00506BB3" w:rsidRDefault="00506BB3" w:rsidP="00506BB3">
      <w:pPr>
        <w:rPr>
          <w:lang w:eastAsia="de-DE"/>
        </w:rPr>
      </w:pPr>
      <w:proofErr w:type="spellStart"/>
      <w:r>
        <w:rPr>
          <w:lang w:eastAsia="de-DE"/>
        </w:rPr>
        <w:lastRenderedPageBreak/>
        <w:t>Daß</w:t>
      </w:r>
      <w:proofErr w:type="spellEnd"/>
      <w:r>
        <w:rPr>
          <w:lang w:eastAsia="de-DE"/>
        </w:rPr>
        <w:t xml:space="preserve"> wir das hörn mit </w:t>
      </w:r>
      <w:proofErr w:type="spellStart"/>
      <w:r>
        <w:rPr>
          <w:lang w:eastAsia="de-DE"/>
        </w:rPr>
        <w:t>Fleisse</w:t>
      </w:r>
      <w:proofErr w:type="spellEnd"/>
      <w:r>
        <w:rPr>
          <w:lang w:eastAsia="de-DE"/>
        </w:rPr>
        <w:t>,</w:t>
      </w:r>
    </w:p>
    <w:p w14:paraId="2B3D7B12" w14:textId="77777777" w:rsidR="00506BB3" w:rsidRDefault="00506BB3" w:rsidP="00506BB3">
      <w:pPr>
        <w:rPr>
          <w:lang w:eastAsia="de-DE"/>
        </w:rPr>
      </w:pPr>
      <w:proofErr w:type="spellStart"/>
      <w:r>
        <w:rPr>
          <w:lang w:eastAsia="de-DE"/>
        </w:rPr>
        <w:t>Darmit</w:t>
      </w:r>
      <w:proofErr w:type="spellEnd"/>
      <w:r>
        <w:rPr>
          <w:lang w:eastAsia="de-DE"/>
        </w:rPr>
        <w:t xml:space="preserve"> du uns zur Seligkeit</w:t>
      </w:r>
    </w:p>
    <w:p w14:paraId="70A71FF4" w14:textId="77777777" w:rsidR="00506BB3" w:rsidRDefault="00506BB3" w:rsidP="00506BB3">
      <w:pPr>
        <w:rPr>
          <w:lang w:eastAsia="de-DE"/>
        </w:rPr>
      </w:pPr>
      <w:r>
        <w:rPr>
          <w:lang w:eastAsia="de-DE"/>
        </w:rPr>
        <w:t xml:space="preserve">Den rechten Weg </w:t>
      </w:r>
      <w:proofErr w:type="spellStart"/>
      <w:r>
        <w:rPr>
          <w:lang w:eastAsia="de-DE"/>
        </w:rPr>
        <w:t>willt</w:t>
      </w:r>
      <w:proofErr w:type="spellEnd"/>
      <w:r>
        <w:rPr>
          <w:lang w:eastAsia="de-DE"/>
        </w:rPr>
        <w:t xml:space="preserve"> weisen.</w:t>
      </w:r>
    </w:p>
    <w:p w14:paraId="5681D03F" w14:textId="77777777" w:rsidR="00506BB3" w:rsidRDefault="00506BB3" w:rsidP="00506BB3">
      <w:pPr>
        <w:rPr>
          <w:lang w:eastAsia="de-DE"/>
        </w:rPr>
      </w:pPr>
    </w:p>
    <w:p w14:paraId="4D1EDD6C" w14:textId="77777777" w:rsidR="00506BB3" w:rsidRDefault="00506BB3" w:rsidP="00506BB3">
      <w:pPr>
        <w:rPr>
          <w:lang w:eastAsia="de-DE"/>
        </w:rPr>
      </w:pPr>
      <w:r>
        <w:rPr>
          <w:lang w:eastAsia="de-DE"/>
        </w:rPr>
        <w:t xml:space="preserve">Unser Schuld </w:t>
      </w:r>
      <w:proofErr w:type="spellStart"/>
      <w:r>
        <w:rPr>
          <w:lang w:eastAsia="de-DE"/>
        </w:rPr>
        <w:t>unde</w:t>
      </w:r>
      <w:proofErr w:type="spellEnd"/>
      <w:r>
        <w:rPr>
          <w:lang w:eastAsia="de-DE"/>
        </w:rPr>
        <w:t xml:space="preserve"> </w:t>
      </w:r>
      <w:proofErr w:type="spellStart"/>
      <w:r>
        <w:rPr>
          <w:lang w:eastAsia="de-DE"/>
        </w:rPr>
        <w:t>Missethat</w:t>
      </w:r>
      <w:proofErr w:type="spellEnd"/>
      <w:r>
        <w:rPr>
          <w:lang w:eastAsia="de-DE"/>
        </w:rPr>
        <w:t>,</w:t>
      </w:r>
    </w:p>
    <w:p w14:paraId="34215E96" w14:textId="77777777" w:rsidR="00506BB3" w:rsidRDefault="00506BB3" w:rsidP="00506BB3">
      <w:pPr>
        <w:rPr>
          <w:lang w:eastAsia="de-DE"/>
        </w:rPr>
      </w:pPr>
      <w:r>
        <w:rPr>
          <w:lang w:eastAsia="de-DE"/>
        </w:rPr>
        <w:t xml:space="preserve">Herr, uns </w:t>
      </w:r>
      <w:proofErr w:type="spellStart"/>
      <w:r>
        <w:rPr>
          <w:lang w:eastAsia="de-DE"/>
        </w:rPr>
        <w:t>erlaß</w:t>
      </w:r>
      <w:proofErr w:type="spellEnd"/>
      <w:r>
        <w:rPr>
          <w:lang w:eastAsia="de-DE"/>
        </w:rPr>
        <w:t>,</w:t>
      </w:r>
    </w:p>
    <w:p w14:paraId="7F367EF9" w14:textId="77777777" w:rsidR="00506BB3" w:rsidRDefault="00506BB3" w:rsidP="00506BB3">
      <w:pPr>
        <w:rPr>
          <w:lang w:eastAsia="de-DE"/>
        </w:rPr>
      </w:pPr>
      <w:r>
        <w:rPr>
          <w:lang w:eastAsia="de-DE"/>
        </w:rPr>
        <w:t>Und ob wir dich</w:t>
      </w:r>
    </w:p>
    <w:p w14:paraId="68B21888" w14:textId="77777777" w:rsidR="00506BB3" w:rsidRDefault="00506BB3" w:rsidP="00506BB3">
      <w:pPr>
        <w:rPr>
          <w:lang w:eastAsia="de-DE"/>
        </w:rPr>
      </w:pPr>
      <w:r>
        <w:rPr>
          <w:lang w:eastAsia="de-DE"/>
        </w:rPr>
        <w:t xml:space="preserve">Erzürnet </w:t>
      </w:r>
      <w:proofErr w:type="spellStart"/>
      <w:r>
        <w:rPr>
          <w:lang w:eastAsia="de-DE"/>
        </w:rPr>
        <w:t>han</w:t>
      </w:r>
      <w:proofErr w:type="spellEnd"/>
      <w:r>
        <w:rPr>
          <w:lang w:eastAsia="de-DE"/>
        </w:rPr>
        <w:t>,</w:t>
      </w:r>
    </w:p>
    <w:p w14:paraId="1363FFD6" w14:textId="77777777" w:rsidR="00506BB3" w:rsidRDefault="00506BB3" w:rsidP="00506BB3">
      <w:pPr>
        <w:rPr>
          <w:lang w:eastAsia="de-DE"/>
        </w:rPr>
      </w:pPr>
      <w:r>
        <w:rPr>
          <w:lang w:eastAsia="de-DE"/>
        </w:rPr>
        <w:t>Das wöllst uns nicht zumessen.</w:t>
      </w:r>
    </w:p>
    <w:p w14:paraId="7E5A73D4" w14:textId="77777777" w:rsidR="00506BB3" w:rsidRDefault="00506BB3" w:rsidP="00506BB3">
      <w:pPr>
        <w:rPr>
          <w:lang w:eastAsia="de-DE"/>
        </w:rPr>
      </w:pPr>
      <w:r>
        <w:rPr>
          <w:lang w:eastAsia="de-DE"/>
        </w:rPr>
        <w:t>Dann wir auch unsern Schuldigern</w:t>
      </w:r>
    </w:p>
    <w:p w14:paraId="6F1A89F8" w14:textId="77777777" w:rsidR="00506BB3" w:rsidRDefault="00506BB3" w:rsidP="00506BB3">
      <w:pPr>
        <w:rPr>
          <w:lang w:eastAsia="de-DE"/>
        </w:rPr>
      </w:pPr>
      <w:r>
        <w:rPr>
          <w:lang w:eastAsia="de-DE"/>
        </w:rPr>
        <w:t>Thun solcher Maaß;</w:t>
      </w:r>
    </w:p>
    <w:p w14:paraId="682BD5F8" w14:textId="77777777" w:rsidR="00506BB3" w:rsidRDefault="00506BB3" w:rsidP="00506BB3">
      <w:pPr>
        <w:rPr>
          <w:lang w:eastAsia="de-DE"/>
        </w:rPr>
      </w:pPr>
      <w:proofErr w:type="spellStart"/>
      <w:r>
        <w:rPr>
          <w:lang w:eastAsia="de-DE"/>
        </w:rPr>
        <w:t>Wormit</w:t>
      </w:r>
      <w:proofErr w:type="spellEnd"/>
      <w:r>
        <w:rPr>
          <w:lang w:eastAsia="de-DE"/>
        </w:rPr>
        <w:t xml:space="preserve"> sie uns</w:t>
      </w:r>
    </w:p>
    <w:p w14:paraId="74BC7411" w14:textId="77777777" w:rsidR="00506BB3" w:rsidRDefault="00506BB3" w:rsidP="00506BB3">
      <w:pPr>
        <w:rPr>
          <w:lang w:eastAsia="de-DE"/>
        </w:rPr>
      </w:pPr>
      <w:r>
        <w:rPr>
          <w:lang w:eastAsia="de-DE"/>
        </w:rPr>
        <w:t xml:space="preserve">Erzürnet </w:t>
      </w:r>
      <w:proofErr w:type="spellStart"/>
      <w:r>
        <w:rPr>
          <w:lang w:eastAsia="de-DE"/>
        </w:rPr>
        <w:t>han</w:t>
      </w:r>
      <w:proofErr w:type="spellEnd"/>
      <w:r>
        <w:rPr>
          <w:lang w:eastAsia="de-DE"/>
        </w:rPr>
        <w:t>,</w:t>
      </w:r>
    </w:p>
    <w:p w14:paraId="7CBD9C5E" w14:textId="77777777" w:rsidR="00506BB3" w:rsidRDefault="00506BB3" w:rsidP="00506BB3">
      <w:pPr>
        <w:rPr>
          <w:lang w:eastAsia="de-DE"/>
        </w:rPr>
      </w:pPr>
      <w:r>
        <w:rPr>
          <w:lang w:eastAsia="de-DE"/>
        </w:rPr>
        <w:t>Das wöll wir ganz vergessen.</w:t>
      </w:r>
    </w:p>
    <w:p w14:paraId="1124CD71" w14:textId="77777777" w:rsidR="00506BB3" w:rsidRDefault="00506BB3" w:rsidP="00506BB3">
      <w:pPr>
        <w:rPr>
          <w:lang w:eastAsia="de-DE"/>
        </w:rPr>
      </w:pPr>
      <w:r>
        <w:rPr>
          <w:lang w:eastAsia="de-DE"/>
        </w:rPr>
        <w:t xml:space="preserve">In kein Versuchung uns </w:t>
      </w:r>
      <w:proofErr w:type="spellStart"/>
      <w:r>
        <w:rPr>
          <w:lang w:eastAsia="de-DE"/>
        </w:rPr>
        <w:t>einführ</w:t>
      </w:r>
      <w:proofErr w:type="spellEnd"/>
      <w:r>
        <w:rPr>
          <w:lang w:eastAsia="de-DE"/>
        </w:rPr>
        <w:t>,</w:t>
      </w:r>
    </w:p>
    <w:p w14:paraId="4BEA354D" w14:textId="77777777" w:rsidR="00506BB3" w:rsidRDefault="00506BB3" w:rsidP="00506BB3">
      <w:pPr>
        <w:rPr>
          <w:lang w:eastAsia="de-DE"/>
        </w:rPr>
      </w:pPr>
      <w:r>
        <w:rPr>
          <w:lang w:eastAsia="de-DE"/>
        </w:rPr>
        <w:t>Darin wir möchten verderben.</w:t>
      </w:r>
    </w:p>
    <w:p w14:paraId="730BAF39" w14:textId="77777777" w:rsidR="00506BB3" w:rsidRDefault="00506BB3" w:rsidP="00506BB3">
      <w:pPr>
        <w:rPr>
          <w:lang w:eastAsia="de-DE"/>
        </w:rPr>
      </w:pPr>
      <w:r>
        <w:rPr>
          <w:lang w:eastAsia="de-DE"/>
        </w:rPr>
        <w:t xml:space="preserve">Für solchem Uebel uns </w:t>
      </w:r>
      <w:proofErr w:type="spellStart"/>
      <w:r>
        <w:rPr>
          <w:lang w:eastAsia="de-DE"/>
        </w:rPr>
        <w:t>bewahr</w:t>
      </w:r>
      <w:proofErr w:type="spellEnd"/>
      <w:r>
        <w:rPr>
          <w:lang w:eastAsia="de-DE"/>
        </w:rPr>
        <w:t>,</w:t>
      </w:r>
    </w:p>
    <w:p w14:paraId="224E1F43" w14:textId="77777777" w:rsidR="00506BB3" w:rsidRDefault="00506BB3" w:rsidP="00506BB3">
      <w:pPr>
        <w:rPr>
          <w:lang w:eastAsia="de-DE"/>
        </w:rPr>
      </w:pPr>
      <w:proofErr w:type="spellStart"/>
      <w:r>
        <w:rPr>
          <w:lang w:eastAsia="de-DE"/>
        </w:rPr>
        <w:t>Darvon</w:t>
      </w:r>
      <w:proofErr w:type="spellEnd"/>
      <w:r>
        <w:rPr>
          <w:lang w:eastAsia="de-DE"/>
        </w:rPr>
        <w:t xml:space="preserve"> die Seel möcht sterben.</w:t>
      </w:r>
    </w:p>
    <w:p w14:paraId="2A120311" w14:textId="77777777" w:rsidR="00506BB3" w:rsidRDefault="00506BB3" w:rsidP="00506BB3">
      <w:pPr>
        <w:rPr>
          <w:lang w:eastAsia="de-DE"/>
        </w:rPr>
      </w:pPr>
      <w:r>
        <w:rPr>
          <w:lang w:eastAsia="de-DE"/>
        </w:rPr>
        <w:t xml:space="preserve">Und mach uns </w:t>
      </w:r>
      <w:proofErr w:type="spellStart"/>
      <w:r>
        <w:rPr>
          <w:lang w:eastAsia="de-DE"/>
        </w:rPr>
        <w:t>allesammt</w:t>
      </w:r>
      <w:proofErr w:type="spellEnd"/>
      <w:r>
        <w:rPr>
          <w:lang w:eastAsia="de-DE"/>
        </w:rPr>
        <w:t xml:space="preserve"> zugleich</w:t>
      </w:r>
    </w:p>
    <w:p w14:paraId="100C5FB9" w14:textId="77777777" w:rsidR="00506BB3" w:rsidRDefault="00506BB3" w:rsidP="00506BB3">
      <w:pPr>
        <w:rPr>
          <w:lang w:eastAsia="de-DE"/>
        </w:rPr>
      </w:pPr>
      <w:r>
        <w:rPr>
          <w:lang w:eastAsia="de-DE"/>
        </w:rPr>
        <w:t>In deinem Reich zu Erben.</w:t>
      </w:r>
    </w:p>
    <w:p w14:paraId="45C0E6B1" w14:textId="77777777" w:rsidR="00506BB3" w:rsidRDefault="00506BB3" w:rsidP="00506BB3">
      <w:pPr>
        <w:rPr>
          <w:lang w:eastAsia="de-DE"/>
        </w:rPr>
      </w:pPr>
    </w:p>
    <w:p w14:paraId="0078C593" w14:textId="77777777" w:rsidR="00171EFF" w:rsidRDefault="00171EFF" w:rsidP="00171EFF">
      <w:pPr>
        <w:pStyle w:val="berschrift1"/>
      </w:pPr>
      <w:r>
        <w:t>Georg Wolfgang Wedel</w:t>
      </w:r>
    </w:p>
    <w:p w14:paraId="34403EFE" w14:textId="77777777" w:rsidR="00171EFF" w:rsidRDefault="00171EFF" w:rsidP="00171EFF">
      <w:pPr>
        <w:rPr>
          <w:lang w:eastAsia="de-DE"/>
        </w:rPr>
      </w:pPr>
    </w:p>
    <w:p w14:paraId="1FBD5EA8" w14:textId="77777777" w:rsidR="00171EFF" w:rsidRDefault="00171EFF" w:rsidP="00171EFF">
      <w:pPr>
        <w:rPr>
          <w:lang w:eastAsia="de-DE"/>
        </w:rPr>
      </w:pPr>
      <w:r>
        <w:rPr>
          <w:lang w:eastAsia="de-DE"/>
        </w:rPr>
        <w:t>Vater, der du ewig bist,</w:t>
      </w:r>
    </w:p>
    <w:p w14:paraId="3EE523D8" w14:textId="77777777" w:rsidR="00171EFF" w:rsidRDefault="00171EFF" w:rsidP="00171EFF">
      <w:pPr>
        <w:rPr>
          <w:lang w:eastAsia="de-DE"/>
        </w:rPr>
      </w:pPr>
      <w:r>
        <w:rPr>
          <w:lang w:eastAsia="de-DE"/>
        </w:rPr>
        <w:t>Dessen Thron gegründet ist</w:t>
      </w:r>
    </w:p>
    <w:p w14:paraId="779CD844" w14:textId="77777777" w:rsidR="00171EFF" w:rsidRDefault="00171EFF" w:rsidP="00171EFF">
      <w:pPr>
        <w:rPr>
          <w:lang w:eastAsia="de-DE"/>
        </w:rPr>
      </w:pPr>
      <w:r>
        <w:rPr>
          <w:lang w:eastAsia="de-DE"/>
        </w:rPr>
        <w:t>Ob der Himmel Firmament</w:t>
      </w:r>
    </w:p>
    <w:p w14:paraId="5721931A" w14:textId="77777777" w:rsidR="00171EFF" w:rsidRDefault="00171EFF" w:rsidP="00171EFF">
      <w:pPr>
        <w:rPr>
          <w:lang w:eastAsia="de-DE"/>
        </w:rPr>
      </w:pPr>
      <w:r>
        <w:rPr>
          <w:lang w:eastAsia="de-DE"/>
        </w:rPr>
        <w:t>Und an aller Welten End'.</w:t>
      </w:r>
    </w:p>
    <w:p w14:paraId="3E152396" w14:textId="77777777" w:rsidR="00171EFF" w:rsidRDefault="00171EFF" w:rsidP="00171EFF">
      <w:pPr>
        <w:rPr>
          <w:lang w:eastAsia="de-DE"/>
        </w:rPr>
      </w:pPr>
    </w:p>
    <w:p w14:paraId="4C0314D9" w14:textId="77777777" w:rsidR="00171EFF" w:rsidRDefault="00171EFF" w:rsidP="00171EFF">
      <w:pPr>
        <w:rPr>
          <w:lang w:eastAsia="de-DE"/>
        </w:rPr>
      </w:pPr>
      <w:r>
        <w:rPr>
          <w:lang w:eastAsia="de-DE"/>
        </w:rPr>
        <w:t>Deinen Namen lass allein</w:t>
      </w:r>
    </w:p>
    <w:p w14:paraId="2D439D21" w14:textId="77777777" w:rsidR="00171EFF" w:rsidRDefault="00171EFF" w:rsidP="00171EFF">
      <w:pPr>
        <w:rPr>
          <w:lang w:eastAsia="de-DE"/>
        </w:rPr>
      </w:pPr>
      <w:r>
        <w:rPr>
          <w:lang w:eastAsia="de-DE"/>
        </w:rPr>
        <w:t>Heilig und geheiligt sein,</w:t>
      </w:r>
    </w:p>
    <w:p w14:paraId="15EFBBBB" w14:textId="77777777" w:rsidR="00171EFF" w:rsidRDefault="00171EFF" w:rsidP="00171EFF">
      <w:pPr>
        <w:rPr>
          <w:lang w:eastAsia="de-DE"/>
        </w:rPr>
      </w:pPr>
      <w:r>
        <w:rPr>
          <w:lang w:eastAsia="de-DE"/>
        </w:rPr>
        <w:t>Wo die Sonn' am Morgen steht</w:t>
      </w:r>
    </w:p>
    <w:p w14:paraId="2901A603" w14:textId="77777777" w:rsidR="00171EFF" w:rsidRDefault="00171EFF" w:rsidP="00171EFF">
      <w:pPr>
        <w:rPr>
          <w:lang w:eastAsia="de-DE"/>
        </w:rPr>
      </w:pPr>
      <w:r>
        <w:rPr>
          <w:lang w:eastAsia="de-DE"/>
        </w:rPr>
        <w:lastRenderedPageBreak/>
        <w:t>Und am Abend niedergeht.</w:t>
      </w:r>
    </w:p>
    <w:p w14:paraId="3F4A99F5" w14:textId="77777777" w:rsidR="00171EFF" w:rsidRDefault="00171EFF" w:rsidP="00171EFF">
      <w:pPr>
        <w:rPr>
          <w:lang w:eastAsia="de-DE"/>
        </w:rPr>
      </w:pPr>
    </w:p>
    <w:p w14:paraId="2C010FD1" w14:textId="77777777" w:rsidR="00171EFF" w:rsidRDefault="00171EFF" w:rsidP="00171EFF">
      <w:pPr>
        <w:rPr>
          <w:lang w:eastAsia="de-DE"/>
        </w:rPr>
      </w:pPr>
      <w:r>
        <w:rPr>
          <w:lang w:eastAsia="de-DE"/>
        </w:rPr>
        <w:t>Dein Reich komm in vollem Lauf</w:t>
      </w:r>
    </w:p>
    <w:p w14:paraId="3FC8872A" w14:textId="77777777" w:rsidR="00171EFF" w:rsidRDefault="00171EFF" w:rsidP="00171EFF">
      <w:pPr>
        <w:rPr>
          <w:lang w:eastAsia="de-DE"/>
        </w:rPr>
      </w:pPr>
      <w:r>
        <w:rPr>
          <w:lang w:eastAsia="de-DE"/>
        </w:rPr>
        <w:t>Die Gerechten warten drauf,</w:t>
      </w:r>
    </w:p>
    <w:p w14:paraId="0AF61F9E" w14:textId="77777777" w:rsidR="00171EFF" w:rsidRDefault="00171EFF" w:rsidP="00171EFF">
      <w:pPr>
        <w:rPr>
          <w:lang w:eastAsia="de-DE"/>
        </w:rPr>
      </w:pPr>
      <w:r>
        <w:rPr>
          <w:lang w:eastAsia="de-DE"/>
        </w:rPr>
        <w:t>Die betrübte Kreatur</w:t>
      </w:r>
    </w:p>
    <w:p w14:paraId="1F279D35" w14:textId="77777777" w:rsidR="00171EFF" w:rsidRDefault="00171EFF" w:rsidP="00171EFF">
      <w:pPr>
        <w:rPr>
          <w:lang w:eastAsia="de-DE"/>
        </w:rPr>
      </w:pPr>
      <w:r>
        <w:rPr>
          <w:lang w:eastAsia="de-DE"/>
        </w:rPr>
        <w:t>Sehnet sich nach seiner Spur.</w:t>
      </w:r>
    </w:p>
    <w:p w14:paraId="4DC6C58E" w14:textId="77777777" w:rsidR="00171EFF" w:rsidRDefault="00171EFF" w:rsidP="00171EFF">
      <w:pPr>
        <w:rPr>
          <w:lang w:eastAsia="de-DE"/>
        </w:rPr>
      </w:pPr>
    </w:p>
    <w:p w14:paraId="5D95C77A" w14:textId="77777777" w:rsidR="00171EFF" w:rsidRDefault="00171EFF" w:rsidP="00171EFF">
      <w:pPr>
        <w:rPr>
          <w:lang w:eastAsia="de-DE"/>
        </w:rPr>
      </w:pPr>
      <w:r>
        <w:rPr>
          <w:lang w:eastAsia="de-DE"/>
        </w:rPr>
        <w:t>Wie dein Wille dort entsteht</w:t>
      </w:r>
    </w:p>
    <w:p w14:paraId="56128CEE" w14:textId="77777777" w:rsidR="00171EFF" w:rsidRDefault="00171EFF" w:rsidP="00171EFF">
      <w:pPr>
        <w:rPr>
          <w:lang w:eastAsia="de-DE"/>
        </w:rPr>
      </w:pPr>
      <w:r>
        <w:rPr>
          <w:lang w:eastAsia="de-DE"/>
        </w:rPr>
        <w:t>Und im Himmel herrlich geht:</w:t>
      </w:r>
    </w:p>
    <w:p w14:paraId="20B558BC" w14:textId="77777777" w:rsidR="00171EFF" w:rsidRDefault="00171EFF" w:rsidP="00171EFF">
      <w:pPr>
        <w:rPr>
          <w:lang w:eastAsia="de-DE"/>
        </w:rPr>
      </w:pPr>
      <w:r>
        <w:rPr>
          <w:lang w:eastAsia="de-DE"/>
        </w:rPr>
        <w:t>Also hilf uns solchen nun</w:t>
      </w:r>
    </w:p>
    <w:p w14:paraId="6819E8B4" w14:textId="77777777" w:rsidR="00171EFF" w:rsidRDefault="00171EFF" w:rsidP="00171EFF">
      <w:pPr>
        <w:rPr>
          <w:lang w:eastAsia="de-DE"/>
        </w:rPr>
      </w:pPr>
      <w:r>
        <w:rPr>
          <w:lang w:eastAsia="de-DE"/>
        </w:rPr>
        <w:t>Freudig auch auf Erden tun.</w:t>
      </w:r>
    </w:p>
    <w:p w14:paraId="45013B60" w14:textId="77777777" w:rsidR="00171EFF" w:rsidRDefault="00171EFF" w:rsidP="00171EFF">
      <w:pPr>
        <w:rPr>
          <w:lang w:eastAsia="de-DE"/>
        </w:rPr>
      </w:pPr>
    </w:p>
    <w:p w14:paraId="5B4FA0A0" w14:textId="77777777" w:rsidR="00171EFF" w:rsidRDefault="00171EFF" w:rsidP="00171EFF">
      <w:pPr>
        <w:rPr>
          <w:lang w:eastAsia="de-DE"/>
        </w:rPr>
      </w:pPr>
      <w:r>
        <w:rPr>
          <w:lang w:eastAsia="de-DE"/>
        </w:rPr>
        <w:t>Gib uns stets was Leib und Geist</w:t>
      </w:r>
    </w:p>
    <w:p w14:paraId="18D1F04C" w14:textId="77777777" w:rsidR="00171EFF" w:rsidRDefault="00171EFF" w:rsidP="00171EFF">
      <w:pPr>
        <w:rPr>
          <w:lang w:eastAsia="de-DE"/>
        </w:rPr>
      </w:pPr>
      <w:r>
        <w:rPr>
          <w:lang w:eastAsia="de-DE"/>
        </w:rPr>
        <w:t>Zeitlich und auf ewig speist;</w:t>
      </w:r>
    </w:p>
    <w:p w14:paraId="48FC42BD" w14:textId="77777777" w:rsidR="00171EFF" w:rsidRDefault="00171EFF" w:rsidP="00171EFF">
      <w:pPr>
        <w:rPr>
          <w:lang w:eastAsia="de-DE"/>
        </w:rPr>
      </w:pPr>
      <w:r>
        <w:rPr>
          <w:lang w:eastAsia="de-DE"/>
        </w:rPr>
        <w:t>Brot des Lebens, gib dass wir</w:t>
      </w:r>
    </w:p>
    <w:p w14:paraId="1099302B" w14:textId="77777777" w:rsidR="00171EFF" w:rsidRDefault="00171EFF" w:rsidP="00171EFF">
      <w:pPr>
        <w:rPr>
          <w:lang w:eastAsia="de-DE"/>
        </w:rPr>
      </w:pPr>
      <w:r>
        <w:rPr>
          <w:lang w:eastAsia="de-DE"/>
        </w:rPr>
        <w:t xml:space="preserve">Täglich hungrig </w:t>
      </w:r>
      <w:proofErr w:type="spellStart"/>
      <w:r>
        <w:rPr>
          <w:lang w:eastAsia="de-DE"/>
        </w:rPr>
        <w:t>sei'n</w:t>
      </w:r>
      <w:proofErr w:type="spellEnd"/>
      <w:r>
        <w:rPr>
          <w:lang w:eastAsia="de-DE"/>
        </w:rPr>
        <w:t xml:space="preserve"> nach dir!</w:t>
      </w:r>
    </w:p>
    <w:p w14:paraId="5FD99D7D" w14:textId="77777777" w:rsidR="00171EFF" w:rsidRDefault="00171EFF" w:rsidP="00171EFF">
      <w:pPr>
        <w:rPr>
          <w:lang w:eastAsia="de-DE"/>
        </w:rPr>
      </w:pPr>
    </w:p>
    <w:p w14:paraId="3A7BA345" w14:textId="77777777" w:rsidR="00171EFF" w:rsidRDefault="00171EFF" w:rsidP="00171EFF">
      <w:pPr>
        <w:rPr>
          <w:lang w:eastAsia="de-DE"/>
        </w:rPr>
      </w:pPr>
      <w:r>
        <w:rPr>
          <w:lang w:eastAsia="de-DE"/>
        </w:rPr>
        <w:t>Herr, vergib uns unsre Schuld</w:t>
      </w:r>
    </w:p>
    <w:p w14:paraId="34336642" w14:textId="77777777" w:rsidR="00171EFF" w:rsidRDefault="00171EFF" w:rsidP="00171EFF">
      <w:pPr>
        <w:rPr>
          <w:lang w:eastAsia="de-DE"/>
        </w:rPr>
      </w:pPr>
      <w:r>
        <w:rPr>
          <w:lang w:eastAsia="de-DE"/>
        </w:rPr>
        <w:t>In Erbarmung und Geduld,</w:t>
      </w:r>
    </w:p>
    <w:p w14:paraId="32E6C3CD" w14:textId="77777777" w:rsidR="00171EFF" w:rsidRDefault="00171EFF" w:rsidP="00171EFF">
      <w:pPr>
        <w:rPr>
          <w:lang w:eastAsia="de-DE"/>
        </w:rPr>
      </w:pPr>
      <w:r>
        <w:rPr>
          <w:lang w:eastAsia="de-DE"/>
        </w:rPr>
        <w:t>Wie auch dem der uns gekränkt,</w:t>
      </w:r>
    </w:p>
    <w:p w14:paraId="59F2506F" w14:textId="77777777" w:rsidR="00171EFF" w:rsidRDefault="00171EFF" w:rsidP="00171EFF">
      <w:pPr>
        <w:rPr>
          <w:lang w:eastAsia="de-DE"/>
        </w:rPr>
      </w:pPr>
      <w:r>
        <w:rPr>
          <w:lang w:eastAsia="de-DE"/>
        </w:rPr>
        <w:t>Werde seine Schuld geschenkt.</w:t>
      </w:r>
    </w:p>
    <w:p w14:paraId="40049EAC" w14:textId="77777777" w:rsidR="00171EFF" w:rsidRDefault="00171EFF" w:rsidP="00171EFF">
      <w:pPr>
        <w:rPr>
          <w:lang w:eastAsia="de-DE"/>
        </w:rPr>
      </w:pPr>
    </w:p>
    <w:p w14:paraId="0C47F8FD" w14:textId="77777777" w:rsidR="00171EFF" w:rsidRDefault="00171EFF" w:rsidP="00171EFF">
      <w:pPr>
        <w:rPr>
          <w:lang w:eastAsia="de-DE"/>
        </w:rPr>
      </w:pPr>
      <w:r>
        <w:rPr>
          <w:lang w:eastAsia="de-DE"/>
        </w:rPr>
        <w:t>In Versuchung führ uns nicht,</w:t>
      </w:r>
    </w:p>
    <w:p w14:paraId="4027C6D8" w14:textId="77777777" w:rsidR="00171EFF" w:rsidRDefault="00171EFF" w:rsidP="00171EFF">
      <w:pPr>
        <w:rPr>
          <w:lang w:eastAsia="de-DE"/>
        </w:rPr>
      </w:pPr>
      <w:r>
        <w:rPr>
          <w:lang w:eastAsia="de-DE"/>
        </w:rPr>
        <w:t>Gib in allem Rat und Licht,</w:t>
      </w:r>
    </w:p>
    <w:p w14:paraId="51042A81" w14:textId="77777777" w:rsidR="00171EFF" w:rsidRDefault="00171EFF" w:rsidP="00171EFF">
      <w:pPr>
        <w:rPr>
          <w:lang w:eastAsia="de-DE"/>
        </w:rPr>
      </w:pPr>
      <w:r>
        <w:rPr>
          <w:lang w:eastAsia="de-DE"/>
        </w:rPr>
        <w:t>Und hilf tragen, wenn es drückt,</w:t>
      </w:r>
    </w:p>
    <w:p w14:paraId="27DF6F21" w14:textId="77777777" w:rsidR="00171EFF" w:rsidRDefault="00171EFF" w:rsidP="00171EFF">
      <w:pPr>
        <w:rPr>
          <w:lang w:eastAsia="de-DE"/>
        </w:rPr>
      </w:pPr>
      <w:r>
        <w:rPr>
          <w:lang w:eastAsia="de-DE"/>
        </w:rPr>
        <w:t>Was du selbst uns zugeschickt.</w:t>
      </w:r>
    </w:p>
    <w:p w14:paraId="41B71DC7" w14:textId="77777777" w:rsidR="00171EFF" w:rsidRDefault="00171EFF" w:rsidP="00171EFF">
      <w:pPr>
        <w:rPr>
          <w:lang w:eastAsia="de-DE"/>
        </w:rPr>
      </w:pPr>
    </w:p>
    <w:p w14:paraId="28FE3E80" w14:textId="77777777" w:rsidR="00171EFF" w:rsidRDefault="00171EFF" w:rsidP="00171EFF">
      <w:pPr>
        <w:rPr>
          <w:lang w:eastAsia="de-DE"/>
        </w:rPr>
      </w:pPr>
      <w:r>
        <w:rPr>
          <w:lang w:eastAsia="de-DE"/>
        </w:rPr>
        <w:t>Ach, der Arge stellt uns nach</w:t>
      </w:r>
    </w:p>
    <w:p w14:paraId="3CB07ADC" w14:textId="77777777" w:rsidR="00171EFF" w:rsidRDefault="00171EFF" w:rsidP="00171EFF">
      <w:pPr>
        <w:rPr>
          <w:lang w:eastAsia="de-DE"/>
        </w:rPr>
      </w:pPr>
      <w:r>
        <w:rPr>
          <w:lang w:eastAsia="de-DE"/>
        </w:rPr>
        <w:t>Und die Welt droht Ungemach;</w:t>
      </w:r>
    </w:p>
    <w:p w14:paraId="596612E7" w14:textId="77777777" w:rsidR="00171EFF" w:rsidRDefault="00171EFF" w:rsidP="00171EFF">
      <w:pPr>
        <w:rPr>
          <w:lang w:eastAsia="de-DE"/>
        </w:rPr>
      </w:pPr>
      <w:r>
        <w:rPr>
          <w:lang w:eastAsia="de-DE"/>
        </w:rPr>
        <w:t>Steh uns, Herr, in Nöten bei,</w:t>
      </w:r>
    </w:p>
    <w:p w14:paraId="3BEFFE9C" w14:textId="77777777" w:rsidR="00171EFF" w:rsidRDefault="00171EFF" w:rsidP="00171EFF">
      <w:pPr>
        <w:rPr>
          <w:lang w:eastAsia="de-DE"/>
        </w:rPr>
      </w:pPr>
      <w:r>
        <w:rPr>
          <w:lang w:eastAsia="de-DE"/>
        </w:rPr>
        <w:t>Mach uns alles Übels frei!</w:t>
      </w:r>
    </w:p>
    <w:p w14:paraId="01078696" w14:textId="77777777" w:rsidR="00171EFF" w:rsidRDefault="00171EFF" w:rsidP="00171EFF">
      <w:pPr>
        <w:rPr>
          <w:lang w:eastAsia="de-DE"/>
        </w:rPr>
      </w:pPr>
    </w:p>
    <w:p w14:paraId="18C2C8CA" w14:textId="77777777" w:rsidR="00171EFF" w:rsidRDefault="00171EFF" w:rsidP="00171EFF">
      <w:pPr>
        <w:rPr>
          <w:lang w:eastAsia="de-DE"/>
        </w:rPr>
      </w:pPr>
      <w:r>
        <w:rPr>
          <w:lang w:eastAsia="de-DE"/>
        </w:rPr>
        <w:t>Denn dein, Vater, ist das Reich,</w:t>
      </w:r>
    </w:p>
    <w:p w14:paraId="039DABE1" w14:textId="77777777" w:rsidR="00171EFF" w:rsidRDefault="00171EFF" w:rsidP="00171EFF">
      <w:pPr>
        <w:rPr>
          <w:lang w:eastAsia="de-DE"/>
        </w:rPr>
      </w:pPr>
      <w:r>
        <w:rPr>
          <w:lang w:eastAsia="de-DE"/>
        </w:rPr>
        <w:t>Welt und Satan tobe gleich!</w:t>
      </w:r>
    </w:p>
    <w:p w14:paraId="52D78215" w14:textId="77777777" w:rsidR="00171EFF" w:rsidRDefault="00171EFF" w:rsidP="00171EFF">
      <w:pPr>
        <w:rPr>
          <w:lang w:eastAsia="de-DE"/>
        </w:rPr>
      </w:pPr>
      <w:r>
        <w:rPr>
          <w:lang w:eastAsia="de-DE"/>
        </w:rPr>
        <w:t>Es bricht an hier in der Zeit</w:t>
      </w:r>
    </w:p>
    <w:p w14:paraId="30A64FAF" w14:textId="77777777" w:rsidR="00171EFF" w:rsidRDefault="00171EFF" w:rsidP="00171EFF">
      <w:pPr>
        <w:rPr>
          <w:lang w:eastAsia="de-DE"/>
        </w:rPr>
      </w:pPr>
      <w:r>
        <w:rPr>
          <w:lang w:eastAsia="de-DE"/>
        </w:rPr>
        <w:t>Und währt bis in Ewigkeit.</w:t>
      </w:r>
    </w:p>
    <w:p w14:paraId="774BCBE1" w14:textId="77777777" w:rsidR="00171EFF" w:rsidRDefault="00171EFF" w:rsidP="00171EFF">
      <w:pPr>
        <w:rPr>
          <w:lang w:eastAsia="de-DE"/>
        </w:rPr>
      </w:pPr>
    </w:p>
    <w:p w14:paraId="31D978BD" w14:textId="77777777" w:rsidR="00171EFF" w:rsidRDefault="00171EFF" w:rsidP="00171EFF">
      <w:pPr>
        <w:rPr>
          <w:lang w:eastAsia="de-DE"/>
        </w:rPr>
      </w:pPr>
      <w:r>
        <w:rPr>
          <w:lang w:eastAsia="de-DE"/>
        </w:rPr>
        <w:t>Dein ist alle Macht und Kraft,</w:t>
      </w:r>
    </w:p>
    <w:p w14:paraId="7EF9CA31" w14:textId="77777777" w:rsidR="00171EFF" w:rsidRDefault="00171EFF" w:rsidP="00171EFF">
      <w:pPr>
        <w:rPr>
          <w:lang w:eastAsia="de-DE"/>
        </w:rPr>
      </w:pPr>
      <w:r>
        <w:rPr>
          <w:lang w:eastAsia="de-DE"/>
        </w:rPr>
        <w:t>Die das Beste tut und schafft;</w:t>
      </w:r>
    </w:p>
    <w:p w14:paraId="4FCEAA58" w14:textId="77777777" w:rsidR="00171EFF" w:rsidRDefault="00171EFF" w:rsidP="00171EFF">
      <w:pPr>
        <w:rPr>
          <w:lang w:eastAsia="de-DE"/>
        </w:rPr>
      </w:pPr>
      <w:r>
        <w:rPr>
          <w:lang w:eastAsia="de-DE"/>
        </w:rPr>
        <w:t>Du wirkst alles, du allein,</w:t>
      </w:r>
    </w:p>
    <w:p w14:paraId="4669C537" w14:textId="77777777" w:rsidR="00171EFF" w:rsidRDefault="00171EFF" w:rsidP="00171EFF">
      <w:pPr>
        <w:rPr>
          <w:lang w:eastAsia="de-DE"/>
        </w:rPr>
      </w:pPr>
      <w:r>
        <w:rPr>
          <w:lang w:eastAsia="de-DE"/>
        </w:rPr>
        <w:t>Nichts kann dir unmöglich sein.</w:t>
      </w:r>
    </w:p>
    <w:p w14:paraId="62BFA140" w14:textId="77777777" w:rsidR="00171EFF" w:rsidRDefault="00171EFF" w:rsidP="00171EFF">
      <w:pPr>
        <w:rPr>
          <w:lang w:eastAsia="de-DE"/>
        </w:rPr>
      </w:pPr>
    </w:p>
    <w:p w14:paraId="6C99FF05" w14:textId="77777777" w:rsidR="00171EFF" w:rsidRDefault="00171EFF" w:rsidP="00171EFF">
      <w:pPr>
        <w:rPr>
          <w:lang w:eastAsia="de-DE"/>
        </w:rPr>
      </w:pPr>
      <w:r>
        <w:rPr>
          <w:lang w:eastAsia="de-DE"/>
        </w:rPr>
        <w:t>Dein ist hier in dieser Zeit</w:t>
      </w:r>
    </w:p>
    <w:p w14:paraId="6AD95CCC" w14:textId="77777777" w:rsidR="00171EFF" w:rsidRDefault="00171EFF" w:rsidP="00171EFF">
      <w:pPr>
        <w:rPr>
          <w:lang w:eastAsia="de-DE"/>
        </w:rPr>
      </w:pPr>
      <w:r>
        <w:rPr>
          <w:lang w:eastAsia="de-DE"/>
        </w:rPr>
        <w:t>Dank und Ruhm und Herrlichkeit,</w:t>
      </w:r>
    </w:p>
    <w:p w14:paraId="2FC9F339" w14:textId="77777777" w:rsidR="00171EFF" w:rsidRDefault="00171EFF" w:rsidP="00171EFF">
      <w:pPr>
        <w:rPr>
          <w:lang w:eastAsia="de-DE"/>
        </w:rPr>
      </w:pPr>
      <w:r>
        <w:rPr>
          <w:lang w:eastAsia="de-DE"/>
        </w:rPr>
        <w:t>Herr und Vater, dein allein</w:t>
      </w:r>
    </w:p>
    <w:p w14:paraId="7184A7F2" w14:textId="77777777" w:rsidR="00171EFF" w:rsidRDefault="00171EFF" w:rsidP="00171EFF">
      <w:pPr>
        <w:rPr>
          <w:lang w:eastAsia="de-DE"/>
        </w:rPr>
      </w:pPr>
      <w:r>
        <w:rPr>
          <w:lang w:eastAsia="de-DE"/>
        </w:rPr>
        <w:t xml:space="preserve">Soll die </w:t>
      </w:r>
      <w:proofErr w:type="spellStart"/>
      <w:r>
        <w:rPr>
          <w:lang w:eastAsia="de-DE"/>
        </w:rPr>
        <w:t>Ehr</w:t>
      </w:r>
      <w:proofErr w:type="spellEnd"/>
      <w:r>
        <w:rPr>
          <w:lang w:eastAsia="de-DE"/>
        </w:rPr>
        <w:t xml:space="preserve"> auch ewig sein!</w:t>
      </w:r>
    </w:p>
    <w:p w14:paraId="092BF1BE" w14:textId="77777777" w:rsidR="00171EFF" w:rsidRDefault="00171EFF" w:rsidP="00171EFF">
      <w:pPr>
        <w:rPr>
          <w:lang w:eastAsia="de-DE"/>
        </w:rPr>
      </w:pPr>
    </w:p>
    <w:p w14:paraId="75E5BF31" w14:textId="77777777" w:rsidR="00171EFF" w:rsidRDefault="00171EFF" w:rsidP="00171EFF">
      <w:pPr>
        <w:rPr>
          <w:lang w:eastAsia="de-DE"/>
        </w:rPr>
      </w:pPr>
      <w:r>
        <w:rPr>
          <w:lang w:eastAsia="de-DE"/>
        </w:rPr>
        <w:t>Amen.</w:t>
      </w:r>
    </w:p>
    <w:p w14:paraId="09E4AB59" w14:textId="77777777" w:rsidR="00171EFF" w:rsidRDefault="00171EFF" w:rsidP="00171EFF">
      <w:pPr>
        <w:rPr>
          <w:lang w:eastAsia="de-DE"/>
        </w:rPr>
      </w:pPr>
    </w:p>
    <w:p w14:paraId="248E2237" w14:textId="77777777" w:rsidR="00171EFF" w:rsidRDefault="00171EFF" w:rsidP="00171EFF">
      <w:pPr>
        <w:rPr>
          <w:lang w:eastAsia="de-DE"/>
        </w:rPr>
      </w:pPr>
    </w:p>
    <w:p w14:paraId="37D9F7E2" w14:textId="77777777" w:rsidR="00506BB3" w:rsidRDefault="00506BB3" w:rsidP="00506BB3">
      <w:pPr>
        <w:pStyle w:val="berschrift1"/>
      </w:pPr>
      <w:r>
        <w:t>Gregorius Meyer</w:t>
      </w:r>
    </w:p>
    <w:p w14:paraId="400772B7" w14:textId="77777777" w:rsidR="00506BB3" w:rsidRDefault="00506BB3" w:rsidP="00506BB3">
      <w:pPr>
        <w:rPr>
          <w:lang w:eastAsia="de-DE"/>
        </w:rPr>
      </w:pPr>
      <w:r>
        <w:rPr>
          <w:lang w:eastAsia="de-DE"/>
        </w:rPr>
        <w:t>O Vatter unser, der du bist</w:t>
      </w:r>
    </w:p>
    <w:p w14:paraId="78C8B99C" w14:textId="77777777" w:rsidR="00506BB3" w:rsidRDefault="00506BB3" w:rsidP="00506BB3">
      <w:pPr>
        <w:rPr>
          <w:lang w:eastAsia="de-DE"/>
        </w:rPr>
      </w:pPr>
      <w:r>
        <w:rPr>
          <w:lang w:eastAsia="de-DE"/>
        </w:rPr>
        <w:t xml:space="preserve">in </w:t>
      </w:r>
      <w:proofErr w:type="spellStart"/>
      <w:r>
        <w:rPr>
          <w:lang w:eastAsia="de-DE"/>
        </w:rPr>
        <w:t>Himmlen</w:t>
      </w:r>
      <w:proofErr w:type="spellEnd"/>
      <w:r>
        <w:rPr>
          <w:lang w:eastAsia="de-DE"/>
        </w:rPr>
        <w:t>, da dein Wohnung ist,</w:t>
      </w:r>
    </w:p>
    <w:p w14:paraId="47857B6D" w14:textId="77777777" w:rsidR="00506BB3" w:rsidRDefault="00506BB3" w:rsidP="00506BB3">
      <w:pPr>
        <w:rPr>
          <w:lang w:eastAsia="de-DE"/>
        </w:rPr>
      </w:pPr>
      <w:proofErr w:type="spellStart"/>
      <w:r>
        <w:rPr>
          <w:lang w:eastAsia="de-DE"/>
        </w:rPr>
        <w:t>Geheylget</w:t>
      </w:r>
      <w:proofErr w:type="spellEnd"/>
      <w:r>
        <w:rPr>
          <w:lang w:eastAsia="de-DE"/>
        </w:rPr>
        <w:t xml:space="preserve"> </w:t>
      </w:r>
      <w:proofErr w:type="spellStart"/>
      <w:r>
        <w:rPr>
          <w:lang w:eastAsia="de-DE"/>
        </w:rPr>
        <w:t>werd</w:t>
      </w:r>
      <w:proofErr w:type="spellEnd"/>
      <w:r>
        <w:rPr>
          <w:lang w:eastAsia="de-DE"/>
        </w:rPr>
        <w:t xml:space="preserve"> dein </w:t>
      </w:r>
      <w:proofErr w:type="spellStart"/>
      <w:r>
        <w:rPr>
          <w:lang w:eastAsia="de-DE"/>
        </w:rPr>
        <w:t>nam</w:t>
      </w:r>
      <w:proofErr w:type="spellEnd"/>
      <w:r>
        <w:rPr>
          <w:lang w:eastAsia="de-DE"/>
        </w:rPr>
        <w:t xml:space="preserve"> allzeit,</w:t>
      </w:r>
    </w:p>
    <w:p w14:paraId="66DCD1D9" w14:textId="77777777" w:rsidR="00506BB3" w:rsidRDefault="00506BB3" w:rsidP="00506BB3">
      <w:pPr>
        <w:rPr>
          <w:lang w:eastAsia="de-DE"/>
        </w:rPr>
      </w:pPr>
      <w:r>
        <w:rPr>
          <w:lang w:eastAsia="de-DE"/>
        </w:rPr>
        <w:t xml:space="preserve">zu </w:t>
      </w:r>
      <w:proofErr w:type="spellStart"/>
      <w:r>
        <w:rPr>
          <w:lang w:eastAsia="de-DE"/>
        </w:rPr>
        <w:t>kom</w:t>
      </w:r>
      <w:proofErr w:type="spellEnd"/>
      <w:r>
        <w:rPr>
          <w:lang w:eastAsia="de-DE"/>
        </w:rPr>
        <w:t xml:space="preserve"> uns dein Reich auch </w:t>
      </w:r>
      <w:proofErr w:type="spellStart"/>
      <w:r>
        <w:rPr>
          <w:lang w:eastAsia="de-DE"/>
        </w:rPr>
        <w:t>hiemit</w:t>
      </w:r>
      <w:proofErr w:type="spellEnd"/>
      <w:r>
        <w:rPr>
          <w:lang w:eastAsia="de-DE"/>
        </w:rPr>
        <w:t>,</w:t>
      </w:r>
    </w:p>
    <w:p w14:paraId="406B5616" w14:textId="77777777" w:rsidR="00506BB3" w:rsidRDefault="00506BB3" w:rsidP="00506BB3">
      <w:pPr>
        <w:rPr>
          <w:lang w:eastAsia="de-DE"/>
        </w:rPr>
      </w:pPr>
      <w:r>
        <w:rPr>
          <w:lang w:eastAsia="de-DE"/>
        </w:rPr>
        <w:t xml:space="preserve">Dein will </w:t>
      </w:r>
      <w:proofErr w:type="spellStart"/>
      <w:r>
        <w:rPr>
          <w:lang w:eastAsia="de-DE"/>
        </w:rPr>
        <w:t>beschech</w:t>
      </w:r>
      <w:proofErr w:type="spellEnd"/>
      <w:r>
        <w:rPr>
          <w:lang w:eastAsia="de-DE"/>
        </w:rPr>
        <w:t xml:space="preserve"> allzeit und </w:t>
      </w:r>
      <w:proofErr w:type="spellStart"/>
      <w:r>
        <w:rPr>
          <w:lang w:eastAsia="de-DE"/>
        </w:rPr>
        <w:t>werd</w:t>
      </w:r>
      <w:proofErr w:type="spellEnd"/>
      <w:r>
        <w:rPr>
          <w:lang w:eastAsia="de-DE"/>
        </w:rPr>
        <w:t>,</w:t>
      </w:r>
    </w:p>
    <w:p w14:paraId="70D2652D" w14:textId="77777777" w:rsidR="00506BB3" w:rsidRDefault="00506BB3" w:rsidP="00506BB3">
      <w:pPr>
        <w:rPr>
          <w:lang w:eastAsia="de-DE"/>
        </w:rPr>
      </w:pPr>
      <w:r>
        <w:rPr>
          <w:lang w:eastAsia="de-DE"/>
        </w:rPr>
        <w:t xml:space="preserve">als </w:t>
      </w:r>
      <w:proofErr w:type="spellStart"/>
      <w:r>
        <w:rPr>
          <w:lang w:eastAsia="de-DE"/>
        </w:rPr>
        <w:t>gschicht</w:t>
      </w:r>
      <w:proofErr w:type="spellEnd"/>
      <w:r>
        <w:rPr>
          <w:lang w:eastAsia="de-DE"/>
        </w:rPr>
        <w:t xml:space="preserve"> im Himmel, </w:t>
      </w:r>
      <w:proofErr w:type="spellStart"/>
      <w:r>
        <w:rPr>
          <w:lang w:eastAsia="de-DE"/>
        </w:rPr>
        <w:t>gschech</w:t>
      </w:r>
      <w:proofErr w:type="spellEnd"/>
      <w:r>
        <w:rPr>
          <w:lang w:eastAsia="de-DE"/>
        </w:rPr>
        <w:t xml:space="preserve"> </w:t>
      </w:r>
      <w:proofErr w:type="spellStart"/>
      <w:r>
        <w:rPr>
          <w:lang w:eastAsia="de-DE"/>
        </w:rPr>
        <w:t>auff</w:t>
      </w:r>
      <w:proofErr w:type="spellEnd"/>
      <w:r>
        <w:rPr>
          <w:lang w:eastAsia="de-DE"/>
        </w:rPr>
        <w:t xml:space="preserve"> </w:t>
      </w:r>
      <w:proofErr w:type="spellStart"/>
      <w:r>
        <w:rPr>
          <w:lang w:eastAsia="de-DE"/>
        </w:rPr>
        <w:t>Erd</w:t>
      </w:r>
      <w:proofErr w:type="spellEnd"/>
      <w:r>
        <w:rPr>
          <w:lang w:eastAsia="de-DE"/>
        </w:rPr>
        <w:t>.</w:t>
      </w:r>
    </w:p>
    <w:p w14:paraId="528071B9" w14:textId="77777777" w:rsidR="00506BB3" w:rsidRDefault="00506BB3" w:rsidP="00506BB3">
      <w:pPr>
        <w:rPr>
          <w:lang w:eastAsia="de-DE"/>
        </w:rPr>
      </w:pPr>
      <w:r>
        <w:rPr>
          <w:lang w:eastAsia="de-DE"/>
        </w:rPr>
        <w:t xml:space="preserve">HERR, gib uns heut das täglich </w:t>
      </w:r>
      <w:proofErr w:type="spellStart"/>
      <w:r>
        <w:rPr>
          <w:lang w:eastAsia="de-DE"/>
        </w:rPr>
        <w:t>brot</w:t>
      </w:r>
      <w:proofErr w:type="spellEnd"/>
      <w:r>
        <w:rPr>
          <w:lang w:eastAsia="de-DE"/>
        </w:rPr>
        <w:t>,</w:t>
      </w:r>
    </w:p>
    <w:p w14:paraId="2497A225" w14:textId="77777777" w:rsidR="00506BB3" w:rsidRDefault="00506BB3" w:rsidP="00506BB3">
      <w:pPr>
        <w:rPr>
          <w:lang w:eastAsia="de-DE"/>
        </w:rPr>
      </w:pPr>
      <w:r>
        <w:rPr>
          <w:lang w:eastAsia="de-DE"/>
        </w:rPr>
        <w:t xml:space="preserve">vergib uns unser schuld, </w:t>
      </w:r>
      <w:proofErr w:type="spellStart"/>
      <w:r>
        <w:rPr>
          <w:lang w:eastAsia="de-DE"/>
        </w:rPr>
        <w:t>thut</w:t>
      </w:r>
      <w:proofErr w:type="spellEnd"/>
      <w:r>
        <w:rPr>
          <w:lang w:eastAsia="de-DE"/>
        </w:rPr>
        <w:t xml:space="preserve"> </w:t>
      </w:r>
      <w:proofErr w:type="spellStart"/>
      <w:r>
        <w:rPr>
          <w:lang w:eastAsia="de-DE"/>
        </w:rPr>
        <w:t>noth</w:t>
      </w:r>
      <w:proofErr w:type="spellEnd"/>
      <w:r>
        <w:rPr>
          <w:lang w:eastAsia="de-DE"/>
        </w:rPr>
        <w:t>,</w:t>
      </w:r>
    </w:p>
    <w:p w14:paraId="68343A68" w14:textId="77777777" w:rsidR="00506BB3" w:rsidRDefault="00506BB3" w:rsidP="00506BB3">
      <w:pPr>
        <w:rPr>
          <w:lang w:eastAsia="de-DE"/>
        </w:rPr>
      </w:pPr>
    </w:p>
    <w:p w14:paraId="36B1A73C" w14:textId="77777777" w:rsidR="00506BB3" w:rsidRDefault="00506BB3" w:rsidP="00506BB3">
      <w:pPr>
        <w:rPr>
          <w:lang w:eastAsia="de-DE"/>
        </w:rPr>
      </w:pPr>
      <w:r>
        <w:rPr>
          <w:lang w:eastAsia="de-DE"/>
        </w:rPr>
        <w:t xml:space="preserve">Als wir vergeben auch </w:t>
      </w:r>
      <w:proofErr w:type="spellStart"/>
      <w:r>
        <w:rPr>
          <w:lang w:eastAsia="de-DE"/>
        </w:rPr>
        <w:t>hiemit</w:t>
      </w:r>
      <w:proofErr w:type="spellEnd"/>
    </w:p>
    <w:p w14:paraId="58698183" w14:textId="77777777" w:rsidR="00506BB3" w:rsidRDefault="00506BB3" w:rsidP="00506BB3">
      <w:pPr>
        <w:rPr>
          <w:lang w:eastAsia="de-DE"/>
        </w:rPr>
      </w:pPr>
      <w:r>
        <w:rPr>
          <w:lang w:eastAsia="de-DE"/>
        </w:rPr>
        <w:t xml:space="preserve">all unsern Schuldnern, HERR, mit </w:t>
      </w:r>
      <w:proofErr w:type="spellStart"/>
      <w:r>
        <w:rPr>
          <w:lang w:eastAsia="de-DE"/>
        </w:rPr>
        <w:t>bit</w:t>
      </w:r>
      <w:proofErr w:type="spellEnd"/>
      <w:r>
        <w:rPr>
          <w:lang w:eastAsia="de-DE"/>
        </w:rPr>
        <w:t>:</w:t>
      </w:r>
    </w:p>
    <w:p w14:paraId="629A5AD3" w14:textId="77777777" w:rsidR="00506BB3" w:rsidRDefault="00506BB3" w:rsidP="00506BB3">
      <w:pPr>
        <w:rPr>
          <w:lang w:eastAsia="de-DE"/>
        </w:rPr>
      </w:pPr>
      <w:proofErr w:type="spellStart"/>
      <w:r>
        <w:rPr>
          <w:lang w:eastAsia="de-DE"/>
        </w:rPr>
        <w:lastRenderedPageBreak/>
        <w:t>Laß</w:t>
      </w:r>
      <w:proofErr w:type="spellEnd"/>
      <w:r>
        <w:rPr>
          <w:lang w:eastAsia="de-DE"/>
        </w:rPr>
        <w:t xml:space="preserve"> uns </w:t>
      </w:r>
      <w:proofErr w:type="spellStart"/>
      <w:r>
        <w:rPr>
          <w:lang w:eastAsia="de-DE"/>
        </w:rPr>
        <w:t>nit</w:t>
      </w:r>
      <w:proofErr w:type="spellEnd"/>
      <w:r>
        <w:rPr>
          <w:lang w:eastAsia="de-DE"/>
        </w:rPr>
        <w:t xml:space="preserve"> fallen in </w:t>
      </w:r>
      <w:proofErr w:type="spellStart"/>
      <w:r>
        <w:rPr>
          <w:lang w:eastAsia="de-DE"/>
        </w:rPr>
        <w:t>keyn</w:t>
      </w:r>
      <w:proofErr w:type="spellEnd"/>
      <w:r>
        <w:rPr>
          <w:lang w:eastAsia="de-DE"/>
        </w:rPr>
        <w:t xml:space="preserve"> </w:t>
      </w:r>
      <w:proofErr w:type="spellStart"/>
      <w:r>
        <w:rPr>
          <w:lang w:eastAsia="de-DE"/>
        </w:rPr>
        <w:t>böß</w:t>
      </w:r>
      <w:proofErr w:type="spellEnd"/>
    </w:p>
    <w:p w14:paraId="569B417E" w14:textId="77777777" w:rsidR="00506BB3" w:rsidRDefault="00506BB3" w:rsidP="00506BB3">
      <w:pPr>
        <w:rPr>
          <w:lang w:eastAsia="de-DE"/>
        </w:rPr>
      </w:pPr>
      <w:proofErr w:type="spellStart"/>
      <w:r>
        <w:rPr>
          <w:lang w:eastAsia="de-DE"/>
        </w:rPr>
        <w:t>versuchnuß</w:t>
      </w:r>
      <w:proofErr w:type="spellEnd"/>
      <w:r>
        <w:rPr>
          <w:lang w:eastAsia="de-DE"/>
        </w:rPr>
        <w:t xml:space="preserve">, </w:t>
      </w:r>
      <w:proofErr w:type="spellStart"/>
      <w:r>
        <w:rPr>
          <w:lang w:eastAsia="de-DE"/>
        </w:rPr>
        <w:t>Sonder</w:t>
      </w:r>
      <w:proofErr w:type="spellEnd"/>
      <w:r>
        <w:rPr>
          <w:lang w:eastAsia="de-DE"/>
        </w:rPr>
        <w:t xml:space="preserve">, HERR, </w:t>
      </w:r>
      <w:proofErr w:type="spellStart"/>
      <w:r>
        <w:rPr>
          <w:lang w:eastAsia="de-DE"/>
        </w:rPr>
        <w:t>erlöß</w:t>
      </w:r>
      <w:proofErr w:type="spellEnd"/>
    </w:p>
    <w:p w14:paraId="1D2C6DBF" w14:textId="77777777" w:rsidR="00506BB3" w:rsidRDefault="00506BB3" w:rsidP="00506BB3">
      <w:pPr>
        <w:rPr>
          <w:lang w:eastAsia="de-DE"/>
        </w:rPr>
      </w:pPr>
      <w:r>
        <w:rPr>
          <w:lang w:eastAsia="de-DE"/>
        </w:rPr>
        <w:t xml:space="preserve">Uns von dem bösen alle </w:t>
      </w:r>
      <w:proofErr w:type="spellStart"/>
      <w:r>
        <w:rPr>
          <w:lang w:eastAsia="de-DE"/>
        </w:rPr>
        <w:t>zmal</w:t>
      </w:r>
      <w:proofErr w:type="spellEnd"/>
      <w:r>
        <w:rPr>
          <w:lang w:eastAsia="de-DE"/>
        </w:rPr>
        <w:t>,</w:t>
      </w:r>
    </w:p>
    <w:p w14:paraId="4C7AEC3D" w14:textId="77777777" w:rsidR="00506BB3" w:rsidRDefault="00506BB3" w:rsidP="00506BB3">
      <w:pPr>
        <w:rPr>
          <w:lang w:eastAsia="de-DE"/>
        </w:rPr>
      </w:pPr>
      <w:r>
        <w:rPr>
          <w:lang w:eastAsia="de-DE"/>
        </w:rPr>
        <w:t xml:space="preserve">das bitten wir hie </w:t>
      </w:r>
      <w:proofErr w:type="spellStart"/>
      <w:r>
        <w:rPr>
          <w:lang w:eastAsia="de-DE"/>
        </w:rPr>
        <w:t>uberal</w:t>
      </w:r>
      <w:proofErr w:type="spellEnd"/>
      <w:r>
        <w:rPr>
          <w:lang w:eastAsia="de-DE"/>
        </w:rPr>
        <w:t>.</w:t>
      </w:r>
    </w:p>
    <w:p w14:paraId="22C5AE50" w14:textId="77777777" w:rsidR="00506BB3" w:rsidRDefault="00506BB3" w:rsidP="00506BB3">
      <w:pPr>
        <w:rPr>
          <w:lang w:eastAsia="de-DE"/>
        </w:rPr>
      </w:pPr>
      <w:r>
        <w:rPr>
          <w:lang w:eastAsia="de-DE"/>
        </w:rPr>
        <w:t xml:space="preserve">Dein ist die macht, all </w:t>
      </w:r>
      <w:proofErr w:type="spellStart"/>
      <w:r>
        <w:rPr>
          <w:lang w:eastAsia="de-DE"/>
        </w:rPr>
        <w:t>herrligkeyt</w:t>
      </w:r>
      <w:proofErr w:type="spellEnd"/>
      <w:r>
        <w:rPr>
          <w:lang w:eastAsia="de-DE"/>
        </w:rPr>
        <w:t>,</w:t>
      </w:r>
    </w:p>
    <w:p w14:paraId="14BCF7DA" w14:textId="77777777" w:rsidR="00506BB3" w:rsidRDefault="00506BB3" w:rsidP="00506BB3">
      <w:pPr>
        <w:rPr>
          <w:lang w:eastAsia="de-DE"/>
        </w:rPr>
      </w:pPr>
      <w:r>
        <w:rPr>
          <w:lang w:eastAsia="de-DE"/>
        </w:rPr>
        <w:t xml:space="preserve">von </w:t>
      </w:r>
      <w:proofErr w:type="spellStart"/>
      <w:r>
        <w:rPr>
          <w:lang w:eastAsia="de-DE"/>
        </w:rPr>
        <w:t>anbegin</w:t>
      </w:r>
      <w:proofErr w:type="spellEnd"/>
      <w:r>
        <w:rPr>
          <w:lang w:eastAsia="de-DE"/>
        </w:rPr>
        <w:t xml:space="preserve"> in </w:t>
      </w:r>
      <w:proofErr w:type="spellStart"/>
      <w:r>
        <w:rPr>
          <w:lang w:eastAsia="de-DE"/>
        </w:rPr>
        <w:t>Ewigkeyt</w:t>
      </w:r>
      <w:proofErr w:type="spellEnd"/>
      <w:r>
        <w:rPr>
          <w:lang w:eastAsia="de-DE"/>
        </w:rPr>
        <w:t>. Amen.</w:t>
      </w:r>
    </w:p>
    <w:p w14:paraId="307D0FEF" w14:textId="77777777" w:rsidR="00506BB3" w:rsidRDefault="00506BB3" w:rsidP="00506BB3">
      <w:pPr>
        <w:rPr>
          <w:lang w:eastAsia="de-DE"/>
        </w:rPr>
      </w:pPr>
    </w:p>
    <w:p w14:paraId="72264EA5" w14:textId="77777777" w:rsidR="00506BB3" w:rsidRDefault="00506BB3" w:rsidP="00506BB3">
      <w:pPr>
        <w:pStyle w:val="berschrift1"/>
      </w:pPr>
      <w:r>
        <w:t>Johann Arnd</w:t>
      </w:r>
    </w:p>
    <w:p w14:paraId="42A3FA91" w14:textId="77777777" w:rsidR="00506BB3" w:rsidRDefault="00506BB3" w:rsidP="00506BB3">
      <w:pPr>
        <w:rPr>
          <w:lang w:eastAsia="de-DE"/>
        </w:rPr>
      </w:pPr>
      <w:r>
        <w:rPr>
          <w:lang w:eastAsia="de-DE"/>
        </w:rPr>
        <w:t>O Vater, unser Gott, es ist</w:t>
      </w:r>
    </w:p>
    <w:p w14:paraId="27D05270" w14:textId="77777777" w:rsidR="00506BB3" w:rsidRDefault="00506BB3" w:rsidP="00506BB3">
      <w:pPr>
        <w:rPr>
          <w:lang w:eastAsia="de-DE"/>
        </w:rPr>
      </w:pPr>
      <w:r>
        <w:rPr>
          <w:lang w:eastAsia="de-DE"/>
        </w:rPr>
        <w:t>Unmöglich auszusinnen,</w:t>
      </w:r>
    </w:p>
    <w:p w14:paraId="7DF74A48" w14:textId="77777777" w:rsidR="00506BB3" w:rsidRDefault="00506BB3" w:rsidP="00506BB3">
      <w:pPr>
        <w:rPr>
          <w:lang w:eastAsia="de-DE"/>
        </w:rPr>
      </w:pPr>
      <w:r>
        <w:rPr>
          <w:lang w:eastAsia="de-DE"/>
        </w:rPr>
        <w:t>Wie du recht anzurufen bist;</w:t>
      </w:r>
    </w:p>
    <w:p w14:paraId="12E9A3D2" w14:textId="77777777" w:rsidR="00506BB3" w:rsidRDefault="00506BB3" w:rsidP="00506BB3">
      <w:pPr>
        <w:rPr>
          <w:lang w:eastAsia="de-DE"/>
        </w:rPr>
      </w:pPr>
      <w:r>
        <w:rPr>
          <w:lang w:eastAsia="de-DE"/>
        </w:rPr>
        <w:t>Hilf selber uns beginnen</w:t>
      </w:r>
    </w:p>
    <w:p w14:paraId="283E65EA" w14:textId="77777777" w:rsidR="00506BB3" w:rsidRDefault="00506BB3" w:rsidP="00506BB3">
      <w:pPr>
        <w:rPr>
          <w:lang w:eastAsia="de-DE"/>
        </w:rPr>
      </w:pPr>
      <w:r>
        <w:rPr>
          <w:lang w:eastAsia="de-DE"/>
        </w:rPr>
        <w:t xml:space="preserve">Und </w:t>
      </w:r>
      <w:proofErr w:type="spellStart"/>
      <w:r>
        <w:rPr>
          <w:lang w:eastAsia="de-DE"/>
        </w:rPr>
        <w:t>geuß</w:t>
      </w:r>
      <w:proofErr w:type="spellEnd"/>
      <w:r>
        <w:rPr>
          <w:lang w:eastAsia="de-DE"/>
        </w:rPr>
        <w:t>, wie uns dein Wort verheißt,</w:t>
      </w:r>
    </w:p>
    <w:p w14:paraId="7CD88571" w14:textId="77777777" w:rsidR="00506BB3" w:rsidRDefault="00506BB3" w:rsidP="00506BB3">
      <w:pPr>
        <w:rPr>
          <w:lang w:eastAsia="de-DE"/>
        </w:rPr>
      </w:pPr>
      <w:r>
        <w:rPr>
          <w:lang w:eastAsia="de-DE"/>
        </w:rPr>
        <w:t>In unsre Herzen deinen Geist</w:t>
      </w:r>
    </w:p>
    <w:p w14:paraId="19842C2D" w14:textId="77777777" w:rsidR="00506BB3" w:rsidRDefault="00506BB3" w:rsidP="00506BB3">
      <w:pPr>
        <w:rPr>
          <w:lang w:eastAsia="de-DE"/>
        </w:rPr>
      </w:pPr>
      <w:r>
        <w:rPr>
          <w:lang w:eastAsia="de-DE"/>
        </w:rPr>
        <w:t>Der Gnad' und des Gebetes.</w:t>
      </w:r>
    </w:p>
    <w:p w14:paraId="7E9F7204" w14:textId="77777777" w:rsidR="00506BB3" w:rsidRDefault="00506BB3" w:rsidP="00506BB3">
      <w:pPr>
        <w:rPr>
          <w:lang w:eastAsia="de-DE"/>
        </w:rPr>
      </w:pPr>
    </w:p>
    <w:p w14:paraId="45E60215" w14:textId="77777777" w:rsidR="00506BB3" w:rsidRDefault="00506BB3" w:rsidP="00506BB3">
      <w:pPr>
        <w:rPr>
          <w:lang w:eastAsia="de-DE"/>
        </w:rPr>
      </w:pPr>
      <w:proofErr w:type="spellStart"/>
      <w:r>
        <w:rPr>
          <w:lang w:eastAsia="de-DE"/>
        </w:rPr>
        <w:t>Laß</w:t>
      </w:r>
      <w:proofErr w:type="spellEnd"/>
      <w:r>
        <w:rPr>
          <w:lang w:eastAsia="de-DE"/>
        </w:rPr>
        <w:t xml:space="preserve"> ihn bei dir uns kräftiglich</w:t>
      </w:r>
    </w:p>
    <w:p w14:paraId="23EAB892" w14:textId="77777777" w:rsidR="00506BB3" w:rsidRDefault="00506BB3" w:rsidP="00506BB3">
      <w:pPr>
        <w:rPr>
          <w:lang w:eastAsia="de-DE"/>
        </w:rPr>
      </w:pPr>
      <w:r>
        <w:rPr>
          <w:lang w:eastAsia="de-DE"/>
        </w:rPr>
        <w:t>Mit Seufzen stets vertreten.</w:t>
      </w:r>
    </w:p>
    <w:p w14:paraId="7EB783D0" w14:textId="77777777" w:rsidR="00506BB3" w:rsidRDefault="00506BB3" w:rsidP="00506BB3">
      <w:pPr>
        <w:rPr>
          <w:lang w:eastAsia="de-DE"/>
        </w:rPr>
      </w:pPr>
      <w:r>
        <w:rPr>
          <w:lang w:eastAsia="de-DE"/>
        </w:rPr>
        <w:t>So oft wir kommen, Herr vor dich,</w:t>
      </w:r>
    </w:p>
    <w:p w14:paraId="6148CD67" w14:textId="77777777" w:rsidR="00506BB3" w:rsidRDefault="00506BB3" w:rsidP="00506BB3">
      <w:pPr>
        <w:rPr>
          <w:lang w:eastAsia="de-DE"/>
        </w:rPr>
      </w:pPr>
      <w:r>
        <w:rPr>
          <w:lang w:eastAsia="de-DE"/>
        </w:rPr>
        <w:t>Zu danken und zu beten.</w:t>
      </w:r>
    </w:p>
    <w:p w14:paraId="40FCD896" w14:textId="77777777" w:rsidR="00506BB3" w:rsidRDefault="00506BB3" w:rsidP="00506BB3">
      <w:pPr>
        <w:rPr>
          <w:lang w:eastAsia="de-DE"/>
        </w:rPr>
      </w:pPr>
      <w:proofErr w:type="spellStart"/>
      <w:r>
        <w:rPr>
          <w:lang w:eastAsia="de-DE"/>
        </w:rPr>
        <w:t>Laß</w:t>
      </w:r>
      <w:proofErr w:type="spellEnd"/>
      <w:r>
        <w:rPr>
          <w:lang w:eastAsia="de-DE"/>
        </w:rPr>
        <w:t xml:space="preserve"> nicht nur sprechen unsern Mund,</w:t>
      </w:r>
    </w:p>
    <w:p w14:paraId="3F0DC91C" w14:textId="77777777" w:rsidR="00506BB3" w:rsidRDefault="00506BB3" w:rsidP="00506BB3">
      <w:pPr>
        <w:rPr>
          <w:lang w:eastAsia="de-DE"/>
        </w:rPr>
      </w:pPr>
      <w:r>
        <w:rPr>
          <w:lang w:eastAsia="de-DE"/>
        </w:rPr>
        <w:t xml:space="preserve">Hilf, </w:t>
      </w:r>
      <w:proofErr w:type="spellStart"/>
      <w:r>
        <w:rPr>
          <w:lang w:eastAsia="de-DE"/>
        </w:rPr>
        <w:t>daß</w:t>
      </w:r>
      <w:proofErr w:type="spellEnd"/>
      <w:r>
        <w:rPr>
          <w:lang w:eastAsia="de-DE"/>
        </w:rPr>
        <w:t xml:space="preserve"> zu dir aus Herzensgrund,</w:t>
      </w:r>
    </w:p>
    <w:p w14:paraId="0EE9101D" w14:textId="77777777" w:rsidR="00506BB3" w:rsidRDefault="00506BB3" w:rsidP="00506BB3">
      <w:pPr>
        <w:rPr>
          <w:lang w:eastAsia="de-DE"/>
        </w:rPr>
      </w:pPr>
      <w:r>
        <w:rPr>
          <w:lang w:eastAsia="de-DE"/>
        </w:rPr>
        <w:t>O großer Gott, wir rufen.</w:t>
      </w:r>
    </w:p>
    <w:p w14:paraId="1E1BF351" w14:textId="77777777" w:rsidR="00506BB3" w:rsidRDefault="00506BB3" w:rsidP="00506BB3">
      <w:pPr>
        <w:rPr>
          <w:lang w:eastAsia="de-DE"/>
        </w:rPr>
      </w:pPr>
    </w:p>
    <w:p w14:paraId="3152288B" w14:textId="77777777" w:rsidR="00506BB3" w:rsidRDefault="00506BB3" w:rsidP="00506BB3">
      <w:pPr>
        <w:rPr>
          <w:lang w:eastAsia="de-DE"/>
        </w:rPr>
      </w:pPr>
      <w:r>
        <w:rPr>
          <w:lang w:eastAsia="de-DE"/>
        </w:rPr>
        <w:t>Zeuch unser Herz zu dir hinauf</w:t>
      </w:r>
    </w:p>
    <w:p w14:paraId="37EA263A" w14:textId="77777777" w:rsidR="00506BB3" w:rsidRDefault="00506BB3" w:rsidP="00506BB3">
      <w:pPr>
        <w:rPr>
          <w:lang w:eastAsia="de-DE"/>
        </w:rPr>
      </w:pPr>
      <w:r>
        <w:rPr>
          <w:lang w:eastAsia="de-DE"/>
        </w:rPr>
        <w:t>Im Beten und im Singen,</w:t>
      </w:r>
    </w:p>
    <w:p w14:paraId="2CC94EB8" w14:textId="77777777" w:rsidR="00506BB3" w:rsidRDefault="00506BB3" w:rsidP="00506BB3">
      <w:pPr>
        <w:rPr>
          <w:lang w:eastAsia="de-DE"/>
        </w:rPr>
      </w:pPr>
      <w:r>
        <w:rPr>
          <w:lang w:eastAsia="de-DE"/>
        </w:rPr>
        <w:t xml:space="preserve">Und </w:t>
      </w:r>
      <w:proofErr w:type="spellStart"/>
      <w:r>
        <w:rPr>
          <w:lang w:eastAsia="de-DE"/>
        </w:rPr>
        <w:t>thu</w:t>
      </w:r>
      <w:proofErr w:type="spellEnd"/>
      <w:r>
        <w:rPr>
          <w:lang w:eastAsia="de-DE"/>
        </w:rPr>
        <w:t>' uns auch die Lippen auf,</w:t>
      </w:r>
    </w:p>
    <w:p w14:paraId="41DDC5E8" w14:textId="77777777" w:rsidR="00506BB3" w:rsidRDefault="00506BB3" w:rsidP="00506BB3">
      <w:pPr>
        <w:rPr>
          <w:lang w:eastAsia="de-DE"/>
        </w:rPr>
      </w:pPr>
      <w:r>
        <w:rPr>
          <w:lang w:eastAsia="de-DE"/>
        </w:rPr>
        <w:t>Ein Opfer dir zu bringen.</w:t>
      </w:r>
    </w:p>
    <w:p w14:paraId="73FE1FAF" w14:textId="77777777" w:rsidR="00506BB3" w:rsidRDefault="00506BB3" w:rsidP="00506BB3">
      <w:pPr>
        <w:rPr>
          <w:lang w:eastAsia="de-DE"/>
        </w:rPr>
      </w:pPr>
      <w:proofErr w:type="spellStart"/>
      <w:r>
        <w:rPr>
          <w:lang w:eastAsia="de-DE"/>
        </w:rPr>
        <w:t>Laß</w:t>
      </w:r>
      <w:proofErr w:type="spellEnd"/>
      <w:r>
        <w:rPr>
          <w:lang w:eastAsia="de-DE"/>
        </w:rPr>
        <w:t xml:space="preserve"> dir gefallen, wenn wir dann</w:t>
      </w:r>
    </w:p>
    <w:p w14:paraId="77126492" w14:textId="77777777" w:rsidR="00506BB3" w:rsidRDefault="00506BB3" w:rsidP="00506BB3">
      <w:pPr>
        <w:rPr>
          <w:lang w:eastAsia="de-DE"/>
        </w:rPr>
      </w:pPr>
      <w:r>
        <w:rPr>
          <w:lang w:eastAsia="de-DE"/>
        </w:rPr>
        <w:t xml:space="preserve">Mit Herz und Lippen dir uns </w:t>
      </w:r>
      <w:proofErr w:type="spellStart"/>
      <w:r>
        <w:rPr>
          <w:lang w:eastAsia="de-DE"/>
        </w:rPr>
        <w:t>nahn</w:t>
      </w:r>
      <w:proofErr w:type="spellEnd"/>
      <w:r>
        <w:rPr>
          <w:lang w:eastAsia="de-DE"/>
        </w:rPr>
        <w:t>,</w:t>
      </w:r>
    </w:p>
    <w:p w14:paraId="17A939BD" w14:textId="77777777" w:rsidR="00506BB3" w:rsidRDefault="00506BB3" w:rsidP="00506BB3">
      <w:pPr>
        <w:rPr>
          <w:lang w:eastAsia="de-DE"/>
        </w:rPr>
      </w:pPr>
      <w:r>
        <w:rPr>
          <w:lang w:eastAsia="de-DE"/>
        </w:rPr>
        <w:t>Sei, Herr, von uns nicht ferne.</w:t>
      </w:r>
    </w:p>
    <w:p w14:paraId="5218D583" w14:textId="77777777" w:rsidR="00506BB3" w:rsidRDefault="00506BB3" w:rsidP="00506BB3">
      <w:pPr>
        <w:rPr>
          <w:lang w:eastAsia="de-DE"/>
        </w:rPr>
      </w:pPr>
    </w:p>
    <w:p w14:paraId="1DC3D1DE" w14:textId="77777777" w:rsidR="00506BB3" w:rsidRDefault="00506BB3" w:rsidP="00506BB3">
      <w:pPr>
        <w:rPr>
          <w:lang w:eastAsia="de-DE"/>
        </w:rPr>
      </w:pPr>
      <w:proofErr w:type="spellStart"/>
      <w:r>
        <w:rPr>
          <w:lang w:eastAsia="de-DE"/>
        </w:rPr>
        <w:t>Laß</w:t>
      </w:r>
      <w:proofErr w:type="spellEnd"/>
      <w:r>
        <w:rPr>
          <w:lang w:eastAsia="de-DE"/>
        </w:rPr>
        <w:t xml:space="preserve"> uns im Herzen und </w:t>
      </w:r>
      <w:proofErr w:type="spellStart"/>
      <w:r>
        <w:rPr>
          <w:lang w:eastAsia="de-DE"/>
        </w:rPr>
        <w:t>Gemüth</w:t>
      </w:r>
      <w:proofErr w:type="spellEnd"/>
    </w:p>
    <w:p w14:paraId="7C56EBDD" w14:textId="77777777" w:rsidR="00506BB3" w:rsidRDefault="00506BB3" w:rsidP="00506BB3">
      <w:pPr>
        <w:rPr>
          <w:lang w:eastAsia="de-DE"/>
        </w:rPr>
      </w:pPr>
      <w:r>
        <w:rPr>
          <w:lang w:eastAsia="de-DE"/>
        </w:rPr>
        <w:t>Auf unser Thun nicht bauen,</w:t>
      </w:r>
    </w:p>
    <w:p w14:paraId="2DA382A9" w14:textId="77777777" w:rsidR="00506BB3" w:rsidRDefault="00506BB3" w:rsidP="00506BB3">
      <w:pPr>
        <w:rPr>
          <w:lang w:eastAsia="de-DE"/>
        </w:rPr>
      </w:pPr>
      <w:proofErr w:type="spellStart"/>
      <w:r>
        <w:rPr>
          <w:lang w:eastAsia="de-DE"/>
        </w:rPr>
        <w:t>Laß</w:t>
      </w:r>
      <w:proofErr w:type="spellEnd"/>
      <w:r>
        <w:rPr>
          <w:lang w:eastAsia="de-DE"/>
        </w:rPr>
        <w:t xml:space="preserve"> einzig deiner großen </w:t>
      </w:r>
      <w:proofErr w:type="spellStart"/>
      <w:r>
        <w:rPr>
          <w:lang w:eastAsia="de-DE"/>
        </w:rPr>
        <w:t>Güt</w:t>
      </w:r>
      <w:proofErr w:type="spellEnd"/>
      <w:r>
        <w:rPr>
          <w:lang w:eastAsia="de-DE"/>
        </w:rPr>
        <w:t>'</w:t>
      </w:r>
    </w:p>
    <w:p w14:paraId="74D84D28" w14:textId="77777777" w:rsidR="00506BB3" w:rsidRDefault="00506BB3" w:rsidP="00506BB3">
      <w:pPr>
        <w:rPr>
          <w:lang w:eastAsia="de-DE"/>
        </w:rPr>
      </w:pPr>
      <w:r>
        <w:rPr>
          <w:lang w:eastAsia="de-DE"/>
        </w:rPr>
        <w:t>Uns ganz und gar vertrauen.</w:t>
      </w:r>
    </w:p>
    <w:p w14:paraId="2914E77A" w14:textId="77777777" w:rsidR="00506BB3" w:rsidRDefault="00506BB3" w:rsidP="00506BB3">
      <w:pPr>
        <w:rPr>
          <w:lang w:eastAsia="de-DE"/>
        </w:rPr>
      </w:pPr>
      <w:r>
        <w:rPr>
          <w:lang w:eastAsia="de-DE"/>
        </w:rPr>
        <w:t>Ob wir es gleich nicht würdig sein,</w:t>
      </w:r>
    </w:p>
    <w:p w14:paraId="2200F52F" w14:textId="77777777" w:rsidR="00506BB3" w:rsidRDefault="00506BB3" w:rsidP="00506BB3">
      <w:pPr>
        <w:rPr>
          <w:lang w:eastAsia="de-DE"/>
        </w:rPr>
      </w:pPr>
      <w:r>
        <w:rPr>
          <w:lang w:eastAsia="de-DE"/>
        </w:rPr>
        <w:t>So wollest du aus Gnad' allein</w:t>
      </w:r>
    </w:p>
    <w:p w14:paraId="19CAD8F4" w14:textId="77777777" w:rsidR="00506BB3" w:rsidRDefault="00506BB3" w:rsidP="00506BB3">
      <w:pPr>
        <w:rPr>
          <w:lang w:eastAsia="de-DE"/>
        </w:rPr>
      </w:pPr>
      <w:r>
        <w:rPr>
          <w:lang w:eastAsia="de-DE"/>
        </w:rPr>
        <w:t>Die Bitte uns gewähren.</w:t>
      </w:r>
    </w:p>
    <w:p w14:paraId="15F1CA0E" w14:textId="77777777" w:rsidR="00506BB3" w:rsidRDefault="00506BB3" w:rsidP="00506BB3">
      <w:pPr>
        <w:rPr>
          <w:lang w:eastAsia="de-DE"/>
        </w:rPr>
      </w:pPr>
    </w:p>
    <w:p w14:paraId="77E14483" w14:textId="77777777" w:rsidR="00506BB3" w:rsidRDefault="00506BB3" w:rsidP="00506BB3">
      <w:pPr>
        <w:rPr>
          <w:lang w:eastAsia="de-DE"/>
        </w:rPr>
      </w:pPr>
      <w:r>
        <w:rPr>
          <w:lang w:eastAsia="de-DE"/>
        </w:rPr>
        <w:t>Du, Vater, weißt, was uns gebricht</w:t>
      </w:r>
    </w:p>
    <w:p w14:paraId="180E5618" w14:textId="77777777" w:rsidR="00506BB3" w:rsidRDefault="00506BB3" w:rsidP="00506BB3">
      <w:pPr>
        <w:rPr>
          <w:lang w:eastAsia="de-DE"/>
        </w:rPr>
      </w:pPr>
      <w:r>
        <w:rPr>
          <w:lang w:eastAsia="de-DE"/>
        </w:rPr>
        <w:t>In diesem armen Leben,</w:t>
      </w:r>
    </w:p>
    <w:p w14:paraId="79099DF9" w14:textId="77777777" w:rsidR="00506BB3" w:rsidRDefault="00506BB3" w:rsidP="00506BB3">
      <w:pPr>
        <w:rPr>
          <w:lang w:eastAsia="de-DE"/>
        </w:rPr>
      </w:pPr>
      <w:r>
        <w:rPr>
          <w:lang w:eastAsia="de-DE"/>
        </w:rPr>
        <w:t>Es ist dir auch verborgen nicht,</w:t>
      </w:r>
    </w:p>
    <w:p w14:paraId="00FE4FB3" w14:textId="77777777" w:rsidR="00506BB3" w:rsidRDefault="00506BB3" w:rsidP="00506BB3">
      <w:pPr>
        <w:rPr>
          <w:lang w:eastAsia="de-DE"/>
        </w:rPr>
      </w:pPr>
      <w:r>
        <w:rPr>
          <w:lang w:eastAsia="de-DE"/>
        </w:rPr>
        <w:t>Wie wir in Nöten schweben.</w:t>
      </w:r>
    </w:p>
    <w:p w14:paraId="37442B6B" w14:textId="77777777" w:rsidR="00506BB3" w:rsidRDefault="00506BB3" w:rsidP="00506BB3">
      <w:pPr>
        <w:rPr>
          <w:lang w:eastAsia="de-DE"/>
        </w:rPr>
      </w:pPr>
      <w:r>
        <w:rPr>
          <w:lang w:eastAsia="de-DE"/>
        </w:rPr>
        <w:t>Um Beistand flehen wir dich an,</w:t>
      </w:r>
    </w:p>
    <w:p w14:paraId="4D4273D9" w14:textId="77777777" w:rsidR="00506BB3" w:rsidRDefault="00506BB3" w:rsidP="00506BB3">
      <w:pPr>
        <w:rPr>
          <w:lang w:eastAsia="de-DE"/>
        </w:rPr>
      </w:pPr>
      <w:r>
        <w:rPr>
          <w:lang w:eastAsia="de-DE"/>
        </w:rPr>
        <w:t>Dein Vaterherze uns nicht kann</w:t>
      </w:r>
    </w:p>
    <w:p w14:paraId="0963382F" w14:textId="77777777" w:rsidR="00506BB3" w:rsidRDefault="00506BB3" w:rsidP="00506BB3">
      <w:pPr>
        <w:rPr>
          <w:lang w:eastAsia="de-DE"/>
        </w:rPr>
      </w:pPr>
      <w:r>
        <w:rPr>
          <w:lang w:eastAsia="de-DE"/>
        </w:rPr>
        <w:t>Verlassen, deine Kinder.</w:t>
      </w:r>
    </w:p>
    <w:p w14:paraId="3E6F0937" w14:textId="77777777" w:rsidR="00506BB3" w:rsidRDefault="00506BB3" w:rsidP="00506BB3">
      <w:pPr>
        <w:rPr>
          <w:lang w:eastAsia="de-DE"/>
        </w:rPr>
      </w:pPr>
    </w:p>
    <w:p w14:paraId="44C147EA" w14:textId="77777777" w:rsidR="00506BB3" w:rsidRDefault="00506BB3" w:rsidP="00506BB3">
      <w:pPr>
        <w:rPr>
          <w:lang w:eastAsia="de-DE"/>
        </w:rPr>
      </w:pPr>
      <w:r>
        <w:rPr>
          <w:lang w:eastAsia="de-DE"/>
        </w:rPr>
        <w:t xml:space="preserve">Dein Nam', o Gott, geheiligt </w:t>
      </w:r>
      <w:proofErr w:type="spellStart"/>
      <w:r>
        <w:rPr>
          <w:lang w:eastAsia="de-DE"/>
        </w:rPr>
        <w:t>werd</w:t>
      </w:r>
      <w:proofErr w:type="spellEnd"/>
      <w:r>
        <w:rPr>
          <w:lang w:eastAsia="de-DE"/>
        </w:rPr>
        <w:t>',</w:t>
      </w:r>
    </w:p>
    <w:p w14:paraId="45F0BA0B" w14:textId="77777777" w:rsidR="00506BB3" w:rsidRDefault="00506BB3" w:rsidP="00506BB3">
      <w:pPr>
        <w:rPr>
          <w:lang w:eastAsia="de-DE"/>
        </w:rPr>
      </w:pPr>
      <w:r>
        <w:rPr>
          <w:lang w:eastAsia="de-DE"/>
        </w:rPr>
        <w:t xml:space="preserve">Dein Reich </w:t>
      </w:r>
      <w:proofErr w:type="spellStart"/>
      <w:r>
        <w:rPr>
          <w:lang w:eastAsia="de-DE"/>
        </w:rPr>
        <w:t>laß</w:t>
      </w:r>
      <w:proofErr w:type="spellEnd"/>
      <w:r>
        <w:rPr>
          <w:lang w:eastAsia="de-DE"/>
        </w:rPr>
        <w:t xml:space="preserve"> zu uns kommen,</w:t>
      </w:r>
    </w:p>
    <w:p w14:paraId="3F1E1043" w14:textId="77777777" w:rsidR="00506BB3" w:rsidRDefault="00506BB3" w:rsidP="00506BB3">
      <w:pPr>
        <w:rPr>
          <w:lang w:eastAsia="de-DE"/>
        </w:rPr>
      </w:pPr>
      <w:r>
        <w:rPr>
          <w:lang w:eastAsia="de-DE"/>
        </w:rPr>
        <w:t xml:space="preserve">Dein Will' geschehe stets auf </w:t>
      </w:r>
      <w:proofErr w:type="spellStart"/>
      <w:r>
        <w:rPr>
          <w:lang w:eastAsia="de-DE"/>
        </w:rPr>
        <w:t>Erd</w:t>
      </w:r>
      <w:proofErr w:type="spellEnd"/>
      <w:r>
        <w:rPr>
          <w:lang w:eastAsia="de-DE"/>
        </w:rPr>
        <w:t>',</w:t>
      </w:r>
    </w:p>
    <w:p w14:paraId="7F62B320" w14:textId="77777777" w:rsidR="00506BB3" w:rsidRDefault="00506BB3" w:rsidP="00506BB3">
      <w:pPr>
        <w:rPr>
          <w:lang w:eastAsia="de-DE"/>
        </w:rPr>
      </w:pPr>
      <w:proofErr w:type="spellStart"/>
      <w:r>
        <w:rPr>
          <w:lang w:eastAsia="de-DE"/>
        </w:rPr>
        <w:t>Gieb</w:t>
      </w:r>
      <w:proofErr w:type="spellEnd"/>
      <w:r>
        <w:rPr>
          <w:lang w:eastAsia="de-DE"/>
        </w:rPr>
        <w:t xml:space="preserve"> Brod, Fried', Nutz und Frommen.</w:t>
      </w:r>
    </w:p>
    <w:p w14:paraId="087EDC32" w14:textId="77777777" w:rsidR="00506BB3" w:rsidRDefault="00506BB3" w:rsidP="00506BB3">
      <w:pPr>
        <w:rPr>
          <w:lang w:eastAsia="de-DE"/>
        </w:rPr>
      </w:pPr>
      <w:r>
        <w:rPr>
          <w:lang w:eastAsia="de-DE"/>
        </w:rPr>
        <w:t>All unsre Sünden uns verzeih',</w:t>
      </w:r>
    </w:p>
    <w:p w14:paraId="05D23087" w14:textId="77777777" w:rsidR="00506BB3" w:rsidRDefault="00506BB3" w:rsidP="00506BB3">
      <w:pPr>
        <w:rPr>
          <w:lang w:eastAsia="de-DE"/>
        </w:rPr>
      </w:pPr>
      <w:r>
        <w:rPr>
          <w:lang w:eastAsia="de-DE"/>
        </w:rPr>
        <w:t>Steh' uns in der Versuchung bei,</w:t>
      </w:r>
    </w:p>
    <w:p w14:paraId="6B9C4DA8" w14:textId="77777777" w:rsidR="00506BB3" w:rsidRDefault="00506BB3" w:rsidP="00506BB3">
      <w:pPr>
        <w:rPr>
          <w:lang w:eastAsia="de-DE"/>
        </w:rPr>
      </w:pPr>
      <w:r>
        <w:rPr>
          <w:lang w:eastAsia="de-DE"/>
        </w:rPr>
        <w:t>Erlös' uns von dem Uebel.</w:t>
      </w:r>
    </w:p>
    <w:p w14:paraId="665C2316" w14:textId="77777777" w:rsidR="00506BB3" w:rsidRDefault="00506BB3" w:rsidP="00506BB3">
      <w:pPr>
        <w:rPr>
          <w:lang w:eastAsia="de-DE"/>
        </w:rPr>
      </w:pPr>
    </w:p>
    <w:p w14:paraId="77BAE2F9" w14:textId="77777777" w:rsidR="00506BB3" w:rsidRDefault="00506BB3" w:rsidP="00506BB3">
      <w:pPr>
        <w:rPr>
          <w:lang w:eastAsia="de-DE"/>
        </w:rPr>
      </w:pPr>
      <w:r>
        <w:rPr>
          <w:lang w:eastAsia="de-DE"/>
        </w:rPr>
        <w:t>Dies alles, Vater, werde wahr,</w:t>
      </w:r>
    </w:p>
    <w:p w14:paraId="57A25E72" w14:textId="77777777" w:rsidR="00506BB3" w:rsidRDefault="00506BB3" w:rsidP="00506BB3">
      <w:pPr>
        <w:rPr>
          <w:lang w:eastAsia="de-DE"/>
        </w:rPr>
      </w:pPr>
      <w:r>
        <w:rPr>
          <w:lang w:eastAsia="de-DE"/>
        </w:rPr>
        <w:t>Du wollest es erfüllen;</w:t>
      </w:r>
    </w:p>
    <w:p w14:paraId="0B0E1C26" w14:textId="77777777" w:rsidR="00506BB3" w:rsidRDefault="00506BB3" w:rsidP="00506BB3">
      <w:pPr>
        <w:rPr>
          <w:lang w:eastAsia="de-DE"/>
        </w:rPr>
      </w:pPr>
      <w:r>
        <w:rPr>
          <w:lang w:eastAsia="de-DE"/>
        </w:rPr>
        <w:t>Erhör' und hilf uns immerdar,</w:t>
      </w:r>
    </w:p>
    <w:p w14:paraId="375AA463" w14:textId="77777777" w:rsidR="00506BB3" w:rsidRDefault="00506BB3" w:rsidP="00506BB3">
      <w:pPr>
        <w:rPr>
          <w:lang w:eastAsia="de-DE"/>
        </w:rPr>
      </w:pPr>
      <w:r>
        <w:rPr>
          <w:lang w:eastAsia="de-DE"/>
        </w:rPr>
        <w:t>Um Jesu Christi Willen;</w:t>
      </w:r>
    </w:p>
    <w:p w14:paraId="2B6147DA" w14:textId="77777777" w:rsidR="00506BB3" w:rsidRDefault="00506BB3" w:rsidP="00506BB3">
      <w:pPr>
        <w:rPr>
          <w:lang w:eastAsia="de-DE"/>
        </w:rPr>
      </w:pPr>
      <w:r>
        <w:rPr>
          <w:lang w:eastAsia="de-DE"/>
        </w:rPr>
        <w:t>Denn dein, o Herr, ist allezeit</w:t>
      </w:r>
    </w:p>
    <w:p w14:paraId="4E0E4086" w14:textId="77777777" w:rsidR="00506BB3" w:rsidRDefault="00506BB3" w:rsidP="00506BB3">
      <w:pPr>
        <w:rPr>
          <w:lang w:eastAsia="de-DE"/>
        </w:rPr>
      </w:pPr>
      <w:r>
        <w:rPr>
          <w:lang w:eastAsia="de-DE"/>
        </w:rPr>
        <w:t>Von Ewigkeit zu Ewigkeit</w:t>
      </w:r>
    </w:p>
    <w:p w14:paraId="13CE35B7" w14:textId="77777777" w:rsidR="00506BB3" w:rsidRDefault="00506BB3" w:rsidP="00506BB3">
      <w:pPr>
        <w:rPr>
          <w:lang w:eastAsia="de-DE"/>
        </w:rPr>
      </w:pPr>
      <w:r>
        <w:rPr>
          <w:lang w:eastAsia="de-DE"/>
        </w:rPr>
        <w:lastRenderedPageBreak/>
        <w:t>Das Reich, die Kraft, die Ehre.</w:t>
      </w:r>
    </w:p>
    <w:p w14:paraId="68EF6992" w14:textId="77777777" w:rsidR="00506BB3" w:rsidRDefault="00506BB3" w:rsidP="00506BB3">
      <w:pPr>
        <w:rPr>
          <w:lang w:eastAsia="de-DE"/>
        </w:rPr>
      </w:pPr>
    </w:p>
    <w:p w14:paraId="3F4C1D61" w14:textId="77777777" w:rsidR="00506BB3" w:rsidRDefault="00506BB3" w:rsidP="00506BB3">
      <w:pPr>
        <w:pStyle w:val="berschrift1"/>
      </w:pPr>
      <w:r>
        <w:t>Johann Caspar Lavater</w:t>
      </w:r>
    </w:p>
    <w:p w14:paraId="660FD7B2" w14:textId="77777777" w:rsidR="00506BB3" w:rsidRDefault="00506BB3" w:rsidP="00506BB3">
      <w:pPr>
        <w:rPr>
          <w:lang w:eastAsia="de-DE"/>
        </w:rPr>
      </w:pPr>
      <w:r>
        <w:rPr>
          <w:lang w:eastAsia="de-DE"/>
        </w:rPr>
        <w:t>Vater! unser aller Vater,</w:t>
      </w:r>
    </w:p>
    <w:p w14:paraId="08D2B01E" w14:textId="77777777" w:rsidR="00506BB3" w:rsidRDefault="00506BB3" w:rsidP="00506BB3">
      <w:pPr>
        <w:rPr>
          <w:lang w:eastAsia="de-DE"/>
        </w:rPr>
      </w:pPr>
      <w:r>
        <w:rPr>
          <w:lang w:eastAsia="de-DE"/>
        </w:rPr>
        <w:t>der Du in dem Himmel bist!</w:t>
      </w:r>
    </w:p>
    <w:p w14:paraId="15BB2A52" w14:textId="77777777" w:rsidR="00506BB3" w:rsidRDefault="00506BB3" w:rsidP="00506BB3">
      <w:pPr>
        <w:rPr>
          <w:lang w:eastAsia="de-DE"/>
        </w:rPr>
      </w:pPr>
      <w:r>
        <w:rPr>
          <w:lang w:eastAsia="de-DE"/>
        </w:rPr>
        <w:t>Alles preise Dich, o Vater,</w:t>
      </w:r>
    </w:p>
    <w:p w14:paraId="485340D7" w14:textId="77777777" w:rsidR="00506BB3" w:rsidRDefault="00506BB3" w:rsidP="00506BB3">
      <w:pPr>
        <w:rPr>
          <w:lang w:eastAsia="de-DE"/>
        </w:rPr>
      </w:pPr>
      <w:r>
        <w:rPr>
          <w:lang w:eastAsia="de-DE"/>
        </w:rPr>
        <w:t>was durch Dich lebendig ist!</w:t>
      </w:r>
    </w:p>
    <w:p w14:paraId="3CEB42A9" w14:textId="77777777" w:rsidR="00506BB3" w:rsidRDefault="00506BB3" w:rsidP="00506BB3">
      <w:pPr>
        <w:rPr>
          <w:lang w:eastAsia="de-DE"/>
        </w:rPr>
      </w:pPr>
      <w:r>
        <w:rPr>
          <w:lang w:eastAsia="de-DE"/>
        </w:rPr>
        <w:t>Alle müssen Dich erkennen;</w:t>
      </w:r>
    </w:p>
    <w:p w14:paraId="28691CF8" w14:textId="77777777" w:rsidR="00506BB3" w:rsidRDefault="00506BB3" w:rsidP="00506BB3">
      <w:pPr>
        <w:rPr>
          <w:lang w:eastAsia="de-DE"/>
        </w:rPr>
      </w:pPr>
      <w:r>
        <w:rPr>
          <w:lang w:eastAsia="de-DE"/>
        </w:rPr>
        <w:t>Dich mit Ehrfurcht Vater nennen!</w:t>
      </w:r>
    </w:p>
    <w:p w14:paraId="63892C2F" w14:textId="77777777" w:rsidR="00506BB3" w:rsidRDefault="00506BB3" w:rsidP="00506BB3">
      <w:pPr>
        <w:rPr>
          <w:lang w:eastAsia="de-DE"/>
        </w:rPr>
      </w:pPr>
      <w:r>
        <w:rPr>
          <w:lang w:eastAsia="de-DE"/>
        </w:rPr>
        <w:t>Unverstand und Laster weiche</w:t>
      </w:r>
    </w:p>
    <w:p w14:paraId="2070FBF7" w14:textId="77777777" w:rsidR="00506BB3" w:rsidRDefault="00506BB3" w:rsidP="00506BB3">
      <w:pPr>
        <w:rPr>
          <w:lang w:eastAsia="de-DE"/>
        </w:rPr>
      </w:pPr>
      <w:r>
        <w:rPr>
          <w:lang w:eastAsia="de-DE"/>
        </w:rPr>
        <w:t>Deiner Wahrheit, Deinem Reiche!</w:t>
      </w:r>
    </w:p>
    <w:p w14:paraId="297EF3FF" w14:textId="77777777" w:rsidR="00506BB3" w:rsidRDefault="00506BB3" w:rsidP="00506BB3">
      <w:pPr>
        <w:rPr>
          <w:lang w:eastAsia="de-DE"/>
        </w:rPr>
      </w:pPr>
      <w:r>
        <w:rPr>
          <w:lang w:eastAsia="de-DE"/>
        </w:rPr>
        <w:t>Alles bete Dich nur an,</w:t>
      </w:r>
    </w:p>
    <w:p w14:paraId="06633922" w14:textId="77777777" w:rsidR="00506BB3" w:rsidRDefault="00506BB3" w:rsidP="00506BB3">
      <w:pPr>
        <w:rPr>
          <w:lang w:eastAsia="de-DE"/>
        </w:rPr>
      </w:pPr>
      <w:r>
        <w:rPr>
          <w:lang w:eastAsia="de-DE"/>
        </w:rPr>
        <w:t xml:space="preserve">Dir sei Alles </w:t>
      </w:r>
      <w:proofErr w:type="spellStart"/>
      <w:r>
        <w:rPr>
          <w:lang w:eastAsia="de-DE"/>
        </w:rPr>
        <w:t>unterthan</w:t>
      </w:r>
      <w:proofErr w:type="spellEnd"/>
      <w:r>
        <w:rPr>
          <w:lang w:eastAsia="de-DE"/>
        </w:rPr>
        <w:t>!</w:t>
      </w:r>
    </w:p>
    <w:p w14:paraId="2793895F" w14:textId="77777777" w:rsidR="00506BB3" w:rsidRDefault="00506BB3" w:rsidP="00506BB3">
      <w:pPr>
        <w:rPr>
          <w:lang w:eastAsia="de-DE"/>
        </w:rPr>
      </w:pPr>
      <w:r>
        <w:rPr>
          <w:lang w:eastAsia="de-DE"/>
        </w:rPr>
        <w:t>Deinen allerbesten Willen</w:t>
      </w:r>
    </w:p>
    <w:p w14:paraId="6209C7F1" w14:textId="77777777" w:rsidR="00506BB3" w:rsidRDefault="00506BB3" w:rsidP="00506BB3">
      <w:pPr>
        <w:rPr>
          <w:lang w:eastAsia="de-DE"/>
        </w:rPr>
      </w:pPr>
      <w:r>
        <w:rPr>
          <w:lang w:eastAsia="de-DE"/>
        </w:rPr>
        <w:t>hilf uns, Vater, immerdar</w:t>
      </w:r>
    </w:p>
    <w:p w14:paraId="2C485EDD" w14:textId="77777777" w:rsidR="00506BB3" w:rsidRDefault="00506BB3" w:rsidP="00506BB3">
      <w:pPr>
        <w:rPr>
          <w:lang w:eastAsia="de-DE"/>
        </w:rPr>
      </w:pPr>
      <w:r>
        <w:rPr>
          <w:lang w:eastAsia="de-DE"/>
        </w:rPr>
        <w:t>freudig, kindlich, schnell erfüllen,</w:t>
      </w:r>
    </w:p>
    <w:p w14:paraId="6F6C16DB" w14:textId="77777777" w:rsidR="00506BB3" w:rsidRDefault="00506BB3" w:rsidP="00506BB3">
      <w:pPr>
        <w:rPr>
          <w:lang w:eastAsia="de-DE"/>
        </w:rPr>
      </w:pPr>
      <w:r>
        <w:rPr>
          <w:lang w:eastAsia="de-DE"/>
        </w:rPr>
        <w:t>wie der lieben Engel Schaar,</w:t>
      </w:r>
    </w:p>
    <w:p w14:paraId="20B5AFD8" w14:textId="77777777" w:rsidR="00506BB3" w:rsidRDefault="00506BB3" w:rsidP="00506BB3">
      <w:pPr>
        <w:rPr>
          <w:lang w:eastAsia="de-DE"/>
        </w:rPr>
      </w:pPr>
      <w:r>
        <w:rPr>
          <w:lang w:eastAsia="de-DE"/>
        </w:rPr>
        <w:t>die Dir stets gehorsam war!</w:t>
      </w:r>
    </w:p>
    <w:p w14:paraId="7527B4AD" w14:textId="77777777" w:rsidR="00506BB3" w:rsidRDefault="00506BB3" w:rsidP="00506BB3">
      <w:pPr>
        <w:rPr>
          <w:lang w:eastAsia="de-DE"/>
        </w:rPr>
      </w:pPr>
      <w:r>
        <w:rPr>
          <w:lang w:eastAsia="de-DE"/>
        </w:rPr>
        <w:t>Gib uns heut' und allezeit</w:t>
      </w:r>
    </w:p>
    <w:p w14:paraId="0F4B4E6E" w14:textId="77777777" w:rsidR="00506BB3" w:rsidRDefault="00506BB3" w:rsidP="00506BB3">
      <w:pPr>
        <w:rPr>
          <w:lang w:eastAsia="de-DE"/>
        </w:rPr>
      </w:pPr>
      <w:r>
        <w:rPr>
          <w:lang w:eastAsia="de-DE"/>
        </w:rPr>
        <w:t>Brot und Wasser, Dach und Kleid!</w:t>
      </w:r>
    </w:p>
    <w:p w14:paraId="570C95EB" w14:textId="77777777" w:rsidR="00506BB3" w:rsidRDefault="00506BB3" w:rsidP="00506BB3">
      <w:pPr>
        <w:rPr>
          <w:lang w:eastAsia="de-DE"/>
        </w:rPr>
      </w:pPr>
      <w:proofErr w:type="spellStart"/>
      <w:r>
        <w:rPr>
          <w:lang w:eastAsia="de-DE"/>
        </w:rPr>
        <w:t>Straf</w:t>
      </w:r>
      <w:proofErr w:type="spellEnd"/>
      <w:r>
        <w:rPr>
          <w:lang w:eastAsia="de-DE"/>
        </w:rPr>
        <w:t xml:space="preserve"> nicht Sünden, die uns </w:t>
      </w:r>
      <w:proofErr w:type="spellStart"/>
      <w:r>
        <w:rPr>
          <w:lang w:eastAsia="de-DE"/>
        </w:rPr>
        <w:t>reu'n</w:t>
      </w:r>
      <w:proofErr w:type="spellEnd"/>
      <w:r>
        <w:rPr>
          <w:lang w:eastAsia="de-DE"/>
        </w:rPr>
        <w:t>,</w:t>
      </w:r>
    </w:p>
    <w:p w14:paraId="18E04EE9" w14:textId="77777777" w:rsidR="00506BB3" w:rsidRDefault="00506BB3" w:rsidP="00506BB3">
      <w:pPr>
        <w:rPr>
          <w:lang w:eastAsia="de-DE"/>
        </w:rPr>
      </w:pPr>
      <w:r>
        <w:rPr>
          <w:lang w:eastAsia="de-DE"/>
        </w:rPr>
        <w:t xml:space="preserve">weil wir Andern auch </w:t>
      </w:r>
      <w:proofErr w:type="spellStart"/>
      <w:r>
        <w:rPr>
          <w:lang w:eastAsia="de-DE"/>
        </w:rPr>
        <w:t>verzeih'n</w:t>
      </w:r>
      <w:proofErr w:type="spellEnd"/>
      <w:r>
        <w:rPr>
          <w:lang w:eastAsia="de-DE"/>
        </w:rPr>
        <w:t>!</w:t>
      </w:r>
    </w:p>
    <w:p w14:paraId="704001C1" w14:textId="77777777" w:rsidR="00506BB3" w:rsidRDefault="00506BB3" w:rsidP="00506BB3">
      <w:pPr>
        <w:rPr>
          <w:lang w:eastAsia="de-DE"/>
        </w:rPr>
      </w:pPr>
      <w:r>
        <w:rPr>
          <w:lang w:eastAsia="de-DE"/>
        </w:rPr>
        <w:t>Hilf uns alle Laster meiden,</w:t>
      </w:r>
    </w:p>
    <w:p w14:paraId="62904365" w14:textId="77777777" w:rsidR="00506BB3" w:rsidRDefault="00506BB3" w:rsidP="00506BB3">
      <w:pPr>
        <w:rPr>
          <w:lang w:eastAsia="de-DE"/>
        </w:rPr>
      </w:pPr>
      <w:r>
        <w:rPr>
          <w:lang w:eastAsia="de-DE"/>
        </w:rPr>
        <w:t>alles Unglück willig leiden!</w:t>
      </w:r>
    </w:p>
    <w:p w14:paraId="53766450" w14:textId="77777777" w:rsidR="00506BB3" w:rsidRDefault="00506BB3" w:rsidP="00506BB3">
      <w:pPr>
        <w:rPr>
          <w:lang w:eastAsia="de-DE"/>
        </w:rPr>
      </w:pPr>
      <w:r>
        <w:rPr>
          <w:lang w:eastAsia="de-DE"/>
        </w:rPr>
        <w:t>Eile, uns von allem Bösen,</w:t>
      </w:r>
    </w:p>
    <w:p w14:paraId="7FF33D1B" w14:textId="77777777" w:rsidR="00506BB3" w:rsidRDefault="00506BB3" w:rsidP="00506BB3">
      <w:pPr>
        <w:rPr>
          <w:lang w:eastAsia="de-DE"/>
        </w:rPr>
      </w:pPr>
      <w:r>
        <w:rPr>
          <w:lang w:eastAsia="de-DE"/>
        </w:rPr>
        <w:t>allem Unglück zu erlösen!</w:t>
      </w:r>
    </w:p>
    <w:p w14:paraId="317C322A" w14:textId="77777777" w:rsidR="00506BB3" w:rsidRDefault="00506BB3" w:rsidP="00506BB3">
      <w:pPr>
        <w:rPr>
          <w:lang w:eastAsia="de-DE"/>
        </w:rPr>
      </w:pPr>
      <w:r>
        <w:rPr>
          <w:lang w:eastAsia="de-DE"/>
        </w:rPr>
        <w:t>Du, der Alles gibt und schafft,</w:t>
      </w:r>
    </w:p>
    <w:p w14:paraId="049D4AC1" w14:textId="77777777" w:rsidR="00506BB3" w:rsidRDefault="00506BB3" w:rsidP="00506BB3">
      <w:pPr>
        <w:rPr>
          <w:lang w:eastAsia="de-DE"/>
        </w:rPr>
      </w:pPr>
      <w:r>
        <w:rPr>
          <w:lang w:eastAsia="de-DE"/>
        </w:rPr>
        <w:t>hast den Willen, hast die Kraft!</w:t>
      </w:r>
    </w:p>
    <w:p w14:paraId="21498B42" w14:textId="77777777" w:rsidR="00506BB3" w:rsidRDefault="00506BB3" w:rsidP="00506BB3">
      <w:pPr>
        <w:rPr>
          <w:lang w:eastAsia="de-DE"/>
        </w:rPr>
      </w:pPr>
      <w:r>
        <w:rPr>
          <w:lang w:eastAsia="de-DE"/>
        </w:rPr>
        <w:t>Gott und Vater aller Geister!</w:t>
      </w:r>
    </w:p>
    <w:p w14:paraId="1D701ED9" w14:textId="77777777" w:rsidR="00506BB3" w:rsidRDefault="00506BB3" w:rsidP="00506BB3">
      <w:pPr>
        <w:rPr>
          <w:lang w:eastAsia="de-DE"/>
        </w:rPr>
      </w:pPr>
      <w:r>
        <w:rPr>
          <w:lang w:eastAsia="de-DE"/>
        </w:rPr>
        <w:t>Du bist über Alles Meister!</w:t>
      </w:r>
    </w:p>
    <w:p w14:paraId="715C2353" w14:textId="77777777" w:rsidR="00506BB3" w:rsidRDefault="00506BB3" w:rsidP="00506BB3">
      <w:pPr>
        <w:rPr>
          <w:lang w:eastAsia="de-DE"/>
        </w:rPr>
      </w:pPr>
      <w:r>
        <w:rPr>
          <w:lang w:eastAsia="de-DE"/>
        </w:rPr>
        <w:t>Dein - in Zeit und Ewigkeit -</w:t>
      </w:r>
    </w:p>
    <w:p w14:paraId="76C425B4" w14:textId="77777777" w:rsidR="00506BB3" w:rsidRDefault="00506BB3" w:rsidP="00506BB3">
      <w:pPr>
        <w:rPr>
          <w:lang w:eastAsia="de-DE"/>
        </w:rPr>
      </w:pPr>
      <w:r>
        <w:rPr>
          <w:lang w:eastAsia="de-DE"/>
        </w:rPr>
        <w:lastRenderedPageBreak/>
        <w:t>ist die höchste Herrlichkeit!</w:t>
      </w:r>
    </w:p>
    <w:p w14:paraId="5DE762A6" w14:textId="77777777" w:rsidR="00506BB3" w:rsidRDefault="00506BB3" w:rsidP="00506BB3">
      <w:pPr>
        <w:rPr>
          <w:lang w:eastAsia="de-DE"/>
        </w:rPr>
      </w:pPr>
      <w:r>
        <w:rPr>
          <w:lang w:eastAsia="de-DE"/>
        </w:rPr>
        <w:t>Drum, in Jesu Christi Namen</w:t>
      </w:r>
    </w:p>
    <w:p w14:paraId="10C068AD" w14:textId="77777777" w:rsidR="00506BB3" w:rsidRDefault="00506BB3" w:rsidP="00506BB3">
      <w:pPr>
        <w:rPr>
          <w:lang w:eastAsia="de-DE"/>
        </w:rPr>
      </w:pPr>
      <w:r>
        <w:rPr>
          <w:lang w:eastAsia="de-DE"/>
        </w:rPr>
        <w:t>sag' ich, Vater, freudig Amen!</w:t>
      </w:r>
    </w:p>
    <w:p w14:paraId="407C7DAE" w14:textId="77777777" w:rsidR="00506BB3" w:rsidRDefault="00506BB3" w:rsidP="00506BB3">
      <w:pPr>
        <w:rPr>
          <w:lang w:eastAsia="de-DE"/>
        </w:rPr>
      </w:pPr>
    </w:p>
    <w:p w14:paraId="766A837F" w14:textId="77777777" w:rsidR="00506BB3" w:rsidRDefault="00506BB3" w:rsidP="00506BB3">
      <w:pPr>
        <w:pStyle w:val="berschrift1"/>
      </w:pPr>
      <w:r>
        <w:t xml:space="preserve">Johann </w:t>
      </w:r>
      <w:proofErr w:type="spellStart"/>
      <w:r>
        <w:t>Mathesius</w:t>
      </w:r>
      <w:proofErr w:type="spellEnd"/>
    </w:p>
    <w:p w14:paraId="6F43839D" w14:textId="77777777" w:rsidR="00506BB3" w:rsidRDefault="00506BB3" w:rsidP="00506BB3">
      <w:pPr>
        <w:rPr>
          <w:lang w:eastAsia="de-DE"/>
        </w:rPr>
      </w:pPr>
      <w:r>
        <w:rPr>
          <w:lang w:eastAsia="de-DE"/>
        </w:rPr>
        <w:t>Herr Gott, der du mein Vater bist,</w:t>
      </w:r>
    </w:p>
    <w:p w14:paraId="0C1D0E35" w14:textId="77777777" w:rsidR="00506BB3" w:rsidRDefault="00506BB3" w:rsidP="00506BB3">
      <w:pPr>
        <w:rPr>
          <w:lang w:eastAsia="de-DE"/>
        </w:rPr>
      </w:pPr>
      <w:r>
        <w:rPr>
          <w:lang w:eastAsia="de-DE"/>
        </w:rPr>
        <w:t>Ich schrei im Namen Jesu Christ</w:t>
      </w:r>
    </w:p>
    <w:p w14:paraId="51B6B795" w14:textId="77777777" w:rsidR="00506BB3" w:rsidRDefault="00506BB3" w:rsidP="00506BB3">
      <w:pPr>
        <w:rPr>
          <w:lang w:eastAsia="de-DE"/>
        </w:rPr>
      </w:pPr>
      <w:r>
        <w:rPr>
          <w:lang w:eastAsia="de-DE"/>
        </w:rPr>
        <w:t>Zu dir, auf sein Wort, Eid und Tod,</w:t>
      </w:r>
    </w:p>
    <w:p w14:paraId="69ADAF09" w14:textId="77777777" w:rsidR="00506BB3" w:rsidRDefault="00506BB3" w:rsidP="00506BB3">
      <w:pPr>
        <w:rPr>
          <w:lang w:eastAsia="de-DE"/>
        </w:rPr>
      </w:pPr>
      <w:r>
        <w:rPr>
          <w:lang w:eastAsia="de-DE"/>
        </w:rPr>
        <w:t>Hör, Helfer treu in Angst und Noth.</w:t>
      </w:r>
    </w:p>
    <w:p w14:paraId="4720D94A" w14:textId="77777777" w:rsidR="00506BB3" w:rsidRDefault="00506BB3" w:rsidP="00506BB3">
      <w:pPr>
        <w:rPr>
          <w:lang w:eastAsia="de-DE"/>
        </w:rPr>
      </w:pPr>
    </w:p>
    <w:p w14:paraId="523CD0BC" w14:textId="77777777" w:rsidR="00506BB3" w:rsidRDefault="00506BB3" w:rsidP="00506BB3">
      <w:pPr>
        <w:rPr>
          <w:lang w:eastAsia="de-DE"/>
        </w:rPr>
      </w:pPr>
      <w:proofErr w:type="spellStart"/>
      <w:r>
        <w:rPr>
          <w:lang w:eastAsia="de-DE"/>
        </w:rPr>
        <w:t>Laß</w:t>
      </w:r>
      <w:proofErr w:type="spellEnd"/>
      <w:r>
        <w:rPr>
          <w:lang w:eastAsia="de-DE"/>
        </w:rPr>
        <w:t xml:space="preserve"> uns dein Wort, stärk uns im Geist,</w:t>
      </w:r>
    </w:p>
    <w:p w14:paraId="0220A8DF" w14:textId="77777777" w:rsidR="00506BB3" w:rsidRDefault="00506BB3" w:rsidP="00506BB3">
      <w:pPr>
        <w:rPr>
          <w:lang w:eastAsia="de-DE"/>
        </w:rPr>
      </w:pPr>
      <w:r>
        <w:rPr>
          <w:lang w:eastAsia="de-DE"/>
        </w:rPr>
        <w:t xml:space="preserve">Hilf, </w:t>
      </w:r>
      <w:proofErr w:type="spellStart"/>
      <w:r>
        <w:rPr>
          <w:lang w:eastAsia="de-DE"/>
        </w:rPr>
        <w:t>daß</w:t>
      </w:r>
      <w:proofErr w:type="spellEnd"/>
      <w:r>
        <w:rPr>
          <w:lang w:eastAsia="de-DE"/>
        </w:rPr>
        <w:t xml:space="preserve"> wir </w:t>
      </w:r>
      <w:proofErr w:type="spellStart"/>
      <w:r>
        <w:rPr>
          <w:lang w:eastAsia="de-DE"/>
        </w:rPr>
        <w:t>thun</w:t>
      </w:r>
      <w:proofErr w:type="spellEnd"/>
      <w:r>
        <w:rPr>
          <w:lang w:eastAsia="de-DE"/>
        </w:rPr>
        <w:t>, was du uns heißt,</w:t>
      </w:r>
    </w:p>
    <w:p w14:paraId="39FB2E0E" w14:textId="77777777" w:rsidR="00506BB3" w:rsidRDefault="00506BB3" w:rsidP="00506BB3">
      <w:pPr>
        <w:rPr>
          <w:lang w:eastAsia="de-DE"/>
        </w:rPr>
      </w:pPr>
      <w:proofErr w:type="spellStart"/>
      <w:r>
        <w:rPr>
          <w:lang w:eastAsia="de-DE"/>
        </w:rPr>
        <w:t>Gieb</w:t>
      </w:r>
      <w:proofErr w:type="spellEnd"/>
      <w:r>
        <w:rPr>
          <w:lang w:eastAsia="de-DE"/>
        </w:rPr>
        <w:t xml:space="preserve"> Fried, Schutz, gute Freund und Brodt;</w:t>
      </w:r>
    </w:p>
    <w:p w14:paraId="7422AE05" w14:textId="77777777" w:rsidR="00506BB3" w:rsidRDefault="00506BB3" w:rsidP="00506BB3">
      <w:pPr>
        <w:rPr>
          <w:lang w:eastAsia="de-DE"/>
        </w:rPr>
      </w:pPr>
      <w:proofErr w:type="spellStart"/>
      <w:r>
        <w:rPr>
          <w:lang w:eastAsia="de-DE"/>
        </w:rPr>
        <w:t>Behüt</w:t>
      </w:r>
      <w:proofErr w:type="spellEnd"/>
      <w:r>
        <w:rPr>
          <w:lang w:eastAsia="de-DE"/>
        </w:rPr>
        <w:t xml:space="preserve"> die Stadt, du treuer Gott.</w:t>
      </w:r>
    </w:p>
    <w:p w14:paraId="717AEBFA" w14:textId="77777777" w:rsidR="00506BB3" w:rsidRDefault="00506BB3" w:rsidP="00506BB3">
      <w:pPr>
        <w:rPr>
          <w:lang w:eastAsia="de-DE"/>
        </w:rPr>
      </w:pPr>
    </w:p>
    <w:p w14:paraId="13BBC0E5" w14:textId="77777777" w:rsidR="00506BB3" w:rsidRDefault="00506BB3" w:rsidP="00506BB3">
      <w:pPr>
        <w:rPr>
          <w:lang w:eastAsia="de-DE"/>
        </w:rPr>
      </w:pPr>
      <w:proofErr w:type="spellStart"/>
      <w:r>
        <w:rPr>
          <w:lang w:eastAsia="de-DE"/>
        </w:rPr>
        <w:t>Errett</w:t>
      </w:r>
      <w:proofErr w:type="spellEnd"/>
      <w:r>
        <w:rPr>
          <w:lang w:eastAsia="de-DE"/>
        </w:rPr>
        <w:t xml:space="preserve"> von Sünd, Teufel und Tod,</w:t>
      </w:r>
    </w:p>
    <w:p w14:paraId="24E3DA66" w14:textId="77777777" w:rsidR="00506BB3" w:rsidRDefault="00506BB3" w:rsidP="00506BB3">
      <w:pPr>
        <w:rPr>
          <w:lang w:eastAsia="de-DE"/>
        </w:rPr>
      </w:pPr>
      <w:r>
        <w:rPr>
          <w:lang w:eastAsia="de-DE"/>
        </w:rPr>
        <w:t>Aus Leibes und der Seelen Noth,</w:t>
      </w:r>
    </w:p>
    <w:p w14:paraId="543E404A" w14:textId="77777777" w:rsidR="00506BB3" w:rsidRDefault="00506BB3" w:rsidP="00506BB3">
      <w:pPr>
        <w:rPr>
          <w:lang w:eastAsia="de-DE"/>
        </w:rPr>
      </w:pPr>
      <w:r>
        <w:rPr>
          <w:lang w:eastAsia="de-DE"/>
        </w:rPr>
        <w:t>Ein seliges Stündlein mir bescher;</w:t>
      </w:r>
    </w:p>
    <w:p w14:paraId="73352A6D" w14:textId="77777777" w:rsidR="00506BB3" w:rsidRDefault="00506BB3" w:rsidP="00506BB3">
      <w:pPr>
        <w:rPr>
          <w:lang w:eastAsia="de-DE"/>
        </w:rPr>
      </w:pPr>
      <w:r>
        <w:rPr>
          <w:lang w:eastAsia="de-DE"/>
        </w:rPr>
        <w:t>Dein ist das Reich, Kraft, Preis und Ehr.</w:t>
      </w:r>
    </w:p>
    <w:p w14:paraId="59A985BE" w14:textId="77777777" w:rsidR="00506BB3" w:rsidRDefault="00506BB3" w:rsidP="00506BB3">
      <w:pPr>
        <w:rPr>
          <w:lang w:eastAsia="de-DE"/>
        </w:rPr>
      </w:pPr>
    </w:p>
    <w:p w14:paraId="577CA476" w14:textId="77777777" w:rsidR="00506BB3" w:rsidRDefault="00506BB3" w:rsidP="00506BB3">
      <w:pPr>
        <w:rPr>
          <w:lang w:eastAsia="de-DE"/>
        </w:rPr>
      </w:pPr>
      <w:r>
        <w:rPr>
          <w:lang w:eastAsia="de-DE"/>
        </w:rPr>
        <w:t xml:space="preserve">Auf dein Wort </w:t>
      </w:r>
      <w:proofErr w:type="spellStart"/>
      <w:r>
        <w:rPr>
          <w:lang w:eastAsia="de-DE"/>
        </w:rPr>
        <w:t>sprech</w:t>
      </w:r>
      <w:proofErr w:type="spellEnd"/>
      <w:r>
        <w:rPr>
          <w:lang w:eastAsia="de-DE"/>
        </w:rPr>
        <w:t xml:space="preserve"> ich Amen, Herr;</w:t>
      </w:r>
    </w:p>
    <w:p w14:paraId="63BE25EC" w14:textId="77777777" w:rsidR="00506BB3" w:rsidRDefault="00506BB3" w:rsidP="00506BB3">
      <w:pPr>
        <w:rPr>
          <w:lang w:eastAsia="de-DE"/>
        </w:rPr>
      </w:pPr>
      <w:r>
        <w:rPr>
          <w:lang w:eastAsia="de-DE"/>
        </w:rPr>
        <w:t>Aus Gnad mein kleinen Glauben mehr.</w:t>
      </w:r>
    </w:p>
    <w:p w14:paraId="10C1AD86" w14:textId="77777777" w:rsidR="00506BB3" w:rsidRDefault="00506BB3" w:rsidP="00506BB3">
      <w:pPr>
        <w:rPr>
          <w:lang w:eastAsia="de-DE"/>
        </w:rPr>
      </w:pPr>
      <w:r>
        <w:rPr>
          <w:lang w:eastAsia="de-DE"/>
        </w:rPr>
        <w:t>Du bist allein der Vater mein,</w:t>
      </w:r>
    </w:p>
    <w:p w14:paraId="712A9889" w14:textId="77777777" w:rsidR="00506BB3" w:rsidRDefault="00506BB3" w:rsidP="00506BB3">
      <w:pPr>
        <w:rPr>
          <w:lang w:eastAsia="de-DE"/>
        </w:rPr>
      </w:pPr>
      <w:proofErr w:type="spellStart"/>
      <w:r>
        <w:rPr>
          <w:lang w:eastAsia="de-DE"/>
        </w:rPr>
        <w:t>Laß</w:t>
      </w:r>
      <w:proofErr w:type="spellEnd"/>
      <w:r>
        <w:rPr>
          <w:lang w:eastAsia="de-DE"/>
        </w:rPr>
        <w:t xml:space="preserve"> mich dein Kind und Erben sein.</w:t>
      </w:r>
    </w:p>
    <w:p w14:paraId="0A2ABC14" w14:textId="77777777" w:rsidR="00506BB3" w:rsidRDefault="00506BB3" w:rsidP="00506BB3">
      <w:pPr>
        <w:rPr>
          <w:lang w:eastAsia="de-DE"/>
        </w:rPr>
      </w:pPr>
    </w:p>
    <w:p w14:paraId="247E0BEE" w14:textId="77777777" w:rsidR="00506BB3" w:rsidRDefault="00506BB3" w:rsidP="00506BB3">
      <w:pPr>
        <w:rPr>
          <w:lang w:eastAsia="de-DE"/>
        </w:rPr>
      </w:pPr>
      <w:r>
        <w:rPr>
          <w:lang w:eastAsia="de-DE"/>
        </w:rPr>
        <w:t>Amen.</w:t>
      </w:r>
    </w:p>
    <w:p w14:paraId="129C79F0" w14:textId="77777777" w:rsidR="00506BB3" w:rsidRDefault="00506BB3" w:rsidP="00506BB3">
      <w:pPr>
        <w:rPr>
          <w:lang w:eastAsia="de-DE"/>
        </w:rPr>
      </w:pPr>
    </w:p>
    <w:p w14:paraId="17FEA2D0" w14:textId="77777777" w:rsidR="00506BB3" w:rsidRDefault="00506BB3" w:rsidP="00506BB3">
      <w:pPr>
        <w:rPr>
          <w:lang w:eastAsia="de-DE"/>
        </w:rPr>
      </w:pPr>
    </w:p>
    <w:p w14:paraId="7629FA25" w14:textId="77777777" w:rsidR="00171EFF" w:rsidRDefault="00171EFF" w:rsidP="00171EFF">
      <w:pPr>
        <w:pStyle w:val="berschrift1"/>
      </w:pPr>
      <w:r>
        <w:t>Johannes Franck</w:t>
      </w:r>
    </w:p>
    <w:p w14:paraId="436E63CA" w14:textId="77777777" w:rsidR="00171EFF" w:rsidRDefault="00171EFF" w:rsidP="00171EFF">
      <w:pPr>
        <w:rPr>
          <w:lang w:eastAsia="de-DE"/>
        </w:rPr>
      </w:pPr>
    </w:p>
    <w:p w14:paraId="7CF70A14" w14:textId="77777777" w:rsidR="00171EFF" w:rsidRDefault="00171EFF" w:rsidP="00171EFF">
      <w:pPr>
        <w:rPr>
          <w:lang w:eastAsia="de-DE"/>
        </w:rPr>
      </w:pPr>
      <w:r>
        <w:rPr>
          <w:lang w:eastAsia="de-DE"/>
        </w:rPr>
        <w:lastRenderedPageBreak/>
        <w:t>1) O Gott, der du in Liebesbrunst</w:t>
      </w:r>
    </w:p>
    <w:p w14:paraId="2C4AAF55" w14:textId="77777777" w:rsidR="00171EFF" w:rsidRDefault="00171EFF" w:rsidP="00171EFF">
      <w:pPr>
        <w:rPr>
          <w:lang w:eastAsia="de-DE"/>
        </w:rPr>
      </w:pPr>
      <w:r>
        <w:rPr>
          <w:lang w:eastAsia="de-DE"/>
        </w:rPr>
        <w:t>Ganz gegen uns entbrennest</w:t>
      </w:r>
    </w:p>
    <w:p w14:paraId="48351257" w14:textId="77777777" w:rsidR="00171EFF" w:rsidRDefault="00171EFF" w:rsidP="00171EFF">
      <w:pPr>
        <w:rPr>
          <w:lang w:eastAsia="de-DE"/>
        </w:rPr>
      </w:pPr>
      <w:r>
        <w:rPr>
          <w:lang w:eastAsia="de-DE"/>
        </w:rPr>
        <w:t>Und dich aus unerforschter Gunst</w:t>
      </w:r>
    </w:p>
    <w:p w14:paraId="370D71DE" w14:textId="77777777" w:rsidR="00171EFF" w:rsidRDefault="00171EFF" w:rsidP="00171EFF">
      <w:pPr>
        <w:rPr>
          <w:lang w:eastAsia="de-DE"/>
        </w:rPr>
      </w:pPr>
      <w:r>
        <w:rPr>
          <w:lang w:eastAsia="de-DE"/>
        </w:rPr>
        <w:t>Selbst unsern Vater nennest,</w:t>
      </w:r>
    </w:p>
    <w:p w14:paraId="19D61875" w14:textId="77777777" w:rsidR="00171EFF" w:rsidRDefault="00171EFF" w:rsidP="00171EFF">
      <w:pPr>
        <w:rPr>
          <w:lang w:eastAsia="de-DE"/>
        </w:rPr>
      </w:pPr>
      <w:r>
        <w:rPr>
          <w:lang w:eastAsia="de-DE"/>
        </w:rPr>
        <w:t>Der du im hohen Himmel bist</w:t>
      </w:r>
    </w:p>
    <w:p w14:paraId="45750CEE" w14:textId="77777777" w:rsidR="00171EFF" w:rsidRDefault="00171EFF" w:rsidP="00171EFF">
      <w:pPr>
        <w:rPr>
          <w:lang w:eastAsia="de-DE"/>
        </w:rPr>
      </w:pPr>
      <w:r>
        <w:rPr>
          <w:lang w:eastAsia="de-DE"/>
        </w:rPr>
        <w:t>Und alles siehst, was niedrig ist,</w:t>
      </w:r>
    </w:p>
    <w:p w14:paraId="367DEACA" w14:textId="77777777" w:rsidR="00171EFF" w:rsidRDefault="00171EFF" w:rsidP="00171EFF">
      <w:pPr>
        <w:rPr>
          <w:lang w:eastAsia="de-DE"/>
        </w:rPr>
      </w:pPr>
      <w:r>
        <w:rPr>
          <w:lang w:eastAsia="de-DE"/>
        </w:rPr>
        <w:t xml:space="preserve">Auch uns selbst hast </w:t>
      </w:r>
      <w:proofErr w:type="spellStart"/>
      <w:r>
        <w:rPr>
          <w:lang w:eastAsia="de-DE"/>
        </w:rPr>
        <w:t>gelehret</w:t>
      </w:r>
      <w:proofErr w:type="spellEnd"/>
      <w:r>
        <w:rPr>
          <w:lang w:eastAsia="de-DE"/>
        </w:rPr>
        <w:t>,</w:t>
      </w:r>
    </w:p>
    <w:p w14:paraId="17A5298B" w14:textId="77777777" w:rsidR="00171EFF" w:rsidRDefault="00171EFF" w:rsidP="00171EFF">
      <w:pPr>
        <w:rPr>
          <w:lang w:eastAsia="de-DE"/>
        </w:rPr>
      </w:pPr>
      <w:r>
        <w:rPr>
          <w:lang w:eastAsia="de-DE"/>
        </w:rPr>
        <w:t>Wie man recht kräftig beten soll,</w:t>
      </w:r>
    </w:p>
    <w:p w14:paraId="36376B06" w14:textId="77777777" w:rsidR="00171EFF" w:rsidRDefault="00171EFF" w:rsidP="00171EFF">
      <w:pPr>
        <w:rPr>
          <w:lang w:eastAsia="de-DE"/>
        </w:rPr>
      </w:pPr>
      <w:r>
        <w:rPr>
          <w:lang w:eastAsia="de-DE"/>
        </w:rPr>
        <w:t xml:space="preserve">Gib, </w:t>
      </w:r>
      <w:proofErr w:type="spellStart"/>
      <w:r>
        <w:rPr>
          <w:lang w:eastAsia="de-DE"/>
        </w:rPr>
        <w:t>daß</w:t>
      </w:r>
      <w:proofErr w:type="spellEnd"/>
      <w:r>
        <w:rPr>
          <w:lang w:eastAsia="de-DE"/>
        </w:rPr>
        <w:t xml:space="preserve"> der Mund dich Eifers voll</w:t>
      </w:r>
    </w:p>
    <w:p w14:paraId="0711A17F" w14:textId="77777777" w:rsidR="00171EFF" w:rsidRDefault="00171EFF" w:rsidP="00171EFF">
      <w:pPr>
        <w:rPr>
          <w:lang w:eastAsia="de-DE"/>
        </w:rPr>
      </w:pPr>
      <w:r>
        <w:rPr>
          <w:lang w:eastAsia="de-DE"/>
        </w:rPr>
        <w:t>Von ganzem Herzen ehret.</w:t>
      </w:r>
    </w:p>
    <w:p w14:paraId="4A6D3038" w14:textId="77777777" w:rsidR="00171EFF" w:rsidRDefault="00171EFF" w:rsidP="00171EFF">
      <w:pPr>
        <w:rPr>
          <w:lang w:eastAsia="de-DE"/>
        </w:rPr>
      </w:pPr>
    </w:p>
    <w:p w14:paraId="59DFBF31" w14:textId="77777777" w:rsidR="00171EFF" w:rsidRDefault="00171EFF" w:rsidP="00171EFF">
      <w:pPr>
        <w:rPr>
          <w:lang w:eastAsia="de-DE"/>
        </w:rPr>
      </w:pPr>
      <w:r>
        <w:rPr>
          <w:lang w:eastAsia="de-DE"/>
        </w:rPr>
        <w:t xml:space="preserve">2) </w:t>
      </w:r>
      <w:proofErr w:type="spellStart"/>
      <w:r>
        <w:rPr>
          <w:lang w:eastAsia="de-DE"/>
        </w:rPr>
        <w:t>Laß</w:t>
      </w:r>
      <w:proofErr w:type="spellEnd"/>
      <w:r>
        <w:rPr>
          <w:lang w:eastAsia="de-DE"/>
        </w:rPr>
        <w:t xml:space="preserve"> deines hohen Namens Ruhm,</w:t>
      </w:r>
    </w:p>
    <w:p w14:paraId="77B69563" w14:textId="77777777" w:rsidR="00171EFF" w:rsidRDefault="00171EFF" w:rsidP="00171EFF">
      <w:pPr>
        <w:rPr>
          <w:lang w:eastAsia="de-DE"/>
        </w:rPr>
      </w:pPr>
      <w:r>
        <w:rPr>
          <w:lang w:eastAsia="de-DE"/>
        </w:rPr>
        <w:t>Dem sich die Throne beugen,</w:t>
      </w:r>
    </w:p>
    <w:p w14:paraId="328DE7F5" w14:textId="77777777" w:rsidR="00171EFF" w:rsidRDefault="00171EFF" w:rsidP="00171EFF">
      <w:pPr>
        <w:rPr>
          <w:lang w:eastAsia="de-DE"/>
        </w:rPr>
      </w:pPr>
      <w:r>
        <w:rPr>
          <w:lang w:eastAsia="de-DE"/>
        </w:rPr>
        <w:t>Und dem der Engel Fürstentum</w:t>
      </w:r>
    </w:p>
    <w:p w14:paraId="0908788D" w14:textId="77777777" w:rsidR="00171EFF" w:rsidRDefault="00171EFF" w:rsidP="00171EFF">
      <w:pPr>
        <w:rPr>
          <w:lang w:eastAsia="de-DE"/>
        </w:rPr>
      </w:pPr>
      <w:r>
        <w:rPr>
          <w:lang w:eastAsia="de-DE"/>
        </w:rPr>
        <w:t xml:space="preserve">Pflegt Ehre zu </w:t>
      </w:r>
      <w:proofErr w:type="spellStart"/>
      <w:r>
        <w:rPr>
          <w:lang w:eastAsia="de-DE"/>
        </w:rPr>
        <w:t>erzeigen</w:t>
      </w:r>
      <w:proofErr w:type="spellEnd"/>
      <w:r>
        <w:rPr>
          <w:lang w:eastAsia="de-DE"/>
        </w:rPr>
        <w:t>,</w:t>
      </w:r>
    </w:p>
    <w:p w14:paraId="250564D5" w14:textId="77777777" w:rsidR="00171EFF" w:rsidRDefault="00171EFF" w:rsidP="00171EFF">
      <w:pPr>
        <w:rPr>
          <w:lang w:eastAsia="de-DE"/>
        </w:rPr>
      </w:pPr>
      <w:r>
        <w:rPr>
          <w:lang w:eastAsia="de-DE"/>
        </w:rPr>
        <w:t>Vor dem sich Luft und Erdreich bückt</w:t>
      </w:r>
    </w:p>
    <w:p w14:paraId="5AFA0E47" w14:textId="77777777" w:rsidR="00171EFF" w:rsidRDefault="00171EFF" w:rsidP="00171EFF">
      <w:pPr>
        <w:rPr>
          <w:lang w:eastAsia="de-DE"/>
        </w:rPr>
      </w:pPr>
      <w:r>
        <w:rPr>
          <w:lang w:eastAsia="de-DE"/>
        </w:rPr>
        <w:t>Und die erschrecklich Höll erschrickt,</w:t>
      </w:r>
    </w:p>
    <w:p w14:paraId="46029DE6" w14:textId="77777777" w:rsidR="00171EFF" w:rsidRDefault="00171EFF" w:rsidP="00171EFF">
      <w:pPr>
        <w:rPr>
          <w:lang w:eastAsia="de-DE"/>
        </w:rPr>
      </w:pPr>
      <w:r>
        <w:rPr>
          <w:lang w:eastAsia="de-DE"/>
        </w:rPr>
        <w:t>Bei uns dreiheilig heißen.</w:t>
      </w:r>
    </w:p>
    <w:p w14:paraId="6D704DCE" w14:textId="77777777" w:rsidR="00171EFF" w:rsidRDefault="00171EFF" w:rsidP="00171EFF">
      <w:pPr>
        <w:rPr>
          <w:lang w:eastAsia="de-DE"/>
        </w:rPr>
      </w:pPr>
      <w:r>
        <w:rPr>
          <w:lang w:eastAsia="de-DE"/>
        </w:rPr>
        <w:t>Gib reine Lehr, und hilf dazu,</w:t>
      </w:r>
    </w:p>
    <w:p w14:paraId="0865BC18" w14:textId="77777777" w:rsidR="00171EFF" w:rsidRDefault="00171EFF" w:rsidP="00171EFF">
      <w:pPr>
        <w:rPr>
          <w:lang w:eastAsia="de-DE"/>
        </w:rPr>
      </w:pPr>
      <w:proofErr w:type="spellStart"/>
      <w:r>
        <w:rPr>
          <w:lang w:eastAsia="de-DE"/>
        </w:rPr>
        <w:t>Daß</w:t>
      </w:r>
      <w:proofErr w:type="spellEnd"/>
      <w:r>
        <w:rPr>
          <w:lang w:eastAsia="de-DE"/>
        </w:rPr>
        <w:t xml:space="preserve"> wir uns, großer Gott, wie du</w:t>
      </w:r>
    </w:p>
    <w:p w14:paraId="41ED99B1" w14:textId="77777777" w:rsidR="00171EFF" w:rsidRDefault="00171EFF" w:rsidP="00171EFF">
      <w:pPr>
        <w:rPr>
          <w:lang w:eastAsia="de-DE"/>
        </w:rPr>
      </w:pPr>
      <w:r>
        <w:rPr>
          <w:lang w:eastAsia="de-DE"/>
        </w:rPr>
        <w:t>Der Heiligkeit befleißen.</w:t>
      </w:r>
    </w:p>
    <w:p w14:paraId="532E0540" w14:textId="77777777" w:rsidR="00171EFF" w:rsidRDefault="00171EFF" w:rsidP="00171EFF">
      <w:pPr>
        <w:rPr>
          <w:lang w:eastAsia="de-DE"/>
        </w:rPr>
      </w:pPr>
    </w:p>
    <w:p w14:paraId="278C3BF2" w14:textId="77777777" w:rsidR="00171EFF" w:rsidRDefault="00171EFF" w:rsidP="00171EFF">
      <w:pPr>
        <w:rPr>
          <w:lang w:eastAsia="de-DE"/>
        </w:rPr>
      </w:pPr>
      <w:r>
        <w:rPr>
          <w:lang w:eastAsia="de-DE"/>
        </w:rPr>
        <w:t>3) Vergönn uns, Herr, dein Gnadenreich</w:t>
      </w:r>
    </w:p>
    <w:p w14:paraId="49E488A2" w14:textId="77777777" w:rsidR="00171EFF" w:rsidRDefault="00171EFF" w:rsidP="00171EFF">
      <w:pPr>
        <w:rPr>
          <w:lang w:eastAsia="de-DE"/>
        </w:rPr>
      </w:pPr>
      <w:r>
        <w:rPr>
          <w:lang w:eastAsia="de-DE"/>
        </w:rPr>
        <w:t>Auch noch in diesem Leben,</w:t>
      </w:r>
    </w:p>
    <w:p w14:paraId="5F5A80E5" w14:textId="77777777" w:rsidR="00171EFF" w:rsidRDefault="00171EFF" w:rsidP="00171EFF">
      <w:pPr>
        <w:rPr>
          <w:lang w:eastAsia="de-DE"/>
        </w:rPr>
      </w:pPr>
      <w:r>
        <w:rPr>
          <w:lang w:eastAsia="de-DE"/>
        </w:rPr>
        <w:t xml:space="preserve">Bis </w:t>
      </w:r>
      <w:proofErr w:type="spellStart"/>
      <w:r>
        <w:rPr>
          <w:lang w:eastAsia="de-DE"/>
        </w:rPr>
        <w:t>daß</w:t>
      </w:r>
      <w:proofErr w:type="spellEnd"/>
      <w:r>
        <w:rPr>
          <w:lang w:eastAsia="de-DE"/>
        </w:rPr>
        <w:t xml:space="preserve"> wir dermaleinst zugleich</w:t>
      </w:r>
    </w:p>
    <w:p w14:paraId="2E0FCD6D" w14:textId="77777777" w:rsidR="00171EFF" w:rsidRDefault="00171EFF" w:rsidP="00171EFF">
      <w:pPr>
        <w:rPr>
          <w:lang w:eastAsia="de-DE"/>
        </w:rPr>
      </w:pPr>
      <w:r>
        <w:rPr>
          <w:lang w:eastAsia="de-DE"/>
        </w:rPr>
        <w:t>Mit dir in Freuden schweben.</w:t>
      </w:r>
    </w:p>
    <w:p w14:paraId="2F488838" w14:textId="77777777" w:rsidR="00171EFF" w:rsidRDefault="00171EFF" w:rsidP="00171EFF">
      <w:pPr>
        <w:rPr>
          <w:lang w:eastAsia="de-DE"/>
        </w:rPr>
      </w:pPr>
      <w:r>
        <w:rPr>
          <w:lang w:eastAsia="de-DE"/>
        </w:rPr>
        <w:t>Dein werter Geist, der wohn uns bei,</w:t>
      </w:r>
    </w:p>
    <w:p w14:paraId="0C9E99F9" w14:textId="77777777" w:rsidR="00171EFF" w:rsidRDefault="00171EFF" w:rsidP="00171EFF">
      <w:pPr>
        <w:rPr>
          <w:lang w:eastAsia="de-DE"/>
        </w:rPr>
      </w:pPr>
      <w:proofErr w:type="spellStart"/>
      <w:r>
        <w:rPr>
          <w:lang w:eastAsia="de-DE"/>
        </w:rPr>
        <w:t>Daß</w:t>
      </w:r>
      <w:proofErr w:type="spellEnd"/>
      <w:r>
        <w:rPr>
          <w:lang w:eastAsia="de-DE"/>
        </w:rPr>
        <w:t xml:space="preserve"> unser Herz nicht irdisch sei;</w:t>
      </w:r>
    </w:p>
    <w:p w14:paraId="3B859FD4" w14:textId="77777777" w:rsidR="00171EFF" w:rsidRDefault="00171EFF" w:rsidP="00171EFF">
      <w:pPr>
        <w:rPr>
          <w:lang w:eastAsia="de-DE"/>
        </w:rPr>
      </w:pPr>
      <w:r>
        <w:rPr>
          <w:lang w:eastAsia="de-DE"/>
        </w:rPr>
        <w:t>Er schenk uns seine Gaben,</w:t>
      </w:r>
    </w:p>
    <w:p w14:paraId="10514E9A" w14:textId="77777777" w:rsidR="00171EFF" w:rsidRDefault="00171EFF" w:rsidP="00171EFF">
      <w:pPr>
        <w:rPr>
          <w:lang w:eastAsia="de-DE"/>
        </w:rPr>
      </w:pPr>
      <w:proofErr w:type="spellStart"/>
      <w:r>
        <w:rPr>
          <w:lang w:eastAsia="de-DE"/>
        </w:rPr>
        <w:t>Daß</w:t>
      </w:r>
      <w:proofErr w:type="spellEnd"/>
      <w:r>
        <w:rPr>
          <w:lang w:eastAsia="de-DE"/>
        </w:rPr>
        <w:t xml:space="preserve"> wir in dieser Wanderzeit</w:t>
      </w:r>
    </w:p>
    <w:p w14:paraId="1A412178" w14:textId="77777777" w:rsidR="00171EFF" w:rsidRDefault="00171EFF" w:rsidP="00171EFF">
      <w:pPr>
        <w:rPr>
          <w:lang w:eastAsia="de-DE"/>
        </w:rPr>
      </w:pPr>
      <w:r>
        <w:rPr>
          <w:lang w:eastAsia="de-DE"/>
        </w:rPr>
        <w:t>Den Vorschmack süßer Ewigkeit</w:t>
      </w:r>
    </w:p>
    <w:p w14:paraId="4FADC2EC" w14:textId="77777777" w:rsidR="00171EFF" w:rsidRDefault="00171EFF" w:rsidP="00171EFF">
      <w:pPr>
        <w:rPr>
          <w:lang w:eastAsia="de-DE"/>
        </w:rPr>
      </w:pPr>
      <w:r>
        <w:rPr>
          <w:lang w:eastAsia="de-DE"/>
        </w:rPr>
        <w:lastRenderedPageBreak/>
        <w:t xml:space="preserve">Und </w:t>
      </w:r>
      <w:proofErr w:type="spellStart"/>
      <w:r>
        <w:rPr>
          <w:lang w:eastAsia="de-DE"/>
        </w:rPr>
        <w:t>Himmelssehnung</w:t>
      </w:r>
      <w:proofErr w:type="spellEnd"/>
      <w:r>
        <w:rPr>
          <w:lang w:eastAsia="de-DE"/>
        </w:rPr>
        <w:t xml:space="preserve"> haben.</w:t>
      </w:r>
    </w:p>
    <w:p w14:paraId="581BB8C4" w14:textId="77777777" w:rsidR="00171EFF" w:rsidRDefault="00171EFF" w:rsidP="00171EFF">
      <w:pPr>
        <w:rPr>
          <w:lang w:eastAsia="de-DE"/>
        </w:rPr>
      </w:pPr>
    </w:p>
    <w:p w14:paraId="3A8C19A9" w14:textId="77777777" w:rsidR="00171EFF" w:rsidRDefault="00171EFF" w:rsidP="00171EFF">
      <w:pPr>
        <w:rPr>
          <w:lang w:eastAsia="de-DE"/>
        </w:rPr>
      </w:pPr>
      <w:r>
        <w:rPr>
          <w:lang w:eastAsia="de-DE"/>
        </w:rPr>
        <w:t>4) Herr, was du willst und dir gefällt,</w:t>
      </w:r>
    </w:p>
    <w:p w14:paraId="2BC135CC" w14:textId="77777777" w:rsidR="00171EFF" w:rsidRDefault="00171EFF" w:rsidP="00171EFF">
      <w:pPr>
        <w:rPr>
          <w:lang w:eastAsia="de-DE"/>
        </w:rPr>
      </w:pPr>
      <w:proofErr w:type="spellStart"/>
      <w:r>
        <w:rPr>
          <w:lang w:eastAsia="de-DE"/>
        </w:rPr>
        <w:t>Muß</w:t>
      </w:r>
      <w:proofErr w:type="spellEnd"/>
      <w:r>
        <w:rPr>
          <w:lang w:eastAsia="de-DE"/>
        </w:rPr>
        <w:t xml:space="preserve"> auch vollendet werden</w:t>
      </w:r>
    </w:p>
    <w:p w14:paraId="2E399EF0" w14:textId="77777777" w:rsidR="00171EFF" w:rsidRDefault="00171EFF" w:rsidP="00171EFF">
      <w:pPr>
        <w:rPr>
          <w:lang w:eastAsia="de-DE"/>
        </w:rPr>
      </w:pPr>
      <w:r>
        <w:rPr>
          <w:lang w:eastAsia="de-DE"/>
        </w:rPr>
        <w:t>Gleichwie in deinem Himmelszelt,</w:t>
      </w:r>
    </w:p>
    <w:p w14:paraId="73933021" w14:textId="77777777" w:rsidR="00171EFF" w:rsidRDefault="00171EFF" w:rsidP="00171EFF">
      <w:pPr>
        <w:rPr>
          <w:lang w:eastAsia="de-DE"/>
        </w:rPr>
      </w:pPr>
      <w:r>
        <w:rPr>
          <w:lang w:eastAsia="de-DE"/>
        </w:rPr>
        <w:t>Also bei uns auf Erden.</w:t>
      </w:r>
    </w:p>
    <w:p w14:paraId="70AA651C" w14:textId="77777777" w:rsidR="00171EFF" w:rsidRDefault="00171EFF" w:rsidP="00171EFF">
      <w:pPr>
        <w:rPr>
          <w:lang w:eastAsia="de-DE"/>
        </w:rPr>
      </w:pPr>
      <w:r>
        <w:rPr>
          <w:lang w:eastAsia="de-DE"/>
        </w:rPr>
        <w:t xml:space="preserve">Hilf, </w:t>
      </w:r>
      <w:proofErr w:type="spellStart"/>
      <w:r>
        <w:rPr>
          <w:lang w:eastAsia="de-DE"/>
        </w:rPr>
        <w:t>daß</w:t>
      </w:r>
      <w:proofErr w:type="spellEnd"/>
      <w:r>
        <w:rPr>
          <w:lang w:eastAsia="de-DE"/>
        </w:rPr>
        <w:t xml:space="preserve"> wir dir gehorsam sein</w:t>
      </w:r>
    </w:p>
    <w:p w14:paraId="53F5DE94" w14:textId="77777777" w:rsidR="00171EFF" w:rsidRDefault="00171EFF" w:rsidP="00171EFF">
      <w:pPr>
        <w:rPr>
          <w:lang w:eastAsia="de-DE"/>
        </w:rPr>
      </w:pPr>
      <w:r>
        <w:rPr>
          <w:lang w:eastAsia="de-DE"/>
        </w:rPr>
        <w:t>In Lieb und Leid, in Lust und Pein.</w:t>
      </w:r>
    </w:p>
    <w:p w14:paraId="1A68B3E7" w14:textId="77777777" w:rsidR="00171EFF" w:rsidRDefault="00171EFF" w:rsidP="00171EFF">
      <w:pPr>
        <w:rPr>
          <w:lang w:eastAsia="de-DE"/>
        </w:rPr>
      </w:pPr>
      <w:proofErr w:type="spellStart"/>
      <w:r>
        <w:rPr>
          <w:lang w:eastAsia="de-DE"/>
        </w:rPr>
        <w:t>Laß</w:t>
      </w:r>
      <w:proofErr w:type="spellEnd"/>
      <w:r>
        <w:rPr>
          <w:lang w:eastAsia="de-DE"/>
        </w:rPr>
        <w:t xml:space="preserve"> uns, wenn du betrübest,</w:t>
      </w:r>
    </w:p>
    <w:p w14:paraId="3DCA5A1E" w14:textId="77777777" w:rsidR="00171EFF" w:rsidRDefault="00171EFF" w:rsidP="00171EFF">
      <w:pPr>
        <w:rPr>
          <w:lang w:eastAsia="de-DE"/>
        </w:rPr>
      </w:pPr>
      <w:r>
        <w:rPr>
          <w:lang w:eastAsia="de-DE"/>
        </w:rPr>
        <w:t xml:space="preserve">Bedenken, </w:t>
      </w:r>
      <w:proofErr w:type="spellStart"/>
      <w:r>
        <w:rPr>
          <w:lang w:eastAsia="de-DE"/>
        </w:rPr>
        <w:t>daß</w:t>
      </w:r>
      <w:proofErr w:type="spellEnd"/>
      <w:r>
        <w:rPr>
          <w:lang w:eastAsia="de-DE"/>
        </w:rPr>
        <w:t xml:space="preserve"> du, Herr, uns schlägst</w:t>
      </w:r>
    </w:p>
    <w:p w14:paraId="16F00964" w14:textId="77777777" w:rsidR="00171EFF" w:rsidRDefault="00171EFF" w:rsidP="00171EFF">
      <w:pPr>
        <w:rPr>
          <w:lang w:eastAsia="de-DE"/>
        </w:rPr>
      </w:pPr>
      <w:r>
        <w:rPr>
          <w:lang w:eastAsia="de-DE"/>
        </w:rPr>
        <w:t>Und es also zu machen pflegst</w:t>
      </w:r>
    </w:p>
    <w:p w14:paraId="11A508AA" w14:textId="77777777" w:rsidR="00171EFF" w:rsidRDefault="00171EFF" w:rsidP="00171EFF">
      <w:pPr>
        <w:rPr>
          <w:lang w:eastAsia="de-DE"/>
        </w:rPr>
      </w:pPr>
      <w:r>
        <w:rPr>
          <w:lang w:eastAsia="de-DE"/>
        </w:rPr>
        <w:t>Mit denen, die du liebest.</w:t>
      </w:r>
    </w:p>
    <w:p w14:paraId="034A123E" w14:textId="77777777" w:rsidR="00171EFF" w:rsidRDefault="00171EFF" w:rsidP="00171EFF">
      <w:pPr>
        <w:rPr>
          <w:lang w:eastAsia="de-DE"/>
        </w:rPr>
      </w:pPr>
    </w:p>
    <w:p w14:paraId="4BAA75A4" w14:textId="77777777" w:rsidR="00171EFF" w:rsidRDefault="00171EFF" w:rsidP="00171EFF">
      <w:pPr>
        <w:rPr>
          <w:lang w:eastAsia="de-DE"/>
        </w:rPr>
      </w:pPr>
      <w:r>
        <w:rPr>
          <w:lang w:eastAsia="de-DE"/>
        </w:rPr>
        <w:t>5) Gib uns heut unser täglich Brot</w:t>
      </w:r>
    </w:p>
    <w:p w14:paraId="656FF95B" w14:textId="77777777" w:rsidR="00171EFF" w:rsidRDefault="00171EFF" w:rsidP="00171EFF">
      <w:pPr>
        <w:rPr>
          <w:lang w:eastAsia="de-DE"/>
        </w:rPr>
      </w:pPr>
      <w:r>
        <w:rPr>
          <w:lang w:eastAsia="de-DE"/>
        </w:rPr>
        <w:t>Und, was den Leib ernähret.</w:t>
      </w:r>
    </w:p>
    <w:p w14:paraId="13BE14AB" w14:textId="77777777" w:rsidR="00171EFF" w:rsidRDefault="00171EFF" w:rsidP="00171EFF">
      <w:pPr>
        <w:rPr>
          <w:lang w:eastAsia="de-DE"/>
        </w:rPr>
      </w:pPr>
      <w:proofErr w:type="spellStart"/>
      <w:r>
        <w:rPr>
          <w:lang w:eastAsia="de-DE"/>
        </w:rPr>
        <w:t>Wend</w:t>
      </w:r>
      <w:proofErr w:type="spellEnd"/>
      <w:r>
        <w:rPr>
          <w:lang w:eastAsia="de-DE"/>
        </w:rPr>
        <w:t xml:space="preserve"> ab die schwere </w:t>
      </w:r>
      <w:proofErr w:type="spellStart"/>
      <w:r>
        <w:rPr>
          <w:lang w:eastAsia="de-DE"/>
        </w:rPr>
        <w:t>Kriegesnot</w:t>
      </w:r>
      <w:proofErr w:type="spellEnd"/>
      <w:r>
        <w:rPr>
          <w:lang w:eastAsia="de-DE"/>
        </w:rPr>
        <w:t>,</w:t>
      </w:r>
    </w:p>
    <w:p w14:paraId="7E2B9A37" w14:textId="77777777" w:rsidR="00171EFF" w:rsidRDefault="00171EFF" w:rsidP="00171EFF">
      <w:pPr>
        <w:rPr>
          <w:lang w:eastAsia="de-DE"/>
        </w:rPr>
      </w:pPr>
      <w:r>
        <w:rPr>
          <w:lang w:eastAsia="de-DE"/>
        </w:rPr>
        <w:t xml:space="preserve">Die </w:t>
      </w:r>
      <w:proofErr w:type="spellStart"/>
      <w:r>
        <w:rPr>
          <w:lang w:eastAsia="de-DE"/>
        </w:rPr>
        <w:t>Leut</w:t>
      </w:r>
      <w:proofErr w:type="spellEnd"/>
      <w:r>
        <w:rPr>
          <w:lang w:eastAsia="de-DE"/>
        </w:rPr>
        <w:t xml:space="preserve"> und Land verheeret,</w:t>
      </w:r>
    </w:p>
    <w:p w14:paraId="69C835BA" w14:textId="77777777" w:rsidR="00171EFF" w:rsidRDefault="00171EFF" w:rsidP="00171EFF">
      <w:pPr>
        <w:rPr>
          <w:lang w:eastAsia="de-DE"/>
        </w:rPr>
      </w:pPr>
      <w:proofErr w:type="spellStart"/>
      <w:r>
        <w:rPr>
          <w:lang w:eastAsia="de-DE"/>
        </w:rPr>
        <w:t>Daß</w:t>
      </w:r>
      <w:proofErr w:type="spellEnd"/>
      <w:r>
        <w:rPr>
          <w:lang w:eastAsia="de-DE"/>
        </w:rPr>
        <w:t xml:space="preserve"> wir gesund in Fried und Ruh</w:t>
      </w:r>
    </w:p>
    <w:p w14:paraId="40C20340" w14:textId="77777777" w:rsidR="00171EFF" w:rsidRDefault="00171EFF" w:rsidP="00171EFF">
      <w:pPr>
        <w:rPr>
          <w:lang w:eastAsia="de-DE"/>
        </w:rPr>
      </w:pPr>
      <w:r>
        <w:rPr>
          <w:lang w:eastAsia="de-DE"/>
        </w:rPr>
        <w:t>Das kurze Leben bringen zu,</w:t>
      </w:r>
    </w:p>
    <w:p w14:paraId="6E03908E" w14:textId="77777777" w:rsidR="00171EFF" w:rsidRDefault="00171EFF" w:rsidP="00171EFF">
      <w:pPr>
        <w:rPr>
          <w:lang w:eastAsia="de-DE"/>
        </w:rPr>
      </w:pPr>
      <w:proofErr w:type="spellStart"/>
      <w:r>
        <w:rPr>
          <w:lang w:eastAsia="de-DE"/>
        </w:rPr>
        <w:t>Gesegn</w:t>
      </w:r>
      <w:proofErr w:type="spellEnd"/>
      <w:r>
        <w:rPr>
          <w:lang w:eastAsia="de-DE"/>
        </w:rPr>
        <w:t xml:space="preserve"> all unsre Sachen,</w:t>
      </w:r>
    </w:p>
    <w:p w14:paraId="19CD7D6B" w14:textId="77777777" w:rsidR="00171EFF" w:rsidRDefault="00171EFF" w:rsidP="00171EFF">
      <w:pPr>
        <w:rPr>
          <w:lang w:eastAsia="de-DE"/>
        </w:rPr>
      </w:pPr>
      <w:r>
        <w:rPr>
          <w:lang w:eastAsia="de-DE"/>
        </w:rPr>
        <w:t xml:space="preserve">Treib </w:t>
      </w:r>
      <w:proofErr w:type="spellStart"/>
      <w:r>
        <w:rPr>
          <w:lang w:eastAsia="de-DE"/>
        </w:rPr>
        <w:t>Teurung</w:t>
      </w:r>
      <w:proofErr w:type="spellEnd"/>
      <w:r>
        <w:rPr>
          <w:lang w:eastAsia="de-DE"/>
        </w:rPr>
        <w:t xml:space="preserve"> ab und Pestgefahr,</w:t>
      </w:r>
    </w:p>
    <w:p w14:paraId="7B511FA6" w14:textId="77777777" w:rsidR="00171EFF" w:rsidRDefault="00171EFF" w:rsidP="00171EFF">
      <w:pPr>
        <w:rPr>
          <w:lang w:eastAsia="de-DE"/>
        </w:rPr>
      </w:pPr>
      <w:r>
        <w:rPr>
          <w:lang w:eastAsia="de-DE"/>
        </w:rPr>
        <w:t xml:space="preserve">Hilf, </w:t>
      </w:r>
      <w:proofErr w:type="spellStart"/>
      <w:r>
        <w:rPr>
          <w:lang w:eastAsia="de-DE"/>
        </w:rPr>
        <w:t>daß</w:t>
      </w:r>
      <w:proofErr w:type="spellEnd"/>
      <w:r>
        <w:rPr>
          <w:lang w:eastAsia="de-DE"/>
        </w:rPr>
        <w:t xml:space="preserve"> wir dir uns trauen gar</w:t>
      </w:r>
    </w:p>
    <w:p w14:paraId="723822D4" w14:textId="77777777" w:rsidR="00171EFF" w:rsidRDefault="00171EFF" w:rsidP="00171EFF">
      <w:pPr>
        <w:rPr>
          <w:lang w:eastAsia="de-DE"/>
        </w:rPr>
      </w:pPr>
      <w:r>
        <w:rPr>
          <w:lang w:eastAsia="de-DE"/>
        </w:rPr>
        <w:t>Und dich nur lassen machen.</w:t>
      </w:r>
    </w:p>
    <w:p w14:paraId="6E9D2536" w14:textId="77777777" w:rsidR="00171EFF" w:rsidRDefault="00171EFF" w:rsidP="00171EFF">
      <w:pPr>
        <w:rPr>
          <w:lang w:eastAsia="de-DE"/>
        </w:rPr>
      </w:pPr>
    </w:p>
    <w:p w14:paraId="1DA96EBF" w14:textId="77777777" w:rsidR="00171EFF" w:rsidRDefault="00171EFF" w:rsidP="00171EFF">
      <w:pPr>
        <w:rPr>
          <w:lang w:eastAsia="de-DE"/>
        </w:rPr>
      </w:pPr>
      <w:r>
        <w:rPr>
          <w:lang w:eastAsia="de-DE"/>
        </w:rPr>
        <w:t xml:space="preserve">6) </w:t>
      </w:r>
      <w:proofErr w:type="spellStart"/>
      <w:r>
        <w:rPr>
          <w:lang w:eastAsia="de-DE"/>
        </w:rPr>
        <w:t>Daß</w:t>
      </w:r>
      <w:proofErr w:type="spellEnd"/>
      <w:r>
        <w:rPr>
          <w:lang w:eastAsia="de-DE"/>
        </w:rPr>
        <w:t xml:space="preserve"> unser </w:t>
      </w:r>
      <w:proofErr w:type="spellStart"/>
      <w:r>
        <w:rPr>
          <w:lang w:eastAsia="de-DE"/>
        </w:rPr>
        <w:t>sündge</w:t>
      </w:r>
      <w:proofErr w:type="spellEnd"/>
      <w:r>
        <w:rPr>
          <w:lang w:eastAsia="de-DE"/>
        </w:rPr>
        <w:t xml:space="preserve"> </w:t>
      </w:r>
      <w:proofErr w:type="spellStart"/>
      <w:r>
        <w:rPr>
          <w:lang w:eastAsia="de-DE"/>
        </w:rPr>
        <w:t>Adamsart</w:t>
      </w:r>
      <w:proofErr w:type="spellEnd"/>
    </w:p>
    <w:p w14:paraId="080A5F0C" w14:textId="77777777" w:rsidR="00171EFF" w:rsidRDefault="00171EFF" w:rsidP="00171EFF">
      <w:pPr>
        <w:rPr>
          <w:lang w:eastAsia="de-DE"/>
        </w:rPr>
      </w:pPr>
      <w:r>
        <w:rPr>
          <w:lang w:eastAsia="de-DE"/>
        </w:rPr>
        <w:t>Durch schreckliches Verbrechen</w:t>
      </w:r>
    </w:p>
    <w:p w14:paraId="10ECF1AE" w14:textId="77777777" w:rsidR="00171EFF" w:rsidRDefault="00171EFF" w:rsidP="00171EFF">
      <w:pPr>
        <w:rPr>
          <w:lang w:eastAsia="de-DE"/>
        </w:rPr>
      </w:pPr>
      <w:r>
        <w:rPr>
          <w:lang w:eastAsia="de-DE"/>
        </w:rPr>
        <w:t>Gar oftmals ist dein Widerpart,</w:t>
      </w:r>
    </w:p>
    <w:p w14:paraId="6D005B07" w14:textId="77777777" w:rsidR="00171EFF" w:rsidRDefault="00171EFF" w:rsidP="00171EFF">
      <w:pPr>
        <w:rPr>
          <w:lang w:eastAsia="de-DE"/>
        </w:rPr>
      </w:pPr>
      <w:proofErr w:type="spellStart"/>
      <w:r>
        <w:rPr>
          <w:lang w:eastAsia="de-DE"/>
        </w:rPr>
        <w:t>Wollst</w:t>
      </w:r>
      <w:proofErr w:type="spellEnd"/>
      <w:r>
        <w:rPr>
          <w:lang w:eastAsia="de-DE"/>
        </w:rPr>
        <w:t xml:space="preserve"> du, o Herr, nicht rächen,</w:t>
      </w:r>
    </w:p>
    <w:p w14:paraId="41B10BF0" w14:textId="77777777" w:rsidR="00171EFF" w:rsidRDefault="00171EFF" w:rsidP="00171EFF">
      <w:pPr>
        <w:rPr>
          <w:lang w:eastAsia="de-DE"/>
        </w:rPr>
      </w:pPr>
      <w:r>
        <w:rPr>
          <w:lang w:eastAsia="de-DE"/>
        </w:rPr>
        <w:t>Gleichwie auch wir aus Herzensgrund</w:t>
      </w:r>
    </w:p>
    <w:p w14:paraId="4023BB59" w14:textId="77777777" w:rsidR="00171EFF" w:rsidRDefault="00171EFF" w:rsidP="00171EFF">
      <w:pPr>
        <w:rPr>
          <w:lang w:eastAsia="de-DE"/>
        </w:rPr>
      </w:pPr>
      <w:r>
        <w:rPr>
          <w:lang w:eastAsia="de-DE"/>
        </w:rPr>
        <w:t>Denselben, die durch Tat und Mund</w:t>
      </w:r>
    </w:p>
    <w:p w14:paraId="35D711E9" w14:textId="77777777" w:rsidR="00171EFF" w:rsidRDefault="00171EFF" w:rsidP="00171EFF">
      <w:pPr>
        <w:rPr>
          <w:lang w:eastAsia="de-DE"/>
        </w:rPr>
      </w:pPr>
      <w:r>
        <w:rPr>
          <w:lang w:eastAsia="de-DE"/>
        </w:rPr>
        <w:t xml:space="preserve">Uns </w:t>
      </w:r>
      <w:proofErr w:type="spellStart"/>
      <w:r>
        <w:rPr>
          <w:lang w:eastAsia="de-DE"/>
        </w:rPr>
        <w:t>Leid</w:t>
      </w:r>
      <w:proofErr w:type="spellEnd"/>
      <w:r>
        <w:rPr>
          <w:lang w:eastAsia="de-DE"/>
        </w:rPr>
        <w:t xml:space="preserve"> antun, vergeben.</w:t>
      </w:r>
    </w:p>
    <w:p w14:paraId="16D6E38D" w14:textId="77777777" w:rsidR="00171EFF" w:rsidRDefault="00171EFF" w:rsidP="00171EFF">
      <w:pPr>
        <w:rPr>
          <w:lang w:eastAsia="de-DE"/>
        </w:rPr>
      </w:pPr>
      <w:r>
        <w:rPr>
          <w:lang w:eastAsia="de-DE"/>
        </w:rPr>
        <w:lastRenderedPageBreak/>
        <w:t>Herr, gib uns einen sanften Geist,</w:t>
      </w:r>
    </w:p>
    <w:p w14:paraId="4CE44BC6" w14:textId="77777777" w:rsidR="00171EFF" w:rsidRDefault="00171EFF" w:rsidP="00171EFF">
      <w:pPr>
        <w:rPr>
          <w:lang w:eastAsia="de-DE"/>
        </w:rPr>
      </w:pPr>
      <w:r>
        <w:rPr>
          <w:lang w:eastAsia="de-DE"/>
        </w:rPr>
        <w:t>Der auch denselben Guts erweist,</w:t>
      </w:r>
    </w:p>
    <w:p w14:paraId="6D3BC391" w14:textId="77777777" w:rsidR="00171EFF" w:rsidRDefault="00171EFF" w:rsidP="00171EFF">
      <w:pPr>
        <w:rPr>
          <w:lang w:eastAsia="de-DE"/>
        </w:rPr>
      </w:pPr>
      <w:r>
        <w:rPr>
          <w:lang w:eastAsia="de-DE"/>
        </w:rPr>
        <w:t xml:space="preserve">Die uns </w:t>
      </w:r>
      <w:proofErr w:type="spellStart"/>
      <w:r>
        <w:rPr>
          <w:lang w:eastAsia="de-DE"/>
        </w:rPr>
        <w:t>stehn</w:t>
      </w:r>
      <w:proofErr w:type="spellEnd"/>
      <w:r>
        <w:rPr>
          <w:lang w:eastAsia="de-DE"/>
        </w:rPr>
        <w:t xml:space="preserve"> nach dem Leben.</w:t>
      </w:r>
    </w:p>
    <w:p w14:paraId="28CA8D4F" w14:textId="77777777" w:rsidR="00171EFF" w:rsidRDefault="00171EFF" w:rsidP="00171EFF">
      <w:pPr>
        <w:rPr>
          <w:lang w:eastAsia="de-DE"/>
        </w:rPr>
      </w:pPr>
    </w:p>
    <w:p w14:paraId="7D9BDE72" w14:textId="77777777" w:rsidR="00171EFF" w:rsidRDefault="00171EFF" w:rsidP="00171EFF">
      <w:pPr>
        <w:rPr>
          <w:lang w:eastAsia="de-DE"/>
        </w:rPr>
      </w:pPr>
      <w:r>
        <w:rPr>
          <w:lang w:eastAsia="de-DE"/>
        </w:rPr>
        <w:t>7) Verleih auch einen Heldenmut,</w:t>
      </w:r>
    </w:p>
    <w:p w14:paraId="5FB1B7F1" w14:textId="77777777" w:rsidR="00171EFF" w:rsidRDefault="00171EFF" w:rsidP="00171EFF">
      <w:pPr>
        <w:rPr>
          <w:lang w:eastAsia="de-DE"/>
        </w:rPr>
      </w:pPr>
      <w:r>
        <w:rPr>
          <w:lang w:eastAsia="de-DE"/>
        </w:rPr>
        <w:t>Wenn wir jetzt sollen kämpfen</w:t>
      </w:r>
    </w:p>
    <w:p w14:paraId="3FEA948F" w14:textId="77777777" w:rsidR="00171EFF" w:rsidRDefault="00171EFF" w:rsidP="00171EFF">
      <w:pPr>
        <w:rPr>
          <w:lang w:eastAsia="de-DE"/>
        </w:rPr>
      </w:pPr>
      <w:r>
        <w:rPr>
          <w:lang w:eastAsia="de-DE"/>
        </w:rPr>
        <w:t>Mit Teufeln, Welt und unserm Blut,</w:t>
      </w:r>
    </w:p>
    <w:p w14:paraId="2551FD08" w14:textId="77777777" w:rsidR="00171EFF" w:rsidRDefault="00171EFF" w:rsidP="00171EFF">
      <w:pPr>
        <w:rPr>
          <w:lang w:eastAsia="de-DE"/>
        </w:rPr>
      </w:pPr>
      <w:r>
        <w:rPr>
          <w:lang w:eastAsia="de-DE"/>
        </w:rPr>
        <w:t xml:space="preserve">Hilf, </w:t>
      </w:r>
      <w:proofErr w:type="spellStart"/>
      <w:r>
        <w:rPr>
          <w:lang w:eastAsia="de-DE"/>
        </w:rPr>
        <w:t>daß</w:t>
      </w:r>
      <w:proofErr w:type="spellEnd"/>
      <w:r>
        <w:rPr>
          <w:lang w:eastAsia="de-DE"/>
        </w:rPr>
        <w:t xml:space="preserve"> sie uns nicht dämpfen.</w:t>
      </w:r>
    </w:p>
    <w:p w14:paraId="5564CF88" w14:textId="77777777" w:rsidR="00171EFF" w:rsidRDefault="00171EFF" w:rsidP="00171EFF">
      <w:pPr>
        <w:rPr>
          <w:lang w:eastAsia="de-DE"/>
        </w:rPr>
      </w:pPr>
      <w:r>
        <w:rPr>
          <w:lang w:eastAsia="de-DE"/>
        </w:rPr>
        <w:t>Sei du der rechte Mittelsmann,</w:t>
      </w:r>
    </w:p>
    <w:p w14:paraId="177A7404" w14:textId="77777777" w:rsidR="00171EFF" w:rsidRDefault="00171EFF" w:rsidP="00171EFF">
      <w:pPr>
        <w:rPr>
          <w:lang w:eastAsia="de-DE"/>
        </w:rPr>
      </w:pPr>
      <w:r>
        <w:rPr>
          <w:lang w:eastAsia="de-DE"/>
        </w:rPr>
        <w:t>Und nimm dich unser treulich an,</w:t>
      </w:r>
    </w:p>
    <w:p w14:paraId="4FC18E9A" w14:textId="77777777" w:rsidR="00171EFF" w:rsidRDefault="00171EFF" w:rsidP="00171EFF">
      <w:pPr>
        <w:rPr>
          <w:lang w:eastAsia="de-DE"/>
        </w:rPr>
      </w:pPr>
      <w:r>
        <w:rPr>
          <w:lang w:eastAsia="de-DE"/>
        </w:rPr>
        <w:t>Lehr unsre Arme kriegen,</w:t>
      </w:r>
    </w:p>
    <w:p w14:paraId="4F8878EB" w14:textId="77777777" w:rsidR="00171EFF" w:rsidRDefault="00171EFF" w:rsidP="00171EFF">
      <w:pPr>
        <w:rPr>
          <w:lang w:eastAsia="de-DE"/>
        </w:rPr>
      </w:pPr>
      <w:proofErr w:type="spellStart"/>
      <w:r>
        <w:rPr>
          <w:lang w:eastAsia="de-DE"/>
        </w:rPr>
        <w:t>Daß</w:t>
      </w:r>
      <w:proofErr w:type="spellEnd"/>
      <w:r>
        <w:rPr>
          <w:lang w:eastAsia="de-DE"/>
        </w:rPr>
        <w:t xml:space="preserve"> wir behalten Oberhand</w:t>
      </w:r>
    </w:p>
    <w:p w14:paraId="4193BA72" w14:textId="77777777" w:rsidR="00171EFF" w:rsidRDefault="00171EFF" w:rsidP="00171EFF">
      <w:pPr>
        <w:rPr>
          <w:lang w:eastAsia="de-DE"/>
        </w:rPr>
      </w:pPr>
      <w:r>
        <w:rPr>
          <w:lang w:eastAsia="de-DE"/>
        </w:rPr>
        <w:t>Und, wenn der Feind ist übermannt,</w:t>
      </w:r>
    </w:p>
    <w:p w14:paraId="5B64708B" w14:textId="77777777" w:rsidR="00171EFF" w:rsidRDefault="00171EFF" w:rsidP="00171EFF">
      <w:pPr>
        <w:rPr>
          <w:lang w:eastAsia="de-DE"/>
        </w:rPr>
      </w:pPr>
      <w:r>
        <w:rPr>
          <w:lang w:eastAsia="de-DE"/>
        </w:rPr>
        <w:t>Mit großen Freuden siegen.</w:t>
      </w:r>
    </w:p>
    <w:p w14:paraId="373E6920" w14:textId="77777777" w:rsidR="00171EFF" w:rsidRDefault="00171EFF" w:rsidP="00171EFF">
      <w:pPr>
        <w:rPr>
          <w:lang w:eastAsia="de-DE"/>
        </w:rPr>
      </w:pPr>
    </w:p>
    <w:p w14:paraId="7053C84A" w14:textId="77777777" w:rsidR="00171EFF" w:rsidRDefault="00171EFF" w:rsidP="00171EFF">
      <w:pPr>
        <w:rPr>
          <w:lang w:eastAsia="de-DE"/>
        </w:rPr>
      </w:pPr>
      <w:r>
        <w:rPr>
          <w:lang w:eastAsia="de-DE"/>
        </w:rPr>
        <w:t>8) Und weil in diesem Jammertal</w:t>
      </w:r>
    </w:p>
    <w:p w14:paraId="5937ACA7" w14:textId="77777777" w:rsidR="00171EFF" w:rsidRDefault="00171EFF" w:rsidP="00171EFF">
      <w:pPr>
        <w:rPr>
          <w:lang w:eastAsia="de-DE"/>
        </w:rPr>
      </w:pPr>
      <w:r>
        <w:rPr>
          <w:lang w:eastAsia="de-DE"/>
        </w:rPr>
        <w:t>Nichts Gutes ist zu hoffen,</w:t>
      </w:r>
    </w:p>
    <w:p w14:paraId="47E7608E" w14:textId="77777777" w:rsidR="00171EFF" w:rsidRDefault="00171EFF" w:rsidP="00171EFF">
      <w:pPr>
        <w:rPr>
          <w:lang w:eastAsia="de-DE"/>
        </w:rPr>
      </w:pPr>
      <w:r>
        <w:rPr>
          <w:lang w:eastAsia="de-DE"/>
        </w:rPr>
        <w:t>Weil nichts als Elend, Müh und Qual</w:t>
      </w:r>
    </w:p>
    <w:p w14:paraId="126FF1EB" w14:textId="77777777" w:rsidR="00171EFF" w:rsidRDefault="00171EFF" w:rsidP="00171EFF">
      <w:pPr>
        <w:rPr>
          <w:lang w:eastAsia="de-DE"/>
        </w:rPr>
      </w:pPr>
      <w:r>
        <w:rPr>
          <w:lang w:eastAsia="de-DE"/>
        </w:rPr>
        <w:t>Allhier wird angetroffen,</w:t>
      </w:r>
    </w:p>
    <w:p w14:paraId="6BA07F0A" w14:textId="77777777" w:rsidR="00171EFF" w:rsidRDefault="00171EFF" w:rsidP="00171EFF">
      <w:pPr>
        <w:rPr>
          <w:lang w:eastAsia="de-DE"/>
        </w:rPr>
      </w:pPr>
      <w:r>
        <w:rPr>
          <w:lang w:eastAsia="de-DE"/>
        </w:rPr>
        <w:t>So steh uns in dem Unfall bei,</w:t>
      </w:r>
    </w:p>
    <w:p w14:paraId="07368518" w14:textId="77777777" w:rsidR="00171EFF" w:rsidRDefault="00171EFF" w:rsidP="00171EFF">
      <w:pPr>
        <w:rPr>
          <w:lang w:eastAsia="de-DE"/>
        </w:rPr>
      </w:pPr>
      <w:r>
        <w:rPr>
          <w:lang w:eastAsia="de-DE"/>
        </w:rPr>
        <w:t>Und mach uns von demselben frei,</w:t>
      </w:r>
    </w:p>
    <w:p w14:paraId="519C90E8" w14:textId="77777777" w:rsidR="00171EFF" w:rsidRDefault="00171EFF" w:rsidP="00171EFF">
      <w:pPr>
        <w:rPr>
          <w:lang w:eastAsia="de-DE"/>
        </w:rPr>
      </w:pPr>
      <w:r>
        <w:rPr>
          <w:lang w:eastAsia="de-DE"/>
        </w:rPr>
        <w:t xml:space="preserve">Bis </w:t>
      </w:r>
      <w:proofErr w:type="spellStart"/>
      <w:r>
        <w:rPr>
          <w:lang w:eastAsia="de-DE"/>
        </w:rPr>
        <w:t>daß</w:t>
      </w:r>
      <w:proofErr w:type="spellEnd"/>
      <w:r>
        <w:rPr>
          <w:lang w:eastAsia="de-DE"/>
        </w:rPr>
        <w:t xml:space="preserve"> die Zeit wird kommen,</w:t>
      </w:r>
    </w:p>
    <w:p w14:paraId="7E6FEE0B" w14:textId="77777777" w:rsidR="00171EFF" w:rsidRDefault="00171EFF" w:rsidP="00171EFF">
      <w:pPr>
        <w:rPr>
          <w:lang w:eastAsia="de-DE"/>
        </w:rPr>
      </w:pPr>
      <w:proofErr w:type="spellStart"/>
      <w:r>
        <w:rPr>
          <w:lang w:eastAsia="de-DE"/>
        </w:rPr>
        <w:t>Daß</w:t>
      </w:r>
      <w:proofErr w:type="spellEnd"/>
      <w:r>
        <w:rPr>
          <w:lang w:eastAsia="de-DE"/>
        </w:rPr>
        <w:t xml:space="preserve"> wir zu deiner Herrlichkeit</w:t>
      </w:r>
    </w:p>
    <w:p w14:paraId="270C0D11" w14:textId="77777777" w:rsidR="00171EFF" w:rsidRDefault="00171EFF" w:rsidP="00171EFF">
      <w:pPr>
        <w:rPr>
          <w:lang w:eastAsia="de-DE"/>
        </w:rPr>
      </w:pPr>
      <w:r>
        <w:rPr>
          <w:lang w:eastAsia="de-DE"/>
        </w:rPr>
        <w:t>Aus sterblicher Beschwerlichkeit</w:t>
      </w:r>
    </w:p>
    <w:p w14:paraId="145DFC67" w14:textId="77777777" w:rsidR="00171EFF" w:rsidRDefault="00171EFF" w:rsidP="00171EFF">
      <w:pPr>
        <w:rPr>
          <w:lang w:eastAsia="de-DE"/>
        </w:rPr>
      </w:pPr>
      <w:r>
        <w:rPr>
          <w:lang w:eastAsia="de-DE"/>
        </w:rPr>
        <w:t>Ganz werden aufgenommen.</w:t>
      </w:r>
    </w:p>
    <w:p w14:paraId="74A8A9DF" w14:textId="77777777" w:rsidR="00171EFF" w:rsidRDefault="00171EFF" w:rsidP="00171EFF">
      <w:pPr>
        <w:rPr>
          <w:lang w:eastAsia="de-DE"/>
        </w:rPr>
      </w:pPr>
    </w:p>
    <w:p w14:paraId="0589C188" w14:textId="77777777" w:rsidR="00171EFF" w:rsidRDefault="00171EFF" w:rsidP="00171EFF">
      <w:pPr>
        <w:rPr>
          <w:lang w:eastAsia="de-DE"/>
        </w:rPr>
      </w:pPr>
      <w:r>
        <w:rPr>
          <w:lang w:eastAsia="de-DE"/>
        </w:rPr>
        <w:t>9) Denn dein, Herr, ist das Reich und Thron,</w:t>
      </w:r>
    </w:p>
    <w:p w14:paraId="10D23914" w14:textId="77777777" w:rsidR="00171EFF" w:rsidRDefault="00171EFF" w:rsidP="00171EFF">
      <w:pPr>
        <w:rPr>
          <w:lang w:eastAsia="de-DE"/>
        </w:rPr>
      </w:pPr>
      <w:r>
        <w:rPr>
          <w:lang w:eastAsia="de-DE"/>
        </w:rPr>
        <w:t>Wir sind die Untersaßen.</w:t>
      </w:r>
    </w:p>
    <w:p w14:paraId="6BE4705B" w14:textId="77777777" w:rsidR="00171EFF" w:rsidRDefault="00171EFF" w:rsidP="00171EFF">
      <w:pPr>
        <w:rPr>
          <w:lang w:eastAsia="de-DE"/>
        </w:rPr>
      </w:pPr>
      <w:r>
        <w:rPr>
          <w:lang w:eastAsia="de-DE"/>
        </w:rPr>
        <w:t xml:space="preserve">Es </w:t>
      </w:r>
      <w:proofErr w:type="spellStart"/>
      <w:r>
        <w:rPr>
          <w:lang w:eastAsia="de-DE"/>
        </w:rPr>
        <w:t>muß</w:t>
      </w:r>
      <w:proofErr w:type="spellEnd"/>
      <w:r>
        <w:rPr>
          <w:lang w:eastAsia="de-DE"/>
        </w:rPr>
        <w:t xml:space="preserve"> vor deiner Allmacht </w:t>
      </w:r>
      <w:proofErr w:type="spellStart"/>
      <w:r>
        <w:rPr>
          <w:lang w:eastAsia="de-DE"/>
        </w:rPr>
        <w:t>Kron</w:t>
      </w:r>
      <w:proofErr w:type="spellEnd"/>
    </w:p>
    <w:p w14:paraId="35B746D3" w14:textId="77777777" w:rsidR="00171EFF" w:rsidRDefault="00171EFF" w:rsidP="00171EFF">
      <w:pPr>
        <w:rPr>
          <w:lang w:eastAsia="de-DE"/>
        </w:rPr>
      </w:pPr>
      <w:r>
        <w:rPr>
          <w:lang w:eastAsia="de-DE"/>
        </w:rPr>
        <w:t xml:space="preserve">All </w:t>
      </w:r>
      <w:proofErr w:type="spellStart"/>
      <w:r>
        <w:rPr>
          <w:lang w:eastAsia="de-DE"/>
        </w:rPr>
        <w:t>ander</w:t>
      </w:r>
      <w:proofErr w:type="spellEnd"/>
      <w:r>
        <w:rPr>
          <w:lang w:eastAsia="de-DE"/>
        </w:rPr>
        <w:t xml:space="preserve"> Macht verblassen.</w:t>
      </w:r>
    </w:p>
    <w:p w14:paraId="5324D88E" w14:textId="77777777" w:rsidR="00171EFF" w:rsidRDefault="00171EFF" w:rsidP="00171EFF">
      <w:pPr>
        <w:rPr>
          <w:lang w:eastAsia="de-DE"/>
        </w:rPr>
      </w:pPr>
      <w:r>
        <w:rPr>
          <w:lang w:eastAsia="de-DE"/>
        </w:rPr>
        <w:t xml:space="preserve">Ob alle Welt gleich wird </w:t>
      </w:r>
      <w:proofErr w:type="spellStart"/>
      <w:r>
        <w:rPr>
          <w:lang w:eastAsia="de-DE"/>
        </w:rPr>
        <w:t>vergehn</w:t>
      </w:r>
      <w:proofErr w:type="spellEnd"/>
      <w:r>
        <w:rPr>
          <w:lang w:eastAsia="de-DE"/>
        </w:rPr>
        <w:t>,</w:t>
      </w:r>
    </w:p>
    <w:p w14:paraId="47949980" w14:textId="77777777" w:rsidR="00171EFF" w:rsidRDefault="00171EFF" w:rsidP="00171EFF">
      <w:pPr>
        <w:rPr>
          <w:lang w:eastAsia="de-DE"/>
        </w:rPr>
      </w:pPr>
      <w:r>
        <w:rPr>
          <w:lang w:eastAsia="de-DE"/>
        </w:rPr>
        <w:lastRenderedPageBreak/>
        <w:t xml:space="preserve">Bleibt deine Kraft doch ewig </w:t>
      </w:r>
      <w:proofErr w:type="spellStart"/>
      <w:r>
        <w:rPr>
          <w:lang w:eastAsia="de-DE"/>
        </w:rPr>
        <w:t>stehn</w:t>
      </w:r>
      <w:proofErr w:type="spellEnd"/>
      <w:r>
        <w:rPr>
          <w:lang w:eastAsia="de-DE"/>
        </w:rPr>
        <w:t>,</w:t>
      </w:r>
    </w:p>
    <w:p w14:paraId="2AD19C24" w14:textId="77777777" w:rsidR="00171EFF" w:rsidRDefault="00171EFF" w:rsidP="00171EFF">
      <w:pPr>
        <w:rPr>
          <w:lang w:eastAsia="de-DE"/>
        </w:rPr>
      </w:pPr>
      <w:r>
        <w:rPr>
          <w:lang w:eastAsia="de-DE"/>
        </w:rPr>
        <w:t>Lob, Preis sei deinem Namen.</w:t>
      </w:r>
    </w:p>
    <w:p w14:paraId="465FE659" w14:textId="77777777" w:rsidR="00171EFF" w:rsidRDefault="00171EFF" w:rsidP="00171EFF">
      <w:pPr>
        <w:rPr>
          <w:lang w:eastAsia="de-DE"/>
        </w:rPr>
      </w:pPr>
      <w:r>
        <w:rPr>
          <w:lang w:eastAsia="de-DE"/>
        </w:rPr>
        <w:t>Weil Jesus selbst so bitten heißt</w:t>
      </w:r>
    </w:p>
    <w:p w14:paraId="6814B2EE" w14:textId="77777777" w:rsidR="00171EFF" w:rsidRDefault="00171EFF" w:rsidP="00171EFF">
      <w:pPr>
        <w:rPr>
          <w:lang w:eastAsia="de-DE"/>
        </w:rPr>
      </w:pPr>
      <w:r>
        <w:rPr>
          <w:lang w:eastAsia="de-DE"/>
        </w:rPr>
        <w:t xml:space="preserve">Und uns die rechte </w:t>
      </w:r>
      <w:proofErr w:type="spellStart"/>
      <w:r>
        <w:rPr>
          <w:lang w:eastAsia="de-DE"/>
        </w:rPr>
        <w:t>Betkunst</w:t>
      </w:r>
      <w:proofErr w:type="spellEnd"/>
      <w:r>
        <w:rPr>
          <w:lang w:eastAsia="de-DE"/>
        </w:rPr>
        <w:t xml:space="preserve"> weist,</w:t>
      </w:r>
    </w:p>
    <w:p w14:paraId="7D21430D" w14:textId="77777777" w:rsidR="00171EFF" w:rsidRDefault="00171EFF" w:rsidP="00171EFF">
      <w:pPr>
        <w:rPr>
          <w:lang w:eastAsia="de-DE"/>
        </w:rPr>
      </w:pPr>
      <w:r>
        <w:rPr>
          <w:lang w:eastAsia="de-DE"/>
        </w:rPr>
        <w:t>Sind wir erhöret. Amen.</w:t>
      </w:r>
    </w:p>
    <w:p w14:paraId="59BFFE38" w14:textId="77777777" w:rsidR="00506BB3" w:rsidRDefault="00506BB3" w:rsidP="00506BB3">
      <w:pPr>
        <w:pStyle w:val="berschrift1"/>
      </w:pPr>
      <w:r>
        <w:t xml:space="preserve">Johannes </w:t>
      </w:r>
      <w:proofErr w:type="spellStart"/>
      <w:r>
        <w:t>Oekolampad</w:t>
      </w:r>
      <w:proofErr w:type="spellEnd"/>
    </w:p>
    <w:p w14:paraId="358881DC" w14:textId="77777777" w:rsidR="00506BB3" w:rsidRDefault="00506BB3" w:rsidP="00506BB3">
      <w:pPr>
        <w:rPr>
          <w:lang w:eastAsia="de-DE"/>
        </w:rPr>
      </w:pPr>
    </w:p>
    <w:p w14:paraId="50EAB4C1" w14:textId="77777777" w:rsidR="00506BB3" w:rsidRDefault="00506BB3" w:rsidP="00506BB3">
      <w:pPr>
        <w:rPr>
          <w:lang w:eastAsia="de-DE"/>
        </w:rPr>
      </w:pPr>
      <w:r>
        <w:rPr>
          <w:lang w:eastAsia="de-DE"/>
        </w:rPr>
        <w:t>O VATTER unser, der du bist</w:t>
      </w:r>
    </w:p>
    <w:p w14:paraId="5725362A" w14:textId="77777777" w:rsidR="00506BB3" w:rsidRDefault="00506BB3" w:rsidP="00506BB3">
      <w:pPr>
        <w:rPr>
          <w:lang w:eastAsia="de-DE"/>
        </w:rPr>
      </w:pPr>
      <w:r>
        <w:rPr>
          <w:lang w:eastAsia="de-DE"/>
        </w:rPr>
        <w:t xml:space="preserve">Im </w:t>
      </w:r>
      <w:proofErr w:type="spellStart"/>
      <w:r>
        <w:rPr>
          <w:lang w:eastAsia="de-DE"/>
        </w:rPr>
        <w:t>himmel</w:t>
      </w:r>
      <w:proofErr w:type="spellEnd"/>
      <w:r>
        <w:rPr>
          <w:lang w:eastAsia="de-DE"/>
        </w:rPr>
        <w:t xml:space="preserve">, </w:t>
      </w:r>
      <w:proofErr w:type="spellStart"/>
      <w:r>
        <w:rPr>
          <w:lang w:eastAsia="de-DE"/>
        </w:rPr>
        <w:t>lert</w:t>
      </w:r>
      <w:proofErr w:type="spellEnd"/>
      <w:r>
        <w:rPr>
          <w:lang w:eastAsia="de-DE"/>
        </w:rPr>
        <w:t xml:space="preserve"> </w:t>
      </w:r>
      <w:proofErr w:type="spellStart"/>
      <w:r>
        <w:rPr>
          <w:lang w:eastAsia="de-DE"/>
        </w:rPr>
        <w:t>vns</w:t>
      </w:r>
      <w:proofErr w:type="spellEnd"/>
      <w:r>
        <w:rPr>
          <w:lang w:eastAsia="de-DE"/>
        </w:rPr>
        <w:t xml:space="preserve"> Jesus Christ,</w:t>
      </w:r>
    </w:p>
    <w:p w14:paraId="499BD23B" w14:textId="77777777" w:rsidR="00506BB3" w:rsidRDefault="00506BB3" w:rsidP="00506BB3">
      <w:pPr>
        <w:rPr>
          <w:lang w:eastAsia="de-DE"/>
        </w:rPr>
      </w:pPr>
      <w:r>
        <w:rPr>
          <w:lang w:eastAsia="de-DE"/>
        </w:rPr>
        <w:t xml:space="preserve">Dyn </w:t>
      </w:r>
      <w:proofErr w:type="spellStart"/>
      <w:r>
        <w:rPr>
          <w:lang w:eastAsia="de-DE"/>
        </w:rPr>
        <w:t>kinder</w:t>
      </w:r>
      <w:proofErr w:type="spellEnd"/>
      <w:r>
        <w:rPr>
          <w:lang w:eastAsia="de-DE"/>
        </w:rPr>
        <w:t xml:space="preserve"> sind wir all </w:t>
      </w:r>
      <w:proofErr w:type="spellStart"/>
      <w:r>
        <w:rPr>
          <w:lang w:eastAsia="de-DE"/>
        </w:rPr>
        <w:t>gemeyn</w:t>
      </w:r>
      <w:proofErr w:type="spellEnd"/>
      <w:r>
        <w:rPr>
          <w:lang w:eastAsia="de-DE"/>
        </w:rPr>
        <w:t>,</w:t>
      </w:r>
    </w:p>
    <w:p w14:paraId="79DD0DA0" w14:textId="77777777" w:rsidR="00506BB3" w:rsidRDefault="00506BB3" w:rsidP="00506BB3">
      <w:pPr>
        <w:rPr>
          <w:lang w:eastAsia="de-DE"/>
        </w:rPr>
      </w:pPr>
      <w:r>
        <w:rPr>
          <w:lang w:eastAsia="de-DE"/>
        </w:rPr>
        <w:t xml:space="preserve">So wir </w:t>
      </w:r>
      <w:proofErr w:type="spellStart"/>
      <w:r>
        <w:rPr>
          <w:lang w:eastAsia="de-DE"/>
        </w:rPr>
        <w:t>glouben</w:t>
      </w:r>
      <w:proofErr w:type="spellEnd"/>
      <w:r>
        <w:rPr>
          <w:lang w:eastAsia="de-DE"/>
        </w:rPr>
        <w:t xml:space="preserve"> in dich </w:t>
      </w:r>
      <w:proofErr w:type="spellStart"/>
      <w:r>
        <w:rPr>
          <w:lang w:eastAsia="de-DE"/>
        </w:rPr>
        <w:t>alleyn</w:t>
      </w:r>
      <w:proofErr w:type="spellEnd"/>
      <w:r>
        <w:rPr>
          <w:lang w:eastAsia="de-DE"/>
        </w:rPr>
        <w:t xml:space="preserve">. Kyrie </w:t>
      </w:r>
      <w:proofErr w:type="spellStart"/>
      <w:r>
        <w:rPr>
          <w:lang w:eastAsia="de-DE"/>
        </w:rPr>
        <w:t>eley</w:t>
      </w:r>
      <w:proofErr w:type="spellEnd"/>
      <w:r>
        <w:rPr>
          <w:lang w:eastAsia="de-DE"/>
        </w:rPr>
        <w:t>.</w:t>
      </w:r>
    </w:p>
    <w:p w14:paraId="3060BE6B" w14:textId="77777777" w:rsidR="00506BB3" w:rsidRDefault="00506BB3" w:rsidP="00506BB3">
      <w:pPr>
        <w:rPr>
          <w:lang w:eastAsia="de-DE"/>
        </w:rPr>
      </w:pPr>
    </w:p>
    <w:p w14:paraId="0A75DC20" w14:textId="77777777" w:rsidR="00506BB3" w:rsidRDefault="00506BB3" w:rsidP="00506BB3">
      <w:pPr>
        <w:rPr>
          <w:lang w:eastAsia="de-DE"/>
        </w:rPr>
      </w:pPr>
      <w:r>
        <w:rPr>
          <w:lang w:eastAsia="de-DE"/>
        </w:rPr>
        <w:t xml:space="preserve">Dyn Göttlich </w:t>
      </w:r>
      <w:proofErr w:type="spellStart"/>
      <w:r>
        <w:rPr>
          <w:lang w:eastAsia="de-DE"/>
        </w:rPr>
        <w:t>namm</w:t>
      </w:r>
      <w:proofErr w:type="spellEnd"/>
      <w:r>
        <w:rPr>
          <w:lang w:eastAsia="de-DE"/>
        </w:rPr>
        <w:t xml:space="preserve"> </w:t>
      </w:r>
      <w:proofErr w:type="spellStart"/>
      <w:r>
        <w:rPr>
          <w:lang w:eastAsia="de-DE"/>
        </w:rPr>
        <w:t>geheilget</w:t>
      </w:r>
      <w:proofErr w:type="spellEnd"/>
      <w:r>
        <w:rPr>
          <w:lang w:eastAsia="de-DE"/>
        </w:rPr>
        <w:t xml:space="preserve"> </w:t>
      </w:r>
      <w:proofErr w:type="spellStart"/>
      <w:r>
        <w:rPr>
          <w:lang w:eastAsia="de-DE"/>
        </w:rPr>
        <w:t>werdt</w:t>
      </w:r>
      <w:proofErr w:type="spellEnd"/>
    </w:p>
    <w:p w14:paraId="668A7584" w14:textId="77777777" w:rsidR="00506BB3" w:rsidRDefault="00506BB3" w:rsidP="00506BB3">
      <w:pPr>
        <w:rPr>
          <w:lang w:eastAsia="de-DE"/>
        </w:rPr>
      </w:pPr>
      <w:r>
        <w:rPr>
          <w:lang w:eastAsia="de-DE"/>
        </w:rPr>
        <w:t xml:space="preserve">Von </w:t>
      </w:r>
      <w:proofErr w:type="spellStart"/>
      <w:r>
        <w:rPr>
          <w:lang w:eastAsia="de-DE"/>
        </w:rPr>
        <w:t>yederman</w:t>
      </w:r>
      <w:proofErr w:type="spellEnd"/>
      <w:r>
        <w:rPr>
          <w:lang w:eastAsia="de-DE"/>
        </w:rPr>
        <w:t xml:space="preserve"> </w:t>
      </w:r>
      <w:proofErr w:type="spellStart"/>
      <w:r>
        <w:rPr>
          <w:lang w:eastAsia="de-DE"/>
        </w:rPr>
        <w:t>vff</w:t>
      </w:r>
      <w:proofErr w:type="spellEnd"/>
      <w:r>
        <w:rPr>
          <w:lang w:eastAsia="de-DE"/>
        </w:rPr>
        <w:t xml:space="preserve"> </w:t>
      </w:r>
      <w:proofErr w:type="spellStart"/>
      <w:r>
        <w:rPr>
          <w:lang w:eastAsia="de-DE"/>
        </w:rPr>
        <w:t>diser</w:t>
      </w:r>
      <w:proofErr w:type="spellEnd"/>
      <w:r>
        <w:rPr>
          <w:lang w:eastAsia="de-DE"/>
        </w:rPr>
        <w:t xml:space="preserve"> </w:t>
      </w:r>
      <w:proofErr w:type="spellStart"/>
      <w:r>
        <w:rPr>
          <w:lang w:eastAsia="de-DE"/>
        </w:rPr>
        <w:t>erd</w:t>
      </w:r>
      <w:proofErr w:type="spellEnd"/>
      <w:r>
        <w:rPr>
          <w:lang w:eastAsia="de-DE"/>
        </w:rPr>
        <w:t>,</w:t>
      </w:r>
    </w:p>
    <w:p w14:paraId="68CB2424" w14:textId="77777777" w:rsidR="00506BB3" w:rsidRDefault="00506BB3" w:rsidP="00506BB3">
      <w:pPr>
        <w:rPr>
          <w:lang w:eastAsia="de-DE"/>
        </w:rPr>
      </w:pPr>
      <w:r>
        <w:rPr>
          <w:lang w:eastAsia="de-DE"/>
        </w:rPr>
        <w:t xml:space="preserve">Gib, das wir </w:t>
      </w:r>
      <w:proofErr w:type="spellStart"/>
      <w:r>
        <w:rPr>
          <w:lang w:eastAsia="de-DE"/>
        </w:rPr>
        <w:t>suochend</w:t>
      </w:r>
      <w:proofErr w:type="spellEnd"/>
      <w:r>
        <w:rPr>
          <w:lang w:eastAsia="de-DE"/>
        </w:rPr>
        <w:t xml:space="preserve">, </w:t>
      </w:r>
      <w:proofErr w:type="spellStart"/>
      <w:r>
        <w:rPr>
          <w:lang w:eastAsia="de-DE"/>
        </w:rPr>
        <w:t>luther</w:t>
      </w:r>
      <w:proofErr w:type="spellEnd"/>
      <w:r>
        <w:rPr>
          <w:lang w:eastAsia="de-DE"/>
        </w:rPr>
        <w:t xml:space="preserve">, </w:t>
      </w:r>
      <w:proofErr w:type="spellStart"/>
      <w:r>
        <w:rPr>
          <w:lang w:eastAsia="de-DE"/>
        </w:rPr>
        <w:t>reyn</w:t>
      </w:r>
      <w:proofErr w:type="spellEnd"/>
      <w:r>
        <w:rPr>
          <w:lang w:eastAsia="de-DE"/>
        </w:rPr>
        <w:t>,</w:t>
      </w:r>
    </w:p>
    <w:p w14:paraId="54365517" w14:textId="77777777" w:rsidR="00506BB3" w:rsidRDefault="00506BB3" w:rsidP="00506BB3">
      <w:pPr>
        <w:rPr>
          <w:lang w:eastAsia="de-DE"/>
        </w:rPr>
      </w:pPr>
      <w:r>
        <w:rPr>
          <w:lang w:eastAsia="de-DE"/>
        </w:rPr>
        <w:t xml:space="preserve">In </w:t>
      </w:r>
      <w:proofErr w:type="spellStart"/>
      <w:r>
        <w:rPr>
          <w:lang w:eastAsia="de-DE"/>
        </w:rPr>
        <w:t>thuon</w:t>
      </w:r>
      <w:proofErr w:type="spellEnd"/>
      <w:r>
        <w:rPr>
          <w:lang w:eastAsia="de-DE"/>
        </w:rPr>
        <w:t xml:space="preserve"> </w:t>
      </w:r>
      <w:proofErr w:type="spellStart"/>
      <w:r>
        <w:rPr>
          <w:lang w:eastAsia="de-DE"/>
        </w:rPr>
        <w:t>vnd</w:t>
      </w:r>
      <w:proofErr w:type="spellEnd"/>
      <w:r>
        <w:rPr>
          <w:lang w:eastAsia="de-DE"/>
        </w:rPr>
        <w:t xml:space="preserve"> </w:t>
      </w:r>
      <w:proofErr w:type="spellStart"/>
      <w:r>
        <w:rPr>
          <w:lang w:eastAsia="de-DE"/>
        </w:rPr>
        <w:t>lon</w:t>
      </w:r>
      <w:proofErr w:type="spellEnd"/>
      <w:r>
        <w:rPr>
          <w:lang w:eastAsia="de-DE"/>
        </w:rPr>
        <w:t xml:space="preserve">, </w:t>
      </w:r>
      <w:proofErr w:type="spellStart"/>
      <w:r>
        <w:rPr>
          <w:lang w:eastAsia="de-DE"/>
        </w:rPr>
        <w:t>dyn</w:t>
      </w:r>
      <w:proofErr w:type="spellEnd"/>
      <w:r>
        <w:rPr>
          <w:lang w:eastAsia="de-DE"/>
        </w:rPr>
        <w:t xml:space="preserve"> </w:t>
      </w:r>
      <w:proofErr w:type="spellStart"/>
      <w:r>
        <w:rPr>
          <w:lang w:eastAsia="de-DE"/>
        </w:rPr>
        <w:t>eer</w:t>
      </w:r>
      <w:proofErr w:type="spellEnd"/>
      <w:r>
        <w:rPr>
          <w:lang w:eastAsia="de-DE"/>
        </w:rPr>
        <w:t xml:space="preserve"> </w:t>
      </w:r>
      <w:proofErr w:type="spellStart"/>
      <w:r>
        <w:rPr>
          <w:lang w:eastAsia="de-DE"/>
        </w:rPr>
        <w:t>alleyn</w:t>
      </w:r>
      <w:proofErr w:type="spellEnd"/>
      <w:r>
        <w:rPr>
          <w:lang w:eastAsia="de-DE"/>
        </w:rPr>
        <w:t xml:space="preserve">. Kyrie </w:t>
      </w:r>
      <w:proofErr w:type="spellStart"/>
      <w:r>
        <w:rPr>
          <w:lang w:eastAsia="de-DE"/>
        </w:rPr>
        <w:t>eley</w:t>
      </w:r>
      <w:proofErr w:type="spellEnd"/>
      <w:r>
        <w:rPr>
          <w:lang w:eastAsia="de-DE"/>
        </w:rPr>
        <w:t>.</w:t>
      </w:r>
    </w:p>
    <w:p w14:paraId="436B2F4B" w14:textId="77777777" w:rsidR="00506BB3" w:rsidRDefault="00506BB3" w:rsidP="00506BB3">
      <w:pPr>
        <w:rPr>
          <w:lang w:eastAsia="de-DE"/>
        </w:rPr>
      </w:pPr>
    </w:p>
    <w:p w14:paraId="02022538" w14:textId="77777777" w:rsidR="00506BB3" w:rsidRDefault="00506BB3" w:rsidP="00506BB3">
      <w:pPr>
        <w:rPr>
          <w:lang w:eastAsia="de-DE"/>
        </w:rPr>
      </w:pPr>
      <w:proofErr w:type="spellStart"/>
      <w:r>
        <w:rPr>
          <w:lang w:eastAsia="de-DE"/>
        </w:rPr>
        <w:t>Zuo</w:t>
      </w:r>
      <w:proofErr w:type="spellEnd"/>
      <w:r>
        <w:rPr>
          <w:lang w:eastAsia="de-DE"/>
        </w:rPr>
        <w:t xml:space="preserve"> komme </w:t>
      </w:r>
      <w:proofErr w:type="spellStart"/>
      <w:r>
        <w:rPr>
          <w:lang w:eastAsia="de-DE"/>
        </w:rPr>
        <w:t>dyn</w:t>
      </w:r>
      <w:proofErr w:type="spellEnd"/>
      <w:r>
        <w:rPr>
          <w:lang w:eastAsia="de-DE"/>
        </w:rPr>
        <w:t xml:space="preserve"> ewiges </w:t>
      </w:r>
      <w:proofErr w:type="spellStart"/>
      <w:r>
        <w:rPr>
          <w:lang w:eastAsia="de-DE"/>
        </w:rPr>
        <w:t>rych</w:t>
      </w:r>
      <w:proofErr w:type="spellEnd"/>
    </w:p>
    <w:p w14:paraId="275A8812" w14:textId="77777777" w:rsidR="00506BB3" w:rsidRDefault="00506BB3" w:rsidP="00506BB3">
      <w:pPr>
        <w:rPr>
          <w:lang w:eastAsia="de-DE"/>
        </w:rPr>
      </w:pPr>
      <w:proofErr w:type="spellStart"/>
      <w:r>
        <w:rPr>
          <w:lang w:eastAsia="de-DE"/>
        </w:rPr>
        <w:t>Vns</w:t>
      </w:r>
      <w:proofErr w:type="spellEnd"/>
      <w:r>
        <w:rPr>
          <w:lang w:eastAsia="de-DE"/>
        </w:rPr>
        <w:t xml:space="preserve"> armen </w:t>
      </w:r>
      <w:proofErr w:type="spellStart"/>
      <w:r>
        <w:rPr>
          <w:lang w:eastAsia="de-DE"/>
        </w:rPr>
        <w:t>dynen</w:t>
      </w:r>
      <w:proofErr w:type="spellEnd"/>
      <w:r>
        <w:rPr>
          <w:lang w:eastAsia="de-DE"/>
        </w:rPr>
        <w:t xml:space="preserve"> </w:t>
      </w:r>
      <w:proofErr w:type="spellStart"/>
      <w:r>
        <w:rPr>
          <w:lang w:eastAsia="de-DE"/>
        </w:rPr>
        <w:t>kindren</w:t>
      </w:r>
      <w:proofErr w:type="spellEnd"/>
      <w:r>
        <w:rPr>
          <w:lang w:eastAsia="de-DE"/>
        </w:rPr>
        <w:t xml:space="preserve"> glich,</w:t>
      </w:r>
    </w:p>
    <w:p w14:paraId="5722F341" w14:textId="77777777" w:rsidR="00506BB3" w:rsidRDefault="00506BB3" w:rsidP="00506BB3">
      <w:pPr>
        <w:rPr>
          <w:lang w:eastAsia="de-DE"/>
        </w:rPr>
      </w:pPr>
      <w:proofErr w:type="spellStart"/>
      <w:r>
        <w:rPr>
          <w:lang w:eastAsia="de-DE"/>
        </w:rPr>
        <w:t>Vff</w:t>
      </w:r>
      <w:proofErr w:type="spellEnd"/>
      <w:r>
        <w:rPr>
          <w:lang w:eastAsia="de-DE"/>
        </w:rPr>
        <w:t xml:space="preserve"> das wir </w:t>
      </w:r>
      <w:proofErr w:type="spellStart"/>
      <w:r>
        <w:rPr>
          <w:lang w:eastAsia="de-DE"/>
        </w:rPr>
        <w:t>vatter</w:t>
      </w:r>
      <w:proofErr w:type="spellEnd"/>
      <w:r>
        <w:rPr>
          <w:lang w:eastAsia="de-DE"/>
        </w:rPr>
        <w:t xml:space="preserve"> lobend dich</w:t>
      </w:r>
    </w:p>
    <w:p w14:paraId="72DAF7DA" w14:textId="77777777" w:rsidR="00506BB3" w:rsidRDefault="00506BB3" w:rsidP="00506BB3">
      <w:pPr>
        <w:rPr>
          <w:lang w:eastAsia="de-DE"/>
        </w:rPr>
      </w:pPr>
      <w:r>
        <w:rPr>
          <w:lang w:eastAsia="de-DE"/>
        </w:rPr>
        <w:t xml:space="preserve">In </w:t>
      </w:r>
      <w:proofErr w:type="spellStart"/>
      <w:r>
        <w:rPr>
          <w:lang w:eastAsia="de-DE"/>
        </w:rPr>
        <w:t>vnserm</w:t>
      </w:r>
      <w:proofErr w:type="spellEnd"/>
      <w:r>
        <w:rPr>
          <w:lang w:eastAsia="de-DE"/>
        </w:rPr>
        <w:t xml:space="preserve"> </w:t>
      </w:r>
      <w:proofErr w:type="spellStart"/>
      <w:r>
        <w:rPr>
          <w:lang w:eastAsia="de-DE"/>
        </w:rPr>
        <w:t>erbland</w:t>
      </w:r>
      <w:proofErr w:type="spellEnd"/>
      <w:r>
        <w:rPr>
          <w:lang w:eastAsia="de-DE"/>
        </w:rPr>
        <w:t xml:space="preserve"> </w:t>
      </w:r>
      <w:proofErr w:type="spellStart"/>
      <w:r>
        <w:rPr>
          <w:lang w:eastAsia="de-DE"/>
        </w:rPr>
        <w:t>ewigklich</w:t>
      </w:r>
      <w:proofErr w:type="spellEnd"/>
      <w:r>
        <w:rPr>
          <w:lang w:eastAsia="de-DE"/>
        </w:rPr>
        <w:t xml:space="preserve">. Kyrie </w:t>
      </w:r>
      <w:proofErr w:type="spellStart"/>
      <w:r>
        <w:rPr>
          <w:lang w:eastAsia="de-DE"/>
        </w:rPr>
        <w:t>eley</w:t>
      </w:r>
      <w:proofErr w:type="spellEnd"/>
      <w:r>
        <w:rPr>
          <w:lang w:eastAsia="de-DE"/>
        </w:rPr>
        <w:t>.</w:t>
      </w:r>
    </w:p>
    <w:p w14:paraId="55634DF8" w14:textId="77777777" w:rsidR="00506BB3" w:rsidRDefault="00506BB3" w:rsidP="00506BB3">
      <w:pPr>
        <w:rPr>
          <w:lang w:eastAsia="de-DE"/>
        </w:rPr>
      </w:pPr>
    </w:p>
    <w:p w14:paraId="5DB312F6" w14:textId="77777777" w:rsidR="00506BB3" w:rsidRDefault="00506BB3" w:rsidP="00506BB3">
      <w:pPr>
        <w:rPr>
          <w:lang w:eastAsia="de-DE"/>
        </w:rPr>
      </w:pPr>
      <w:r>
        <w:rPr>
          <w:lang w:eastAsia="de-DE"/>
        </w:rPr>
        <w:t xml:space="preserve">Din Göttlich will </w:t>
      </w:r>
      <w:proofErr w:type="spellStart"/>
      <w:r>
        <w:rPr>
          <w:lang w:eastAsia="de-DE"/>
        </w:rPr>
        <w:t>geschäch</w:t>
      </w:r>
      <w:proofErr w:type="spellEnd"/>
      <w:r>
        <w:rPr>
          <w:lang w:eastAsia="de-DE"/>
        </w:rPr>
        <w:t xml:space="preserve"> </w:t>
      </w:r>
      <w:proofErr w:type="spellStart"/>
      <w:r>
        <w:rPr>
          <w:lang w:eastAsia="de-DE"/>
        </w:rPr>
        <w:t>gelych</w:t>
      </w:r>
      <w:proofErr w:type="spellEnd"/>
    </w:p>
    <w:p w14:paraId="39EB487A" w14:textId="77777777" w:rsidR="00506BB3" w:rsidRDefault="00506BB3" w:rsidP="00506BB3">
      <w:pPr>
        <w:rPr>
          <w:lang w:eastAsia="de-DE"/>
        </w:rPr>
      </w:pPr>
      <w:r>
        <w:rPr>
          <w:lang w:eastAsia="de-DE"/>
        </w:rPr>
        <w:t xml:space="preserve">In </w:t>
      </w:r>
      <w:proofErr w:type="spellStart"/>
      <w:r>
        <w:rPr>
          <w:lang w:eastAsia="de-DE"/>
        </w:rPr>
        <w:t>himmel</w:t>
      </w:r>
      <w:proofErr w:type="spellEnd"/>
      <w:r>
        <w:rPr>
          <w:lang w:eastAsia="de-DE"/>
        </w:rPr>
        <w:t xml:space="preserve"> </w:t>
      </w:r>
      <w:proofErr w:type="spellStart"/>
      <w:r>
        <w:rPr>
          <w:lang w:eastAsia="de-DE"/>
        </w:rPr>
        <w:t>vnd</w:t>
      </w:r>
      <w:proofErr w:type="spellEnd"/>
      <w:r>
        <w:rPr>
          <w:lang w:eastAsia="de-DE"/>
        </w:rPr>
        <w:t xml:space="preserve"> </w:t>
      </w:r>
      <w:proofErr w:type="spellStart"/>
      <w:r>
        <w:rPr>
          <w:lang w:eastAsia="de-DE"/>
        </w:rPr>
        <w:t>vff</w:t>
      </w:r>
      <w:proofErr w:type="spellEnd"/>
      <w:r>
        <w:rPr>
          <w:lang w:eastAsia="de-DE"/>
        </w:rPr>
        <w:t xml:space="preserve"> </w:t>
      </w:r>
      <w:proofErr w:type="spellStart"/>
      <w:r>
        <w:rPr>
          <w:lang w:eastAsia="de-DE"/>
        </w:rPr>
        <w:t>erdterrych</w:t>
      </w:r>
      <w:proofErr w:type="spellEnd"/>
      <w:r>
        <w:rPr>
          <w:lang w:eastAsia="de-DE"/>
        </w:rPr>
        <w:t>,</w:t>
      </w:r>
    </w:p>
    <w:p w14:paraId="12483362" w14:textId="77777777" w:rsidR="00506BB3" w:rsidRDefault="00506BB3" w:rsidP="00506BB3">
      <w:pPr>
        <w:rPr>
          <w:lang w:eastAsia="de-DE"/>
        </w:rPr>
      </w:pPr>
      <w:r>
        <w:rPr>
          <w:lang w:eastAsia="de-DE"/>
        </w:rPr>
        <w:t xml:space="preserve">Dann </w:t>
      </w:r>
      <w:proofErr w:type="spellStart"/>
      <w:r>
        <w:rPr>
          <w:lang w:eastAsia="de-DE"/>
        </w:rPr>
        <w:t>vnser</w:t>
      </w:r>
      <w:proofErr w:type="spellEnd"/>
      <w:r>
        <w:rPr>
          <w:lang w:eastAsia="de-DE"/>
        </w:rPr>
        <w:t xml:space="preserve"> will der ist </w:t>
      </w:r>
      <w:proofErr w:type="spellStart"/>
      <w:r>
        <w:rPr>
          <w:lang w:eastAsia="de-DE"/>
        </w:rPr>
        <w:t>nit</w:t>
      </w:r>
      <w:proofErr w:type="spellEnd"/>
      <w:r>
        <w:rPr>
          <w:lang w:eastAsia="de-DE"/>
        </w:rPr>
        <w:t xml:space="preserve"> </w:t>
      </w:r>
      <w:proofErr w:type="spellStart"/>
      <w:r>
        <w:rPr>
          <w:lang w:eastAsia="de-DE"/>
        </w:rPr>
        <w:t>guot</w:t>
      </w:r>
      <w:proofErr w:type="spellEnd"/>
      <w:r>
        <w:rPr>
          <w:lang w:eastAsia="de-DE"/>
        </w:rPr>
        <w:t>,</w:t>
      </w:r>
    </w:p>
    <w:p w14:paraId="76E7FFE1" w14:textId="77777777" w:rsidR="00506BB3" w:rsidRDefault="00506BB3" w:rsidP="00506BB3">
      <w:pPr>
        <w:rPr>
          <w:lang w:eastAsia="de-DE"/>
        </w:rPr>
      </w:pPr>
      <w:r>
        <w:rPr>
          <w:lang w:eastAsia="de-DE"/>
        </w:rPr>
        <w:t xml:space="preserve">Es ist als </w:t>
      </w:r>
      <w:proofErr w:type="spellStart"/>
      <w:r>
        <w:rPr>
          <w:lang w:eastAsia="de-DE"/>
        </w:rPr>
        <w:t>sündtlich</w:t>
      </w:r>
      <w:proofErr w:type="spellEnd"/>
      <w:r>
        <w:rPr>
          <w:lang w:eastAsia="de-DE"/>
        </w:rPr>
        <w:t xml:space="preserve">, was er </w:t>
      </w:r>
      <w:proofErr w:type="spellStart"/>
      <w:r>
        <w:rPr>
          <w:lang w:eastAsia="de-DE"/>
        </w:rPr>
        <w:t>thuot</w:t>
      </w:r>
      <w:proofErr w:type="spellEnd"/>
      <w:r>
        <w:rPr>
          <w:lang w:eastAsia="de-DE"/>
        </w:rPr>
        <w:t xml:space="preserve">. Kyrie </w:t>
      </w:r>
      <w:proofErr w:type="spellStart"/>
      <w:r>
        <w:rPr>
          <w:lang w:eastAsia="de-DE"/>
        </w:rPr>
        <w:t>eley</w:t>
      </w:r>
      <w:proofErr w:type="spellEnd"/>
      <w:r>
        <w:rPr>
          <w:lang w:eastAsia="de-DE"/>
        </w:rPr>
        <w:t>.</w:t>
      </w:r>
    </w:p>
    <w:p w14:paraId="3D504D4E" w14:textId="77777777" w:rsidR="00506BB3" w:rsidRDefault="00506BB3" w:rsidP="00506BB3">
      <w:pPr>
        <w:rPr>
          <w:lang w:eastAsia="de-DE"/>
        </w:rPr>
      </w:pPr>
    </w:p>
    <w:p w14:paraId="4CB278D6" w14:textId="77777777" w:rsidR="00506BB3" w:rsidRDefault="00506BB3" w:rsidP="00506BB3">
      <w:pPr>
        <w:rPr>
          <w:lang w:eastAsia="de-DE"/>
        </w:rPr>
      </w:pPr>
      <w:r>
        <w:rPr>
          <w:lang w:eastAsia="de-DE"/>
        </w:rPr>
        <w:t xml:space="preserve">Das täglich </w:t>
      </w:r>
      <w:proofErr w:type="spellStart"/>
      <w:r>
        <w:rPr>
          <w:lang w:eastAsia="de-DE"/>
        </w:rPr>
        <w:t>brot</w:t>
      </w:r>
      <w:proofErr w:type="spellEnd"/>
      <w:r>
        <w:rPr>
          <w:lang w:eastAsia="de-DE"/>
        </w:rPr>
        <w:t xml:space="preserve"> gib </w:t>
      </w:r>
      <w:proofErr w:type="spellStart"/>
      <w:r>
        <w:rPr>
          <w:lang w:eastAsia="de-DE"/>
        </w:rPr>
        <w:t>vns</w:t>
      </w:r>
      <w:proofErr w:type="spellEnd"/>
      <w:r>
        <w:rPr>
          <w:lang w:eastAsia="de-DE"/>
        </w:rPr>
        <w:t xml:space="preserve"> </w:t>
      </w:r>
      <w:proofErr w:type="spellStart"/>
      <w:r>
        <w:rPr>
          <w:lang w:eastAsia="de-DE"/>
        </w:rPr>
        <w:t>ouch</w:t>
      </w:r>
      <w:proofErr w:type="spellEnd"/>
      <w:r>
        <w:rPr>
          <w:lang w:eastAsia="de-DE"/>
        </w:rPr>
        <w:t xml:space="preserve"> </w:t>
      </w:r>
      <w:proofErr w:type="spellStart"/>
      <w:r>
        <w:rPr>
          <w:lang w:eastAsia="de-DE"/>
        </w:rPr>
        <w:t>hüt</w:t>
      </w:r>
      <w:proofErr w:type="spellEnd"/>
    </w:p>
    <w:p w14:paraId="75D278DD" w14:textId="77777777" w:rsidR="00506BB3" w:rsidRDefault="00506BB3" w:rsidP="00506BB3">
      <w:pPr>
        <w:rPr>
          <w:lang w:eastAsia="de-DE"/>
        </w:rPr>
      </w:pPr>
      <w:proofErr w:type="spellStart"/>
      <w:r>
        <w:rPr>
          <w:lang w:eastAsia="de-DE"/>
        </w:rPr>
        <w:t>Vnd</w:t>
      </w:r>
      <w:proofErr w:type="spellEnd"/>
      <w:r>
        <w:rPr>
          <w:lang w:eastAsia="de-DE"/>
        </w:rPr>
        <w:t xml:space="preserve"> </w:t>
      </w:r>
      <w:proofErr w:type="spellStart"/>
      <w:r>
        <w:rPr>
          <w:lang w:eastAsia="de-DE"/>
        </w:rPr>
        <w:t>spyß</w:t>
      </w:r>
      <w:proofErr w:type="spellEnd"/>
      <w:r>
        <w:rPr>
          <w:lang w:eastAsia="de-DE"/>
        </w:rPr>
        <w:t xml:space="preserve"> mit </w:t>
      </w:r>
      <w:proofErr w:type="spellStart"/>
      <w:r>
        <w:rPr>
          <w:lang w:eastAsia="de-DE"/>
        </w:rPr>
        <w:t>dynem</w:t>
      </w:r>
      <w:proofErr w:type="spellEnd"/>
      <w:r>
        <w:rPr>
          <w:lang w:eastAsia="de-DE"/>
        </w:rPr>
        <w:t xml:space="preserve"> </w:t>
      </w:r>
      <w:proofErr w:type="spellStart"/>
      <w:r>
        <w:rPr>
          <w:lang w:eastAsia="de-DE"/>
        </w:rPr>
        <w:t>wort</w:t>
      </w:r>
      <w:proofErr w:type="spellEnd"/>
      <w:r>
        <w:rPr>
          <w:lang w:eastAsia="de-DE"/>
        </w:rPr>
        <w:t xml:space="preserve"> die </w:t>
      </w:r>
      <w:proofErr w:type="spellStart"/>
      <w:r>
        <w:rPr>
          <w:lang w:eastAsia="de-DE"/>
        </w:rPr>
        <w:t>lüt</w:t>
      </w:r>
      <w:proofErr w:type="spellEnd"/>
      <w:r>
        <w:rPr>
          <w:lang w:eastAsia="de-DE"/>
        </w:rPr>
        <w:t>,</w:t>
      </w:r>
    </w:p>
    <w:p w14:paraId="2673AF4C" w14:textId="77777777" w:rsidR="00506BB3" w:rsidRDefault="00506BB3" w:rsidP="00506BB3">
      <w:pPr>
        <w:rPr>
          <w:lang w:eastAsia="de-DE"/>
        </w:rPr>
      </w:pPr>
      <w:r>
        <w:rPr>
          <w:lang w:eastAsia="de-DE"/>
        </w:rPr>
        <w:t xml:space="preserve">Das wir in aller angst </w:t>
      </w:r>
      <w:proofErr w:type="spellStart"/>
      <w:r>
        <w:rPr>
          <w:lang w:eastAsia="de-DE"/>
        </w:rPr>
        <w:t>vnd</w:t>
      </w:r>
      <w:proofErr w:type="spellEnd"/>
      <w:r>
        <w:rPr>
          <w:lang w:eastAsia="de-DE"/>
        </w:rPr>
        <w:t xml:space="preserve"> </w:t>
      </w:r>
      <w:proofErr w:type="spellStart"/>
      <w:r>
        <w:rPr>
          <w:lang w:eastAsia="de-DE"/>
        </w:rPr>
        <w:t>queel</w:t>
      </w:r>
      <w:proofErr w:type="spellEnd"/>
    </w:p>
    <w:p w14:paraId="3F18B793" w14:textId="77777777" w:rsidR="00506BB3" w:rsidRDefault="00506BB3" w:rsidP="00506BB3">
      <w:pPr>
        <w:rPr>
          <w:lang w:eastAsia="de-DE"/>
        </w:rPr>
      </w:pPr>
      <w:r>
        <w:rPr>
          <w:lang w:eastAsia="de-DE"/>
        </w:rPr>
        <w:t xml:space="preserve">Getröstet werden an der </w:t>
      </w:r>
      <w:proofErr w:type="spellStart"/>
      <w:r>
        <w:rPr>
          <w:lang w:eastAsia="de-DE"/>
        </w:rPr>
        <w:t>seel</w:t>
      </w:r>
      <w:proofErr w:type="spellEnd"/>
      <w:r>
        <w:rPr>
          <w:lang w:eastAsia="de-DE"/>
        </w:rPr>
        <w:t xml:space="preserve">. Kyrie </w:t>
      </w:r>
      <w:proofErr w:type="spellStart"/>
      <w:r>
        <w:rPr>
          <w:lang w:eastAsia="de-DE"/>
        </w:rPr>
        <w:t>eleyson</w:t>
      </w:r>
      <w:proofErr w:type="spellEnd"/>
    </w:p>
    <w:p w14:paraId="32474863" w14:textId="77777777" w:rsidR="00506BB3" w:rsidRDefault="00506BB3" w:rsidP="00506BB3">
      <w:pPr>
        <w:rPr>
          <w:lang w:eastAsia="de-DE"/>
        </w:rPr>
      </w:pPr>
    </w:p>
    <w:p w14:paraId="73B0CA77" w14:textId="77777777" w:rsidR="00506BB3" w:rsidRDefault="00506BB3" w:rsidP="00506BB3">
      <w:pPr>
        <w:rPr>
          <w:lang w:eastAsia="de-DE"/>
        </w:rPr>
      </w:pPr>
      <w:proofErr w:type="spellStart"/>
      <w:r>
        <w:rPr>
          <w:lang w:eastAsia="de-DE"/>
        </w:rPr>
        <w:t>Dartzuo</w:t>
      </w:r>
      <w:proofErr w:type="spellEnd"/>
      <w:r>
        <w:rPr>
          <w:lang w:eastAsia="de-DE"/>
        </w:rPr>
        <w:t xml:space="preserve"> vergib </w:t>
      </w:r>
      <w:proofErr w:type="spellStart"/>
      <w:r>
        <w:rPr>
          <w:lang w:eastAsia="de-DE"/>
        </w:rPr>
        <w:t>vns</w:t>
      </w:r>
      <w:proofErr w:type="spellEnd"/>
      <w:r>
        <w:rPr>
          <w:lang w:eastAsia="de-DE"/>
        </w:rPr>
        <w:t xml:space="preserve"> </w:t>
      </w:r>
      <w:proofErr w:type="spellStart"/>
      <w:r>
        <w:rPr>
          <w:lang w:eastAsia="de-DE"/>
        </w:rPr>
        <w:t>vnser</w:t>
      </w:r>
      <w:proofErr w:type="spellEnd"/>
      <w:r>
        <w:rPr>
          <w:lang w:eastAsia="de-DE"/>
        </w:rPr>
        <w:t xml:space="preserve"> schuld,</w:t>
      </w:r>
    </w:p>
    <w:p w14:paraId="60542287" w14:textId="77777777" w:rsidR="00506BB3" w:rsidRDefault="00506BB3" w:rsidP="00506BB3">
      <w:pPr>
        <w:rPr>
          <w:lang w:eastAsia="de-DE"/>
        </w:rPr>
      </w:pPr>
      <w:proofErr w:type="spellStart"/>
      <w:r>
        <w:rPr>
          <w:lang w:eastAsia="de-DE"/>
        </w:rPr>
        <w:t>Würck</w:t>
      </w:r>
      <w:proofErr w:type="spellEnd"/>
      <w:r>
        <w:rPr>
          <w:lang w:eastAsia="de-DE"/>
        </w:rPr>
        <w:t xml:space="preserve"> in </w:t>
      </w:r>
      <w:proofErr w:type="spellStart"/>
      <w:r>
        <w:rPr>
          <w:lang w:eastAsia="de-DE"/>
        </w:rPr>
        <w:t>vns</w:t>
      </w:r>
      <w:proofErr w:type="spellEnd"/>
      <w:r>
        <w:rPr>
          <w:lang w:eastAsia="de-DE"/>
        </w:rPr>
        <w:t xml:space="preserve"> </w:t>
      </w:r>
      <w:proofErr w:type="spellStart"/>
      <w:r>
        <w:rPr>
          <w:lang w:eastAsia="de-DE"/>
        </w:rPr>
        <w:t>dyn</w:t>
      </w:r>
      <w:proofErr w:type="spellEnd"/>
      <w:r>
        <w:rPr>
          <w:lang w:eastAsia="de-DE"/>
        </w:rPr>
        <w:t xml:space="preserve"> Göttlich </w:t>
      </w:r>
      <w:proofErr w:type="spellStart"/>
      <w:r>
        <w:rPr>
          <w:lang w:eastAsia="de-DE"/>
        </w:rPr>
        <w:t>gedult</w:t>
      </w:r>
      <w:proofErr w:type="spellEnd"/>
      <w:r>
        <w:rPr>
          <w:lang w:eastAsia="de-DE"/>
        </w:rPr>
        <w:t>,</w:t>
      </w:r>
    </w:p>
    <w:p w14:paraId="16BD7315" w14:textId="77777777" w:rsidR="00506BB3" w:rsidRDefault="00506BB3" w:rsidP="00506BB3">
      <w:pPr>
        <w:rPr>
          <w:lang w:eastAsia="de-DE"/>
        </w:rPr>
      </w:pPr>
      <w:r>
        <w:rPr>
          <w:lang w:eastAsia="de-DE"/>
        </w:rPr>
        <w:t xml:space="preserve">Das wir von </w:t>
      </w:r>
      <w:proofErr w:type="spellStart"/>
      <w:r>
        <w:rPr>
          <w:lang w:eastAsia="de-DE"/>
        </w:rPr>
        <w:t>hertzen</w:t>
      </w:r>
      <w:proofErr w:type="spellEnd"/>
      <w:r>
        <w:rPr>
          <w:lang w:eastAsia="de-DE"/>
        </w:rPr>
        <w:t xml:space="preserve"> allen schon</w:t>
      </w:r>
    </w:p>
    <w:p w14:paraId="7CF49E87" w14:textId="77777777" w:rsidR="00506BB3" w:rsidRDefault="00506BB3" w:rsidP="00506BB3">
      <w:pPr>
        <w:rPr>
          <w:lang w:eastAsia="de-DE"/>
        </w:rPr>
      </w:pPr>
      <w:proofErr w:type="spellStart"/>
      <w:r>
        <w:rPr>
          <w:lang w:eastAsia="de-DE"/>
        </w:rPr>
        <w:t>Vertzyhen</w:t>
      </w:r>
      <w:proofErr w:type="spellEnd"/>
      <w:r>
        <w:rPr>
          <w:lang w:eastAsia="de-DE"/>
        </w:rPr>
        <w:t xml:space="preserve">, die </w:t>
      </w:r>
      <w:proofErr w:type="spellStart"/>
      <w:r>
        <w:rPr>
          <w:lang w:eastAsia="de-DE"/>
        </w:rPr>
        <w:t>vns</w:t>
      </w:r>
      <w:proofErr w:type="spellEnd"/>
      <w:r>
        <w:rPr>
          <w:lang w:eastAsia="de-DE"/>
        </w:rPr>
        <w:t xml:space="preserve"> </w:t>
      </w:r>
      <w:proofErr w:type="spellStart"/>
      <w:r>
        <w:rPr>
          <w:lang w:eastAsia="de-DE"/>
        </w:rPr>
        <w:t>leyds</w:t>
      </w:r>
      <w:proofErr w:type="spellEnd"/>
      <w:r>
        <w:rPr>
          <w:lang w:eastAsia="de-DE"/>
        </w:rPr>
        <w:t xml:space="preserve"> </w:t>
      </w:r>
      <w:proofErr w:type="spellStart"/>
      <w:r>
        <w:rPr>
          <w:lang w:eastAsia="de-DE"/>
        </w:rPr>
        <w:t>hand</w:t>
      </w:r>
      <w:proofErr w:type="spellEnd"/>
      <w:r>
        <w:rPr>
          <w:lang w:eastAsia="de-DE"/>
        </w:rPr>
        <w:t xml:space="preserve"> </w:t>
      </w:r>
      <w:proofErr w:type="spellStart"/>
      <w:r>
        <w:rPr>
          <w:lang w:eastAsia="de-DE"/>
        </w:rPr>
        <w:t>gethon</w:t>
      </w:r>
      <w:proofErr w:type="spellEnd"/>
      <w:r>
        <w:rPr>
          <w:lang w:eastAsia="de-DE"/>
        </w:rPr>
        <w:t xml:space="preserve">. </w:t>
      </w:r>
      <w:proofErr w:type="spellStart"/>
      <w:r>
        <w:rPr>
          <w:lang w:eastAsia="de-DE"/>
        </w:rPr>
        <w:t>Kyr</w:t>
      </w:r>
      <w:proofErr w:type="spellEnd"/>
      <w:r>
        <w:rPr>
          <w:lang w:eastAsia="de-DE"/>
        </w:rPr>
        <w:t>.</w:t>
      </w:r>
    </w:p>
    <w:p w14:paraId="4F72A032" w14:textId="77777777" w:rsidR="00506BB3" w:rsidRDefault="00506BB3" w:rsidP="00506BB3">
      <w:pPr>
        <w:rPr>
          <w:lang w:eastAsia="de-DE"/>
        </w:rPr>
      </w:pPr>
    </w:p>
    <w:p w14:paraId="7B788171" w14:textId="77777777" w:rsidR="00506BB3" w:rsidRDefault="00506BB3" w:rsidP="00506BB3">
      <w:pPr>
        <w:rPr>
          <w:lang w:eastAsia="de-DE"/>
        </w:rPr>
      </w:pPr>
      <w:r>
        <w:rPr>
          <w:lang w:eastAsia="de-DE"/>
        </w:rPr>
        <w:t xml:space="preserve">In die </w:t>
      </w:r>
      <w:proofErr w:type="spellStart"/>
      <w:r>
        <w:rPr>
          <w:lang w:eastAsia="de-DE"/>
        </w:rPr>
        <w:t>versuochung</w:t>
      </w:r>
      <w:proofErr w:type="spellEnd"/>
      <w:r>
        <w:rPr>
          <w:lang w:eastAsia="de-DE"/>
        </w:rPr>
        <w:t xml:space="preserve"> für </w:t>
      </w:r>
      <w:proofErr w:type="spellStart"/>
      <w:r>
        <w:rPr>
          <w:lang w:eastAsia="de-DE"/>
        </w:rPr>
        <w:t>vns</w:t>
      </w:r>
      <w:proofErr w:type="spellEnd"/>
      <w:r>
        <w:rPr>
          <w:lang w:eastAsia="de-DE"/>
        </w:rPr>
        <w:t xml:space="preserve"> </w:t>
      </w:r>
      <w:proofErr w:type="spellStart"/>
      <w:r>
        <w:rPr>
          <w:lang w:eastAsia="de-DE"/>
        </w:rPr>
        <w:t>nit</w:t>
      </w:r>
      <w:proofErr w:type="spellEnd"/>
      <w:r>
        <w:rPr>
          <w:lang w:eastAsia="de-DE"/>
        </w:rPr>
        <w:t>,</w:t>
      </w:r>
    </w:p>
    <w:p w14:paraId="590ABFBD" w14:textId="77777777" w:rsidR="00506BB3" w:rsidRDefault="00506BB3" w:rsidP="00506BB3">
      <w:pPr>
        <w:rPr>
          <w:lang w:eastAsia="de-DE"/>
        </w:rPr>
      </w:pPr>
      <w:r>
        <w:rPr>
          <w:lang w:eastAsia="de-DE"/>
        </w:rPr>
        <w:t xml:space="preserve">Erhalt </w:t>
      </w:r>
      <w:proofErr w:type="spellStart"/>
      <w:r>
        <w:rPr>
          <w:lang w:eastAsia="de-DE"/>
        </w:rPr>
        <w:t>vns</w:t>
      </w:r>
      <w:proofErr w:type="spellEnd"/>
      <w:r>
        <w:rPr>
          <w:lang w:eastAsia="de-DE"/>
        </w:rPr>
        <w:t xml:space="preserve"> </w:t>
      </w:r>
      <w:proofErr w:type="spellStart"/>
      <w:r>
        <w:rPr>
          <w:lang w:eastAsia="de-DE"/>
        </w:rPr>
        <w:t>vest</w:t>
      </w:r>
      <w:proofErr w:type="spellEnd"/>
      <w:r>
        <w:rPr>
          <w:lang w:eastAsia="de-DE"/>
        </w:rPr>
        <w:t xml:space="preserve">, ist </w:t>
      </w:r>
      <w:proofErr w:type="spellStart"/>
      <w:r>
        <w:rPr>
          <w:lang w:eastAsia="de-DE"/>
        </w:rPr>
        <w:t>vnser</w:t>
      </w:r>
      <w:proofErr w:type="spellEnd"/>
      <w:r>
        <w:rPr>
          <w:lang w:eastAsia="de-DE"/>
        </w:rPr>
        <w:t xml:space="preserve"> bitt,</w:t>
      </w:r>
    </w:p>
    <w:p w14:paraId="0C6AA0E3" w14:textId="77777777" w:rsidR="00506BB3" w:rsidRDefault="00506BB3" w:rsidP="00506BB3">
      <w:pPr>
        <w:rPr>
          <w:lang w:eastAsia="de-DE"/>
        </w:rPr>
      </w:pPr>
      <w:r>
        <w:rPr>
          <w:lang w:eastAsia="de-DE"/>
        </w:rPr>
        <w:t xml:space="preserve">Mit </w:t>
      </w:r>
      <w:proofErr w:type="spellStart"/>
      <w:r>
        <w:rPr>
          <w:lang w:eastAsia="de-DE"/>
        </w:rPr>
        <w:t>dyner</w:t>
      </w:r>
      <w:proofErr w:type="spellEnd"/>
      <w:r>
        <w:rPr>
          <w:lang w:eastAsia="de-DE"/>
        </w:rPr>
        <w:t xml:space="preserve"> </w:t>
      </w:r>
      <w:proofErr w:type="spellStart"/>
      <w:r>
        <w:rPr>
          <w:lang w:eastAsia="de-DE"/>
        </w:rPr>
        <w:t>gnad</w:t>
      </w:r>
      <w:proofErr w:type="spellEnd"/>
      <w:r>
        <w:rPr>
          <w:lang w:eastAsia="de-DE"/>
        </w:rPr>
        <w:t xml:space="preserve">, das </w:t>
      </w:r>
      <w:proofErr w:type="spellStart"/>
      <w:r>
        <w:rPr>
          <w:lang w:eastAsia="de-DE"/>
        </w:rPr>
        <w:t>vns</w:t>
      </w:r>
      <w:proofErr w:type="spellEnd"/>
      <w:r>
        <w:rPr>
          <w:lang w:eastAsia="de-DE"/>
        </w:rPr>
        <w:t xml:space="preserve"> der find,</w:t>
      </w:r>
    </w:p>
    <w:p w14:paraId="71AAD52A" w14:textId="77777777" w:rsidR="00506BB3" w:rsidRDefault="00506BB3" w:rsidP="00506BB3">
      <w:pPr>
        <w:rPr>
          <w:lang w:eastAsia="de-DE"/>
        </w:rPr>
      </w:pPr>
      <w:r>
        <w:rPr>
          <w:lang w:eastAsia="de-DE"/>
        </w:rPr>
        <w:t xml:space="preserve">Die </w:t>
      </w:r>
      <w:proofErr w:type="spellStart"/>
      <w:r>
        <w:rPr>
          <w:lang w:eastAsia="de-DE"/>
        </w:rPr>
        <w:t>welt</w:t>
      </w:r>
      <w:proofErr w:type="spellEnd"/>
      <w:r>
        <w:rPr>
          <w:lang w:eastAsia="de-DE"/>
        </w:rPr>
        <w:t xml:space="preserve">, </w:t>
      </w:r>
      <w:proofErr w:type="spellStart"/>
      <w:r>
        <w:rPr>
          <w:lang w:eastAsia="de-DE"/>
        </w:rPr>
        <w:t>vnds</w:t>
      </w:r>
      <w:proofErr w:type="spellEnd"/>
      <w:r>
        <w:rPr>
          <w:lang w:eastAsia="de-DE"/>
        </w:rPr>
        <w:t xml:space="preserve"> </w:t>
      </w:r>
      <w:proofErr w:type="spellStart"/>
      <w:r>
        <w:rPr>
          <w:lang w:eastAsia="de-DE"/>
        </w:rPr>
        <w:t>fleysch</w:t>
      </w:r>
      <w:proofErr w:type="spellEnd"/>
      <w:r>
        <w:rPr>
          <w:lang w:eastAsia="de-DE"/>
        </w:rPr>
        <w:t xml:space="preserve"> </w:t>
      </w:r>
      <w:proofErr w:type="spellStart"/>
      <w:r>
        <w:rPr>
          <w:lang w:eastAsia="de-DE"/>
        </w:rPr>
        <w:t>nit</w:t>
      </w:r>
      <w:proofErr w:type="spellEnd"/>
      <w:r>
        <w:rPr>
          <w:lang w:eastAsia="de-DE"/>
        </w:rPr>
        <w:t xml:space="preserve"> überwind. Kyrie.</w:t>
      </w:r>
    </w:p>
    <w:p w14:paraId="41C0AF02" w14:textId="77777777" w:rsidR="00506BB3" w:rsidRDefault="00506BB3" w:rsidP="00506BB3">
      <w:pPr>
        <w:rPr>
          <w:lang w:eastAsia="de-DE"/>
        </w:rPr>
      </w:pPr>
    </w:p>
    <w:p w14:paraId="1806B838" w14:textId="77777777" w:rsidR="00506BB3" w:rsidRDefault="00506BB3" w:rsidP="00506BB3">
      <w:pPr>
        <w:rPr>
          <w:lang w:eastAsia="de-DE"/>
        </w:rPr>
      </w:pPr>
      <w:proofErr w:type="spellStart"/>
      <w:r>
        <w:rPr>
          <w:lang w:eastAsia="de-DE"/>
        </w:rPr>
        <w:t>Erlöß</w:t>
      </w:r>
      <w:proofErr w:type="spellEnd"/>
      <w:r>
        <w:rPr>
          <w:lang w:eastAsia="de-DE"/>
        </w:rPr>
        <w:t xml:space="preserve"> </w:t>
      </w:r>
      <w:proofErr w:type="spellStart"/>
      <w:r>
        <w:rPr>
          <w:lang w:eastAsia="de-DE"/>
        </w:rPr>
        <w:t>vns</w:t>
      </w:r>
      <w:proofErr w:type="spellEnd"/>
      <w:r>
        <w:rPr>
          <w:lang w:eastAsia="de-DE"/>
        </w:rPr>
        <w:t xml:space="preserve"> lieber </w:t>
      </w:r>
      <w:proofErr w:type="spellStart"/>
      <w:r>
        <w:rPr>
          <w:lang w:eastAsia="de-DE"/>
        </w:rPr>
        <w:t>vatter</w:t>
      </w:r>
      <w:proofErr w:type="spellEnd"/>
      <w:r>
        <w:rPr>
          <w:lang w:eastAsia="de-DE"/>
        </w:rPr>
        <w:t xml:space="preserve"> all</w:t>
      </w:r>
    </w:p>
    <w:p w14:paraId="54D603AD" w14:textId="77777777" w:rsidR="00506BB3" w:rsidRDefault="00506BB3" w:rsidP="00506BB3">
      <w:pPr>
        <w:rPr>
          <w:lang w:eastAsia="de-DE"/>
        </w:rPr>
      </w:pPr>
      <w:r>
        <w:rPr>
          <w:lang w:eastAsia="de-DE"/>
        </w:rPr>
        <w:t xml:space="preserve">Vom übel in dem </w:t>
      </w:r>
      <w:proofErr w:type="spellStart"/>
      <w:r>
        <w:rPr>
          <w:lang w:eastAsia="de-DE"/>
        </w:rPr>
        <w:t>jomerthall</w:t>
      </w:r>
      <w:proofErr w:type="spellEnd"/>
      <w:r>
        <w:rPr>
          <w:lang w:eastAsia="de-DE"/>
        </w:rPr>
        <w:t>,</w:t>
      </w:r>
    </w:p>
    <w:p w14:paraId="3157DAB1" w14:textId="77777777" w:rsidR="00506BB3" w:rsidRDefault="00506BB3" w:rsidP="00506BB3">
      <w:pPr>
        <w:rPr>
          <w:lang w:eastAsia="de-DE"/>
        </w:rPr>
      </w:pPr>
      <w:r>
        <w:rPr>
          <w:lang w:eastAsia="de-DE"/>
        </w:rPr>
        <w:t xml:space="preserve">Das </w:t>
      </w:r>
      <w:proofErr w:type="spellStart"/>
      <w:r>
        <w:rPr>
          <w:lang w:eastAsia="de-DE"/>
        </w:rPr>
        <w:t>vns</w:t>
      </w:r>
      <w:proofErr w:type="spellEnd"/>
      <w:r>
        <w:rPr>
          <w:lang w:eastAsia="de-DE"/>
        </w:rPr>
        <w:t xml:space="preserve"> </w:t>
      </w:r>
      <w:proofErr w:type="spellStart"/>
      <w:r>
        <w:rPr>
          <w:lang w:eastAsia="de-DE"/>
        </w:rPr>
        <w:t>nüt</w:t>
      </w:r>
      <w:proofErr w:type="spellEnd"/>
      <w:r>
        <w:rPr>
          <w:lang w:eastAsia="de-DE"/>
        </w:rPr>
        <w:t xml:space="preserve"> </w:t>
      </w:r>
      <w:proofErr w:type="spellStart"/>
      <w:r>
        <w:rPr>
          <w:lang w:eastAsia="de-DE"/>
        </w:rPr>
        <w:t>schad</w:t>
      </w:r>
      <w:proofErr w:type="spellEnd"/>
      <w:r>
        <w:rPr>
          <w:lang w:eastAsia="de-DE"/>
        </w:rPr>
        <w:t xml:space="preserve"> </w:t>
      </w:r>
      <w:proofErr w:type="spellStart"/>
      <w:r>
        <w:rPr>
          <w:lang w:eastAsia="de-DE"/>
        </w:rPr>
        <w:t>vff</w:t>
      </w:r>
      <w:proofErr w:type="spellEnd"/>
      <w:r>
        <w:rPr>
          <w:lang w:eastAsia="de-DE"/>
        </w:rPr>
        <w:t xml:space="preserve"> </w:t>
      </w:r>
      <w:proofErr w:type="spellStart"/>
      <w:r>
        <w:rPr>
          <w:lang w:eastAsia="de-DE"/>
        </w:rPr>
        <w:t>diser</w:t>
      </w:r>
      <w:proofErr w:type="spellEnd"/>
      <w:r>
        <w:rPr>
          <w:lang w:eastAsia="de-DE"/>
        </w:rPr>
        <w:t xml:space="preserve"> </w:t>
      </w:r>
      <w:proofErr w:type="spellStart"/>
      <w:r>
        <w:rPr>
          <w:lang w:eastAsia="de-DE"/>
        </w:rPr>
        <w:t>erd</w:t>
      </w:r>
      <w:proofErr w:type="spellEnd"/>
      <w:r>
        <w:rPr>
          <w:lang w:eastAsia="de-DE"/>
        </w:rPr>
        <w:t>,</w:t>
      </w:r>
    </w:p>
    <w:p w14:paraId="126D7FC9" w14:textId="77777777" w:rsidR="00506BB3" w:rsidRDefault="00506BB3" w:rsidP="00506BB3">
      <w:pPr>
        <w:rPr>
          <w:lang w:eastAsia="de-DE"/>
        </w:rPr>
      </w:pPr>
      <w:r>
        <w:rPr>
          <w:lang w:eastAsia="de-DE"/>
        </w:rPr>
        <w:t xml:space="preserve">Damit die </w:t>
      </w:r>
      <w:proofErr w:type="spellStart"/>
      <w:r>
        <w:rPr>
          <w:lang w:eastAsia="de-DE"/>
        </w:rPr>
        <w:t>seel</w:t>
      </w:r>
      <w:proofErr w:type="spellEnd"/>
      <w:r>
        <w:rPr>
          <w:lang w:eastAsia="de-DE"/>
        </w:rPr>
        <w:t xml:space="preserve"> </w:t>
      </w:r>
      <w:proofErr w:type="spellStart"/>
      <w:r>
        <w:rPr>
          <w:lang w:eastAsia="de-DE"/>
        </w:rPr>
        <w:t>erlößet</w:t>
      </w:r>
      <w:proofErr w:type="spellEnd"/>
      <w:r>
        <w:rPr>
          <w:lang w:eastAsia="de-DE"/>
        </w:rPr>
        <w:t xml:space="preserve"> </w:t>
      </w:r>
      <w:proofErr w:type="spellStart"/>
      <w:r>
        <w:rPr>
          <w:lang w:eastAsia="de-DE"/>
        </w:rPr>
        <w:t>werd</w:t>
      </w:r>
      <w:proofErr w:type="spellEnd"/>
      <w:r>
        <w:rPr>
          <w:lang w:eastAsia="de-DE"/>
        </w:rPr>
        <w:t xml:space="preserve">. Kyrie </w:t>
      </w:r>
      <w:proofErr w:type="spellStart"/>
      <w:r>
        <w:rPr>
          <w:lang w:eastAsia="de-DE"/>
        </w:rPr>
        <w:t>eleyson</w:t>
      </w:r>
      <w:proofErr w:type="spellEnd"/>
      <w:r>
        <w:rPr>
          <w:lang w:eastAsia="de-DE"/>
        </w:rPr>
        <w:t>.</w:t>
      </w:r>
    </w:p>
    <w:p w14:paraId="0DCC0070" w14:textId="77777777" w:rsidR="00506BB3" w:rsidRDefault="00506BB3" w:rsidP="00506BB3">
      <w:pPr>
        <w:rPr>
          <w:lang w:eastAsia="de-DE"/>
        </w:rPr>
      </w:pPr>
    </w:p>
    <w:p w14:paraId="663987ED" w14:textId="77777777" w:rsidR="00506BB3" w:rsidRDefault="00506BB3" w:rsidP="00506BB3">
      <w:pPr>
        <w:rPr>
          <w:lang w:eastAsia="de-DE"/>
        </w:rPr>
      </w:pPr>
      <w:proofErr w:type="spellStart"/>
      <w:r>
        <w:rPr>
          <w:lang w:eastAsia="de-DE"/>
        </w:rPr>
        <w:t>Vund</w:t>
      </w:r>
      <w:proofErr w:type="spellEnd"/>
      <w:r>
        <w:rPr>
          <w:lang w:eastAsia="de-DE"/>
        </w:rPr>
        <w:t xml:space="preserve"> wann die </w:t>
      </w:r>
      <w:proofErr w:type="spellStart"/>
      <w:r>
        <w:rPr>
          <w:lang w:eastAsia="de-DE"/>
        </w:rPr>
        <w:t>seel</w:t>
      </w:r>
      <w:proofErr w:type="spellEnd"/>
      <w:r>
        <w:rPr>
          <w:lang w:eastAsia="de-DE"/>
        </w:rPr>
        <w:t xml:space="preserve"> </w:t>
      </w:r>
      <w:proofErr w:type="spellStart"/>
      <w:r>
        <w:rPr>
          <w:lang w:eastAsia="de-DE"/>
        </w:rPr>
        <w:t>muoß</w:t>
      </w:r>
      <w:proofErr w:type="spellEnd"/>
      <w:r>
        <w:rPr>
          <w:lang w:eastAsia="de-DE"/>
        </w:rPr>
        <w:t xml:space="preserve"> </w:t>
      </w:r>
      <w:proofErr w:type="spellStart"/>
      <w:r>
        <w:rPr>
          <w:lang w:eastAsia="de-DE"/>
        </w:rPr>
        <w:t>scheyden</w:t>
      </w:r>
      <w:proofErr w:type="spellEnd"/>
      <w:r>
        <w:rPr>
          <w:lang w:eastAsia="de-DE"/>
        </w:rPr>
        <w:t xml:space="preserve"> sich</w:t>
      </w:r>
    </w:p>
    <w:p w14:paraId="482074A0" w14:textId="77777777" w:rsidR="00506BB3" w:rsidRDefault="00506BB3" w:rsidP="00506BB3">
      <w:pPr>
        <w:rPr>
          <w:lang w:eastAsia="de-DE"/>
        </w:rPr>
      </w:pPr>
      <w:r>
        <w:rPr>
          <w:lang w:eastAsia="de-DE"/>
        </w:rPr>
        <w:t xml:space="preserve">Von </w:t>
      </w:r>
      <w:proofErr w:type="spellStart"/>
      <w:r>
        <w:rPr>
          <w:lang w:eastAsia="de-DE"/>
        </w:rPr>
        <w:t>vnserm</w:t>
      </w:r>
      <w:proofErr w:type="spellEnd"/>
      <w:r>
        <w:rPr>
          <w:lang w:eastAsia="de-DE"/>
        </w:rPr>
        <w:t xml:space="preserve"> </w:t>
      </w:r>
      <w:proofErr w:type="spellStart"/>
      <w:r>
        <w:rPr>
          <w:lang w:eastAsia="de-DE"/>
        </w:rPr>
        <w:t>lyb</w:t>
      </w:r>
      <w:proofErr w:type="spellEnd"/>
      <w:r>
        <w:rPr>
          <w:lang w:eastAsia="de-DE"/>
        </w:rPr>
        <w:t xml:space="preserve"> so </w:t>
      </w:r>
      <w:proofErr w:type="spellStart"/>
      <w:r>
        <w:rPr>
          <w:lang w:eastAsia="de-DE"/>
        </w:rPr>
        <w:t>hertigklich</w:t>
      </w:r>
      <w:proofErr w:type="spellEnd"/>
      <w:r>
        <w:rPr>
          <w:lang w:eastAsia="de-DE"/>
        </w:rPr>
        <w:t>,</w:t>
      </w:r>
    </w:p>
    <w:p w14:paraId="2026FCB0" w14:textId="77777777" w:rsidR="00506BB3" w:rsidRDefault="00506BB3" w:rsidP="00506BB3">
      <w:pPr>
        <w:rPr>
          <w:lang w:eastAsia="de-DE"/>
        </w:rPr>
      </w:pPr>
      <w:proofErr w:type="spellStart"/>
      <w:r>
        <w:rPr>
          <w:lang w:eastAsia="de-DE"/>
        </w:rPr>
        <w:t>Eyn</w:t>
      </w:r>
      <w:proofErr w:type="spellEnd"/>
      <w:r>
        <w:rPr>
          <w:lang w:eastAsia="de-DE"/>
        </w:rPr>
        <w:t xml:space="preserve"> </w:t>
      </w:r>
      <w:proofErr w:type="spellStart"/>
      <w:r>
        <w:rPr>
          <w:lang w:eastAsia="de-DE"/>
        </w:rPr>
        <w:t>vesten</w:t>
      </w:r>
      <w:proofErr w:type="spellEnd"/>
      <w:r>
        <w:rPr>
          <w:lang w:eastAsia="de-DE"/>
        </w:rPr>
        <w:t xml:space="preserve"> </w:t>
      </w:r>
      <w:proofErr w:type="spellStart"/>
      <w:r>
        <w:rPr>
          <w:lang w:eastAsia="de-DE"/>
        </w:rPr>
        <w:t>glouben</w:t>
      </w:r>
      <w:proofErr w:type="spellEnd"/>
      <w:r>
        <w:rPr>
          <w:lang w:eastAsia="de-DE"/>
        </w:rPr>
        <w:t xml:space="preserve"> </w:t>
      </w:r>
      <w:proofErr w:type="spellStart"/>
      <w:r>
        <w:rPr>
          <w:lang w:eastAsia="de-DE"/>
        </w:rPr>
        <w:t>vns</w:t>
      </w:r>
      <w:proofErr w:type="spellEnd"/>
      <w:r>
        <w:rPr>
          <w:lang w:eastAsia="de-DE"/>
        </w:rPr>
        <w:t xml:space="preserve"> </w:t>
      </w:r>
      <w:proofErr w:type="spellStart"/>
      <w:r>
        <w:rPr>
          <w:lang w:eastAsia="de-DE"/>
        </w:rPr>
        <w:t>verlych</w:t>
      </w:r>
      <w:proofErr w:type="spellEnd"/>
      <w:r>
        <w:rPr>
          <w:lang w:eastAsia="de-DE"/>
        </w:rPr>
        <w:t>,</w:t>
      </w:r>
    </w:p>
    <w:p w14:paraId="12B8A842" w14:textId="77777777" w:rsidR="00506BB3" w:rsidRDefault="00506BB3" w:rsidP="00506BB3">
      <w:pPr>
        <w:rPr>
          <w:lang w:eastAsia="de-DE"/>
        </w:rPr>
      </w:pPr>
      <w:r>
        <w:rPr>
          <w:lang w:eastAsia="de-DE"/>
        </w:rPr>
        <w:t xml:space="preserve">Mit </w:t>
      </w:r>
      <w:proofErr w:type="spellStart"/>
      <w:r>
        <w:rPr>
          <w:lang w:eastAsia="de-DE"/>
        </w:rPr>
        <w:t>dyner</w:t>
      </w:r>
      <w:proofErr w:type="spellEnd"/>
      <w:r>
        <w:rPr>
          <w:lang w:eastAsia="de-DE"/>
        </w:rPr>
        <w:t xml:space="preserve"> </w:t>
      </w:r>
      <w:proofErr w:type="spellStart"/>
      <w:r>
        <w:rPr>
          <w:lang w:eastAsia="de-DE"/>
        </w:rPr>
        <w:t>gnad</w:t>
      </w:r>
      <w:proofErr w:type="spellEnd"/>
      <w:r>
        <w:rPr>
          <w:lang w:eastAsia="de-DE"/>
        </w:rPr>
        <w:t xml:space="preserve"> </w:t>
      </w:r>
      <w:proofErr w:type="spellStart"/>
      <w:r>
        <w:rPr>
          <w:lang w:eastAsia="de-DE"/>
        </w:rPr>
        <w:t>nit</w:t>
      </w:r>
      <w:proofErr w:type="spellEnd"/>
      <w:r>
        <w:rPr>
          <w:lang w:eastAsia="de-DE"/>
        </w:rPr>
        <w:t xml:space="preserve"> von </w:t>
      </w:r>
      <w:proofErr w:type="spellStart"/>
      <w:r>
        <w:rPr>
          <w:lang w:eastAsia="de-DE"/>
        </w:rPr>
        <w:t>vns</w:t>
      </w:r>
      <w:proofErr w:type="spellEnd"/>
      <w:r>
        <w:rPr>
          <w:lang w:eastAsia="de-DE"/>
        </w:rPr>
        <w:t xml:space="preserve"> </w:t>
      </w:r>
      <w:proofErr w:type="spellStart"/>
      <w:r>
        <w:rPr>
          <w:lang w:eastAsia="de-DE"/>
        </w:rPr>
        <w:t>wych</w:t>
      </w:r>
      <w:proofErr w:type="spellEnd"/>
      <w:r>
        <w:rPr>
          <w:lang w:eastAsia="de-DE"/>
        </w:rPr>
        <w:t>. Kyrie.</w:t>
      </w:r>
    </w:p>
    <w:p w14:paraId="511BA7EB" w14:textId="77777777" w:rsidR="00506BB3" w:rsidRDefault="00506BB3" w:rsidP="00506BB3">
      <w:pPr>
        <w:rPr>
          <w:lang w:eastAsia="de-DE"/>
        </w:rPr>
      </w:pPr>
    </w:p>
    <w:p w14:paraId="2D05C833" w14:textId="77777777" w:rsidR="00506BB3" w:rsidRDefault="00506BB3" w:rsidP="00506BB3">
      <w:pPr>
        <w:rPr>
          <w:lang w:eastAsia="de-DE"/>
        </w:rPr>
      </w:pPr>
    </w:p>
    <w:p w14:paraId="6DA843F7" w14:textId="77777777" w:rsidR="00506BB3" w:rsidRDefault="00506BB3" w:rsidP="00506BB3">
      <w:pPr>
        <w:pStyle w:val="berschrift1"/>
      </w:pPr>
      <w:r>
        <w:t>Johannes Zwick</w:t>
      </w:r>
    </w:p>
    <w:p w14:paraId="6B44468D" w14:textId="77777777" w:rsidR="00506BB3" w:rsidRDefault="00506BB3" w:rsidP="00506BB3">
      <w:pPr>
        <w:rPr>
          <w:lang w:eastAsia="de-DE"/>
        </w:rPr>
      </w:pPr>
    </w:p>
    <w:p w14:paraId="355377C0" w14:textId="77777777" w:rsidR="00506BB3" w:rsidRPr="00506BB3" w:rsidRDefault="00506BB3" w:rsidP="00506BB3">
      <w:pPr>
        <w:rPr>
          <w:i/>
          <w:lang w:eastAsia="de-DE"/>
        </w:rPr>
      </w:pPr>
      <w:r w:rsidRPr="00506BB3">
        <w:rPr>
          <w:i/>
          <w:lang w:eastAsia="de-DE"/>
        </w:rPr>
        <w:t>Matth. VI.</w:t>
      </w:r>
    </w:p>
    <w:p w14:paraId="5E25C336" w14:textId="77777777" w:rsidR="00506BB3" w:rsidRPr="00506BB3" w:rsidRDefault="00506BB3" w:rsidP="00506BB3">
      <w:pPr>
        <w:rPr>
          <w:i/>
          <w:lang w:eastAsia="de-DE"/>
        </w:rPr>
      </w:pPr>
      <w:r w:rsidRPr="00506BB3">
        <w:rPr>
          <w:i/>
          <w:lang w:eastAsia="de-DE"/>
        </w:rPr>
        <w:t xml:space="preserve">Mag man singen in der </w:t>
      </w:r>
      <w:proofErr w:type="spellStart"/>
      <w:r w:rsidRPr="00506BB3">
        <w:rPr>
          <w:i/>
          <w:lang w:eastAsia="de-DE"/>
        </w:rPr>
        <w:t>wyß</w:t>
      </w:r>
      <w:proofErr w:type="spellEnd"/>
      <w:r w:rsidRPr="00506BB3">
        <w:rPr>
          <w:i/>
          <w:lang w:eastAsia="de-DE"/>
        </w:rPr>
        <w:t xml:space="preserve">, Es sind doch </w:t>
      </w:r>
      <w:proofErr w:type="spellStart"/>
      <w:r w:rsidRPr="00506BB3">
        <w:rPr>
          <w:i/>
          <w:lang w:eastAsia="de-DE"/>
        </w:rPr>
        <w:t>sälig</w:t>
      </w:r>
      <w:proofErr w:type="spellEnd"/>
      <w:r w:rsidRPr="00506BB3">
        <w:rPr>
          <w:i/>
          <w:lang w:eastAsia="de-DE"/>
        </w:rPr>
        <w:t xml:space="preserve"> rc.</w:t>
      </w:r>
    </w:p>
    <w:p w14:paraId="69BECCE0" w14:textId="77777777" w:rsidR="00506BB3" w:rsidRDefault="00506BB3" w:rsidP="00506BB3">
      <w:pPr>
        <w:rPr>
          <w:lang w:eastAsia="de-DE"/>
        </w:rPr>
      </w:pPr>
      <w:r w:rsidRPr="00506BB3">
        <w:rPr>
          <w:i/>
          <w:lang w:eastAsia="de-DE"/>
        </w:rPr>
        <w:t xml:space="preserve">Oder: </w:t>
      </w:r>
      <w:proofErr w:type="spellStart"/>
      <w:r w:rsidRPr="00506BB3">
        <w:rPr>
          <w:i/>
          <w:lang w:eastAsia="de-DE"/>
        </w:rPr>
        <w:t>Hilff</w:t>
      </w:r>
      <w:proofErr w:type="spellEnd"/>
      <w:r w:rsidRPr="00506BB3">
        <w:rPr>
          <w:i/>
          <w:lang w:eastAsia="de-DE"/>
        </w:rPr>
        <w:t xml:space="preserve"> Herre Gott, rc.</w:t>
      </w:r>
    </w:p>
    <w:p w14:paraId="57C69A8B" w14:textId="77777777" w:rsidR="00506BB3" w:rsidRDefault="00506BB3" w:rsidP="00506BB3">
      <w:pPr>
        <w:rPr>
          <w:lang w:eastAsia="de-DE"/>
        </w:rPr>
      </w:pPr>
    </w:p>
    <w:p w14:paraId="7923B948" w14:textId="77777777" w:rsidR="00506BB3" w:rsidRPr="00506BB3" w:rsidRDefault="00506BB3" w:rsidP="00506BB3">
      <w:pPr>
        <w:rPr>
          <w:b/>
          <w:lang w:eastAsia="de-DE"/>
        </w:rPr>
      </w:pPr>
      <w:r w:rsidRPr="00506BB3">
        <w:rPr>
          <w:b/>
          <w:lang w:eastAsia="de-DE"/>
        </w:rPr>
        <w:t xml:space="preserve">Unser </w:t>
      </w:r>
      <w:proofErr w:type="spellStart"/>
      <w:r w:rsidRPr="00506BB3">
        <w:rPr>
          <w:b/>
          <w:lang w:eastAsia="de-DE"/>
        </w:rPr>
        <w:t>vatter</w:t>
      </w:r>
      <w:proofErr w:type="spellEnd"/>
      <w:r w:rsidRPr="00506BB3">
        <w:rPr>
          <w:b/>
          <w:lang w:eastAsia="de-DE"/>
        </w:rPr>
        <w:t xml:space="preserve"> der du bist </w:t>
      </w:r>
      <w:proofErr w:type="spellStart"/>
      <w:r w:rsidRPr="00506BB3">
        <w:rPr>
          <w:b/>
          <w:lang w:eastAsia="de-DE"/>
        </w:rPr>
        <w:t>imm</w:t>
      </w:r>
      <w:proofErr w:type="spellEnd"/>
      <w:r w:rsidRPr="00506BB3">
        <w:rPr>
          <w:b/>
          <w:lang w:eastAsia="de-DE"/>
        </w:rPr>
        <w:t xml:space="preserve"> </w:t>
      </w:r>
      <w:proofErr w:type="spellStart"/>
      <w:r w:rsidRPr="00506BB3">
        <w:rPr>
          <w:b/>
          <w:lang w:eastAsia="de-DE"/>
        </w:rPr>
        <w:t>himmel</w:t>
      </w:r>
      <w:proofErr w:type="spellEnd"/>
      <w:r w:rsidRPr="00506BB3">
        <w:rPr>
          <w:b/>
          <w:lang w:eastAsia="de-DE"/>
        </w:rPr>
        <w:t>.</w:t>
      </w:r>
    </w:p>
    <w:p w14:paraId="6A8809D9" w14:textId="77777777" w:rsidR="00506BB3" w:rsidRDefault="00506BB3" w:rsidP="00506BB3">
      <w:pPr>
        <w:rPr>
          <w:lang w:eastAsia="de-DE"/>
        </w:rPr>
      </w:pPr>
    </w:p>
    <w:p w14:paraId="7FEEAC0F" w14:textId="77777777" w:rsidR="00506BB3" w:rsidRDefault="00506BB3" w:rsidP="00506BB3">
      <w:pPr>
        <w:rPr>
          <w:lang w:eastAsia="de-DE"/>
        </w:rPr>
      </w:pPr>
      <w:r>
        <w:rPr>
          <w:lang w:eastAsia="de-DE"/>
        </w:rPr>
        <w:t xml:space="preserve">ACh unser </w:t>
      </w:r>
      <w:proofErr w:type="spellStart"/>
      <w:r>
        <w:rPr>
          <w:lang w:eastAsia="de-DE"/>
        </w:rPr>
        <w:t>vatter</w:t>
      </w:r>
      <w:proofErr w:type="spellEnd"/>
      <w:r>
        <w:rPr>
          <w:lang w:eastAsia="de-DE"/>
        </w:rPr>
        <w:t>, der du bist</w:t>
      </w:r>
    </w:p>
    <w:p w14:paraId="024BC0AD" w14:textId="77777777" w:rsidR="00506BB3" w:rsidRDefault="00506BB3" w:rsidP="00506BB3">
      <w:pPr>
        <w:rPr>
          <w:lang w:eastAsia="de-DE"/>
        </w:rPr>
      </w:pPr>
      <w:proofErr w:type="spellStart"/>
      <w:r>
        <w:rPr>
          <w:lang w:eastAsia="de-DE"/>
        </w:rPr>
        <w:lastRenderedPageBreak/>
        <w:t>imm</w:t>
      </w:r>
      <w:proofErr w:type="spellEnd"/>
      <w:r>
        <w:rPr>
          <w:lang w:eastAsia="de-DE"/>
        </w:rPr>
        <w:t xml:space="preserve"> </w:t>
      </w:r>
      <w:proofErr w:type="spellStart"/>
      <w:r>
        <w:rPr>
          <w:lang w:eastAsia="de-DE"/>
        </w:rPr>
        <w:t>himmel</w:t>
      </w:r>
      <w:proofErr w:type="spellEnd"/>
      <w:r>
        <w:rPr>
          <w:lang w:eastAsia="de-DE"/>
        </w:rPr>
        <w:t xml:space="preserve">, hör, was uns </w:t>
      </w:r>
      <w:proofErr w:type="spellStart"/>
      <w:r>
        <w:rPr>
          <w:lang w:eastAsia="de-DE"/>
        </w:rPr>
        <w:t>gebrist</w:t>
      </w:r>
      <w:proofErr w:type="spellEnd"/>
    </w:p>
    <w:p w14:paraId="2F2B5ED4" w14:textId="77777777" w:rsidR="00506BB3" w:rsidRDefault="00506BB3" w:rsidP="00506BB3">
      <w:pPr>
        <w:rPr>
          <w:lang w:eastAsia="de-DE"/>
        </w:rPr>
      </w:pPr>
      <w:r>
        <w:rPr>
          <w:lang w:eastAsia="de-DE"/>
        </w:rPr>
        <w:t xml:space="preserve">und was wir </w:t>
      </w:r>
      <w:proofErr w:type="spellStart"/>
      <w:r>
        <w:rPr>
          <w:lang w:eastAsia="de-DE"/>
        </w:rPr>
        <w:t>yetz</w:t>
      </w:r>
      <w:proofErr w:type="spellEnd"/>
      <w:r>
        <w:rPr>
          <w:lang w:eastAsia="de-DE"/>
        </w:rPr>
        <w:t xml:space="preserve"> </w:t>
      </w:r>
      <w:proofErr w:type="spellStart"/>
      <w:r>
        <w:rPr>
          <w:lang w:eastAsia="de-DE"/>
        </w:rPr>
        <w:t>begären</w:t>
      </w:r>
      <w:proofErr w:type="spellEnd"/>
      <w:r>
        <w:rPr>
          <w:lang w:eastAsia="de-DE"/>
        </w:rPr>
        <w:t>!</w:t>
      </w:r>
    </w:p>
    <w:p w14:paraId="2DE1A46A" w14:textId="77777777" w:rsidR="00506BB3" w:rsidRDefault="00506BB3" w:rsidP="00506BB3">
      <w:pPr>
        <w:rPr>
          <w:lang w:eastAsia="de-DE"/>
        </w:rPr>
      </w:pPr>
      <w:proofErr w:type="spellStart"/>
      <w:r>
        <w:rPr>
          <w:lang w:eastAsia="de-DE"/>
        </w:rPr>
        <w:t>Imm</w:t>
      </w:r>
      <w:proofErr w:type="spellEnd"/>
      <w:r>
        <w:rPr>
          <w:lang w:eastAsia="de-DE"/>
        </w:rPr>
        <w:t xml:space="preserve"> </w:t>
      </w:r>
      <w:proofErr w:type="spellStart"/>
      <w:r>
        <w:rPr>
          <w:lang w:eastAsia="de-DE"/>
        </w:rPr>
        <w:t>geist</w:t>
      </w:r>
      <w:proofErr w:type="spellEnd"/>
      <w:r>
        <w:rPr>
          <w:lang w:eastAsia="de-DE"/>
        </w:rPr>
        <w:t xml:space="preserve"> und </w:t>
      </w:r>
      <w:proofErr w:type="spellStart"/>
      <w:r>
        <w:rPr>
          <w:lang w:eastAsia="de-DE"/>
        </w:rPr>
        <w:t>warheit</w:t>
      </w:r>
      <w:proofErr w:type="spellEnd"/>
      <w:r>
        <w:rPr>
          <w:lang w:eastAsia="de-DE"/>
        </w:rPr>
        <w:t xml:space="preserve"> </w:t>
      </w:r>
      <w:proofErr w:type="spellStart"/>
      <w:r>
        <w:rPr>
          <w:lang w:eastAsia="de-DE"/>
        </w:rPr>
        <w:t>ruffen</w:t>
      </w:r>
      <w:proofErr w:type="spellEnd"/>
      <w:r>
        <w:rPr>
          <w:lang w:eastAsia="de-DE"/>
        </w:rPr>
        <w:t xml:space="preserve"> wir,</w:t>
      </w:r>
    </w:p>
    <w:p w14:paraId="446D463B" w14:textId="77777777" w:rsidR="00506BB3" w:rsidRDefault="00506BB3" w:rsidP="00506BB3">
      <w:pPr>
        <w:rPr>
          <w:lang w:eastAsia="de-DE"/>
        </w:rPr>
      </w:pPr>
      <w:r>
        <w:rPr>
          <w:lang w:eastAsia="de-DE"/>
        </w:rPr>
        <w:t xml:space="preserve">wie Christus </w:t>
      </w:r>
      <w:proofErr w:type="spellStart"/>
      <w:r>
        <w:rPr>
          <w:lang w:eastAsia="de-DE"/>
        </w:rPr>
        <w:t>gleert</w:t>
      </w:r>
      <w:proofErr w:type="spellEnd"/>
      <w:r>
        <w:rPr>
          <w:lang w:eastAsia="de-DE"/>
        </w:rPr>
        <w:t>, allein zu dir,</w:t>
      </w:r>
    </w:p>
    <w:p w14:paraId="2F2C2977" w14:textId="77777777" w:rsidR="00506BB3" w:rsidRDefault="00506BB3" w:rsidP="00506BB3">
      <w:pPr>
        <w:rPr>
          <w:lang w:eastAsia="de-DE"/>
        </w:rPr>
      </w:pPr>
      <w:proofErr w:type="spellStart"/>
      <w:r>
        <w:rPr>
          <w:lang w:eastAsia="de-DE"/>
        </w:rPr>
        <w:t>drumb</w:t>
      </w:r>
      <w:proofErr w:type="spellEnd"/>
      <w:r>
        <w:rPr>
          <w:lang w:eastAsia="de-DE"/>
        </w:rPr>
        <w:t xml:space="preserve"> wöllest uns </w:t>
      </w:r>
      <w:proofErr w:type="spellStart"/>
      <w:r>
        <w:rPr>
          <w:lang w:eastAsia="de-DE"/>
        </w:rPr>
        <w:t>gewären</w:t>
      </w:r>
      <w:proofErr w:type="spellEnd"/>
      <w:r>
        <w:rPr>
          <w:lang w:eastAsia="de-DE"/>
        </w:rPr>
        <w:t>.</w:t>
      </w:r>
    </w:p>
    <w:p w14:paraId="4C3F8083" w14:textId="77777777" w:rsidR="00506BB3" w:rsidRDefault="00506BB3" w:rsidP="00506BB3">
      <w:pPr>
        <w:rPr>
          <w:lang w:eastAsia="de-DE"/>
        </w:rPr>
      </w:pPr>
      <w:r>
        <w:rPr>
          <w:lang w:eastAsia="de-DE"/>
        </w:rPr>
        <w:t xml:space="preserve">Du bist der </w:t>
      </w:r>
      <w:proofErr w:type="spellStart"/>
      <w:r>
        <w:rPr>
          <w:lang w:eastAsia="de-DE"/>
        </w:rPr>
        <w:t>vatter</w:t>
      </w:r>
      <w:proofErr w:type="spellEnd"/>
      <w:r>
        <w:rPr>
          <w:lang w:eastAsia="de-DE"/>
        </w:rPr>
        <w:t xml:space="preserve">, wir die </w:t>
      </w:r>
      <w:proofErr w:type="spellStart"/>
      <w:r>
        <w:rPr>
          <w:lang w:eastAsia="de-DE"/>
        </w:rPr>
        <w:t>kind</w:t>
      </w:r>
      <w:proofErr w:type="spellEnd"/>
      <w:r>
        <w:rPr>
          <w:lang w:eastAsia="de-DE"/>
        </w:rPr>
        <w:t>,</w:t>
      </w:r>
    </w:p>
    <w:p w14:paraId="3B3209F7" w14:textId="77777777" w:rsidR="00506BB3" w:rsidRDefault="00506BB3" w:rsidP="00506BB3">
      <w:pPr>
        <w:rPr>
          <w:lang w:eastAsia="de-DE"/>
        </w:rPr>
      </w:pPr>
      <w:r>
        <w:rPr>
          <w:lang w:eastAsia="de-DE"/>
        </w:rPr>
        <w:t xml:space="preserve">du bist </w:t>
      </w:r>
      <w:proofErr w:type="spellStart"/>
      <w:r>
        <w:rPr>
          <w:lang w:eastAsia="de-DE"/>
        </w:rPr>
        <w:t>imm</w:t>
      </w:r>
      <w:proofErr w:type="spellEnd"/>
      <w:r>
        <w:rPr>
          <w:lang w:eastAsia="de-DE"/>
        </w:rPr>
        <w:t xml:space="preserve"> </w:t>
      </w:r>
      <w:proofErr w:type="spellStart"/>
      <w:r>
        <w:rPr>
          <w:lang w:eastAsia="de-DE"/>
        </w:rPr>
        <w:t>himmel</w:t>
      </w:r>
      <w:proofErr w:type="spellEnd"/>
      <w:r>
        <w:rPr>
          <w:lang w:eastAsia="de-DE"/>
        </w:rPr>
        <w:t xml:space="preserve"> und wir sind</w:t>
      </w:r>
    </w:p>
    <w:p w14:paraId="09B5238C" w14:textId="77777777" w:rsidR="00506BB3" w:rsidRDefault="00506BB3" w:rsidP="00506BB3">
      <w:pPr>
        <w:rPr>
          <w:lang w:eastAsia="de-DE"/>
        </w:rPr>
      </w:pPr>
      <w:r>
        <w:rPr>
          <w:lang w:eastAsia="de-DE"/>
        </w:rPr>
        <w:t xml:space="preserve">im </w:t>
      </w:r>
      <w:proofErr w:type="spellStart"/>
      <w:r>
        <w:rPr>
          <w:lang w:eastAsia="de-DE"/>
        </w:rPr>
        <w:t>ellend</w:t>
      </w:r>
      <w:proofErr w:type="spellEnd"/>
      <w:r>
        <w:rPr>
          <w:lang w:eastAsia="de-DE"/>
        </w:rPr>
        <w:t xml:space="preserve"> hie uff erden,</w:t>
      </w:r>
    </w:p>
    <w:p w14:paraId="05216B09" w14:textId="77777777" w:rsidR="00506BB3" w:rsidRDefault="00506BB3" w:rsidP="00506BB3">
      <w:pPr>
        <w:rPr>
          <w:lang w:eastAsia="de-DE"/>
        </w:rPr>
      </w:pPr>
      <w:proofErr w:type="spellStart"/>
      <w:r>
        <w:rPr>
          <w:lang w:eastAsia="de-DE"/>
        </w:rPr>
        <w:t>Drumb</w:t>
      </w:r>
      <w:proofErr w:type="spellEnd"/>
      <w:r>
        <w:rPr>
          <w:lang w:eastAsia="de-DE"/>
        </w:rPr>
        <w:t xml:space="preserve"> sich mit lieb und </w:t>
      </w:r>
      <w:proofErr w:type="spellStart"/>
      <w:r>
        <w:rPr>
          <w:lang w:eastAsia="de-DE"/>
        </w:rPr>
        <w:t>gnad</w:t>
      </w:r>
      <w:proofErr w:type="spellEnd"/>
      <w:r>
        <w:rPr>
          <w:lang w:eastAsia="de-DE"/>
        </w:rPr>
        <w:t xml:space="preserve"> herab,</w:t>
      </w:r>
    </w:p>
    <w:p w14:paraId="6E13DC15" w14:textId="77777777" w:rsidR="00506BB3" w:rsidRDefault="00506BB3" w:rsidP="00506BB3">
      <w:pPr>
        <w:rPr>
          <w:lang w:eastAsia="de-DE"/>
        </w:rPr>
      </w:pPr>
      <w:r>
        <w:rPr>
          <w:lang w:eastAsia="de-DE"/>
        </w:rPr>
        <w:t xml:space="preserve">das unser </w:t>
      </w:r>
      <w:proofErr w:type="spellStart"/>
      <w:r>
        <w:rPr>
          <w:lang w:eastAsia="de-DE"/>
        </w:rPr>
        <w:t>hertz</w:t>
      </w:r>
      <w:proofErr w:type="spellEnd"/>
      <w:r>
        <w:rPr>
          <w:lang w:eastAsia="de-DE"/>
        </w:rPr>
        <w:t xml:space="preserve"> ein </w:t>
      </w:r>
      <w:proofErr w:type="spellStart"/>
      <w:r>
        <w:rPr>
          <w:lang w:eastAsia="de-DE"/>
        </w:rPr>
        <w:t>hoffnung</w:t>
      </w:r>
      <w:proofErr w:type="spellEnd"/>
      <w:r>
        <w:rPr>
          <w:lang w:eastAsia="de-DE"/>
        </w:rPr>
        <w:t xml:space="preserve"> hab,</w:t>
      </w:r>
    </w:p>
    <w:p w14:paraId="0AEF0B17" w14:textId="77777777" w:rsidR="00506BB3" w:rsidRDefault="00506BB3" w:rsidP="00506BB3">
      <w:pPr>
        <w:rPr>
          <w:lang w:eastAsia="de-DE"/>
        </w:rPr>
      </w:pPr>
      <w:r>
        <w:rPr>
          <w:lang w:eastAsia="de-DE"/>
        </w:rPr>
        <w:t xml:space="preserve">durch Christum </w:t>
      </w:r>
      <w:proofErr w:type="spellStart"/>
      <w:r>
        <w:rPr>
          <w:lang w:eastAsia="de-DE"/>
        </w:rPr>
        <w:t>sälig</w:t>
      </w:r>
      <w:proofErr w:type="spellEnd"/>
      <w:r>
        <w:rPr>
          <w:lang w:eastAsia="de-DE"/>
        </w:rPr>
        <w:t xml:space="preserve"> </w:t>
      </w:r>
      <w:proofErr w:type="spellStart"/>
      <w:r>
        <w:rPr>
          <w:lang w:eastAsia="de-DE"/>
        </w:rPr>
        <w:t>zwerden</w:t>
      </w:r>
      <w:proofErr w:type="spellEnd"/>
      <w:r>
        <w:rPr>
          <w:lang w:eastAsia="de-DE"/>
        </w:rPr>
        <w:t>.</w:t>
      </w:r>
    </w:p>
    <w:p w14:paraId="0F8935C5" w14:textId="77777777" w:rsidR="00506BB3" w:rsidRDefault="00506BB3" w:rsidP="00506BB3">
      <w:pPr>
        <w:rPr>
          <w:lang w:eastAsia="de-DE"/>
        </w:rPr>
      </w:pPr>
    </w:p>
    <w:p w14:paraId="1DE073D3" w14:textId="77777777" w:rsidR="00506BB3" w:rsidRPr="00506BB3" w:rsidRDefault="00506BB3" w:rsidP="00506BB3">
      <w:pPr>
        <w:rPr>
          <w:b/>
          <w:lang w:eastAsia="de-DE"/>
        </w:rPr>
      </w:pPr>
      <w:proofErr w:type="spellStart"/>
      <w:r w:rsidRPr="00506BB3">
        <w:rPr>
          <w:b/>
          <w:lang w:eastAsia="de-DE"/>
        </w:rPr>
        <w:t>Geheiliget</w:t>
      </w:r>
      <w:proofErr w:type="spellEnd"/>
      <w:r w:rsidRPr="00506BB3">
        <w:rPr>
          <w:b/>
          <w:lang w:eastAsia="de-DE"/>
        </w:rPr>
        <w:t xml:space="preserve"> werde </w:t>
      </w:r>
      <w:proofErr w:type="spellStart"/>
      <w:r w:rsidRPr="00506BB3">
        <w:rPr>
          <w:b/>
          <w:lang w:eastAsia="de-DE"/>
        </w:rPr>
        <w:t>din</w:t>
      </w:r>
      <w:proofErr w:type="spellEnd"/>
      <w:r w:rsidRPr="00506BB3">
        <w:rPr>
          <w:b/>
          <w:lang w:eastAsia="de-DE"/>
        </w:rPr>
        <w:t xml:space="preserve"> </w:t>
      </w:r>
      <w:proofErr w:type="spellStart"/>
      <w:r w:rsidRPr="00506BB3">
        <w:rPr>
          <w:b/>
          <w:lang w:eastAsia="de-DE"/>
        </w:rPr>
        <w:t>nam</w:t>
      </w:r>
      <w:proofErr w:type="spellEnd"/>
      <w:r w:rsidRPr="00506BB3">
        <w:rPr>
          <w:b/>
          <w:lang w:eastAsia="de-DE"/>
        </w:rPr>
        <w:t xml:space="preserve">. Din </w:t>
      </w:r>
      <w:proofErr w:type="spellStart"/>
      <w:r w:rsidRPr="00506BB3">
        <w:rPr>
          <w:b/>
          <w:lang w:eastAsia="de-DE"/>
        </w:rPr>
        <w:t>rych</w:t>
      </w:r>
      <w:proofErr w:type="spellEnd"/>
      <w:r w:rsidRPr="00506BB3">
        <w:rPr>
          <w:b/>
          <w:lang w:eastAsia="de-DE"/>
        </w:rPr>
        <w:t xml:space="preserve"> das </w:t>
      </w:r>
      <w:proofErr w:type="spellStart"/>
      <w:r w:rsidRPr="00506BB3">
        <w:rPr>
          <w:b/>
          <w:lang w:eastAsia="de-DE"/>
        </w:rPr>
        <w:t>kumm</w:t>
      </w:r>
      <w:proofErr w:type="spellEnd"/>
      <w:r w:rsidRPr="00506BB3">
        <w:rPr>
          <w:b/>
          <w:lang w:eastAsia="de-DE"/>
        </w:rPr>
        <w:t>.</w:t>
      </w:r>
    </w:p>
    <w:p w14:paraId="46C83467" w14:textId="77777777" w:rsidR="00506BB3" w:rsidRDefault="00506BB3" w:rsidP="00506BB3">
      <w:pPr>
        <w:rPr>
          <w:lang w:eastAsia="de-DE"/>
        </w:rPr>
      </w:pPr>
    </w:p>
    <w:p w14:paraId="098F2997" w14:textId="77777777" w:rsidR="00506BB3" w:rsidRDefault="00506BB3" w:rsidP="00506BB3">
      <w:pPr>
        <w:rPr>
          <w:lang w:eastAsia="de-DE"/>
        </w:rPr>
      </w:pPr>
      <w:r>
        <w:rPr>
          <w:lang w:eastAsia="de-DE"/>
        </w:rPr>
        <w:t xml:space="preserve">Din </w:t>
      </w:r>
      <w:proofErr w:type="spellStart"/>
      <w:r>
        <w:rPr>
          <w:lang w:eastAsia="de-DE"/>
        </w:rPr>
        <w:t>nam</w:t>
      </w:r>
      <w:proofErr w:type="spellEnd"/>
      <w:r>
        <w:rPr>
          <w:lang w:eastAsia="de-DE"/>
        </w:rPr>
        <w:t>, der heilig ist allein,</w:t>
      </w:r>
    </w:p>
    <w:p w14:paraId="543B34FC" w14:textId="77777777" w:rsidR="00506BB3" w:rsidRDefault="00506BB3" w:rsidP="00506BB3">
      <w:pPr>
        <w:rPr>
          <w:lang w:eastAsia="de-DE"/>
        </w:rPr>
      </w:pPr>
      <w:proofErr w:type="spellStart"/>
      <w:r>
        <w:rPr>
          <w:lang w:eastAsia="de-DE"/>
        </w:rPr>
        <w:t>sol</w:t>
      </w:r>
      <w:proofErr w:type="spellEnd"/>
      <w:r>
        <w:rPr>
          <w:lang w:eastAsia="de-DE"/>
        </w:rPr>
        <w:t xml:space="preserve"> </w:t>
      </w:r>
      <w:proofErr w:type="spellStart"/>
      <w:r>
        <w:rPr>
          <w:lang w:eastAsia="de-DE"/>
        </w:rPr>
        <w:t>ouch</w:t>
      </w:r>
      <w:proofErr w:type="spellEnd"/>
      <w:r>
        <w:rPr>
          <w:lang w:eastAsia="de-DE"/>
        </w:rPr>
        <w:t xml:space="preserve"> </w:t>
      </w:r>
      <w:proofErr w:type="spellStart"/>
      <w:r>
        <w:rPr>
          <w:lang w:eastAsia="de-DE"/>
        </w:rPr>
        <w:t>billich</w:t>
      </w:r>
      <w:proofErr w:type="spellEnd"/>
      <w:r>
        <w:rPr>
          <w:lang w:eastAsia="de-DE"/>
        </w:rPr>
        <w:t xml:space="preserve"> von uns gemein</w:t>
      </w:r>
    </w:p>
    <w:p w14:paraId="7E6C8B0C" w14:textId="77777777" w:rsidR="00506BB3" w:rsidRDefault="00506BB3" w:rsidP="00506BB3">
      <w:pPr>
        <w:rPr>
          <w:lang w:eastAsia="de-DE"/>
        </w:rPr>
      </w:pPr>
      <w:r>
        <w:rPr>
          <w:lang w:eastAsia="de-DE"/>
        </w:rPr>
        <w:t xml:space="preserve">allein </w:t>
      </w:r>
      <w:proofErr w:type="spellStart"/>
      <w:r>
        <w:rPr>
          <w:lang w:eastAsia="de-DE"/>
        </w:rPr>
        <w:t>geheilget</w:t>
      </w:r>
      <w:proofErr w:type="spellEnd"/>
      <w:r>
        <w:rPr>
          <w:lang w:eastAsia="de-DE"/>
        </w:rPr>
        <w:t xml:space="preserve"> werden,</w:t>
      </w:r>
    </w:p>
    <w:p w14:paraId="251F53F5" w14:textId="77777777" w:rsidR="00506BB3" w:rsidRDefault="00506BB3" w:rsidP="00506BB3">
      <w:pPr>
        <w:rPr>
          <w:lang w:eastAsia="de-DE"/>
        </w:rPr>
      </w:pPr>
      <w:r>
        <w:rPr>
          <w:lang w:eastAsia="de-DE"/>
        </w:rPr>
        <w:t>Das bittend wir durch Jesum Christ,</w:t>
      </w:r>
    </w:p>
    <w:p w14:paraId="3DE49693" w14:textId="77777777" w:rsidR="00506BB3" w:rsidRDefault="00506BB3" w:rsidP="00506BB3">
      <w:pPr>
        <w:rPr>
          <w:lang w:eastAsia="de-DE"/>
        </w:rPr>
      </w:pPr>
      <w:r>
        <w:rPr>
          <w:lang w:eastAsia="de-DE"/>
        </w:rPr>
        <w:t xml:space="preserve">der so ein </w:t>
      </w:r>
      <w:proofErr w:type="spellStart"/>
      <w:r>
        <w:rPr>
          <w:lang w:eastAsia="de-DE"/>
        </w:rPr>
        <w:t>trüwer</w:t>
      </w:r>
      <w:proofErr w:type="spellEnd"/>
      <w:r>
        <w:rPr>
          <w:lang w:eastAsia="de-DE"/>
        </w:rPr>
        <w:t xml:space="preserve"> mittler ist</w:t>
      </w:r>
    </w:p>
    <w:p w14:paraId="05716491" w14:textId="77777777" w:rsidR="00506BB3" w:rsidRDefault="00506BB3" w:rsidP="00506BB3">
      <w:pPr>
        <w:rPr>
          <w:lang w:eastAsia="de-DE"/>
        </w:rPr>
      </w:pPr>
      <w:r>
        <w:rPr>
          <w:lang w:eastAsia="de-DE"/>
        </w:rPr>
        <w:t xml:space="preserve">und </w:t>
      </w:r>
      <w:proofErr w:type="spellStart"/>
      <w:r>
        <w:rPr>
          <w:lang w:eastAsia="de-DE"/>
        </w:rPr>
        <w:t>hilff</w:t>
      </w:r>
      <w:proofErr w:type="spellEnd"/>
      <w:r>
        <w:rPr>
          <w:lang w:eastAsia="de-DE"/>
        </w:rPr>
        <w:t xml:space="preserve"> </w:t>
      </w:r>
      <w:proofErr w:type="spellStart"/>
      <w:r>
        <w:rPr>
          <w:lang w:eastAsia="de-DE"/>
        </w:rPr>
        <w:t>uß</w:t>
      </w:r>
      <w:proofErr w:type="spellEnd"/>
      <w:r>
        <w:rPr>
          <w:lang w:eastAsia="de-DE"/>
        </w:rPr>
        <w:t xml:space="preserve"> allen </w:t>
      </w:r>
      <w:proofErr w:type="spellStart"/>
      <w:r>
        <w:rPr>
          <w:lang w:eastAsia="de-DE"/>
        </w:rPr>
        <w:t>gferden</w:t>
      </w:r>
      <w:proofErr w:type="spellEnd"/>
      <w:r>
        <w:rPr>
          <w:lang w:eastAsia="de-DE"/>
        </w:rPr>
        <w:t>.</w:t>
      </w:r>
    </w:p>
    <w:p w14:paraId="6A2BB603" w14:textId="77777777" w:rsidR="00506BB3" w:rsidRDefault="00506BB3" w:rsidP="00506BB3">
      <w:pPr>
        <w:rPr>
          <w:lang w:eastAsia="de-DE"/>
        </w:rPr>
      </w:pPr>
      <w:r>
        <w:rPr>
          <w:lang w:eastAsia="de-DE"/>
        </w:rPr>
        <w:t xml:space="preserve">Darnach </w:t>
      </w:r>
      <w:proofErr w:type="spellStart"/>
      <w:r>
        <w:rPr>
          <w:lang w:eastAsia="de-DE"/>
        </w:rPr>
        <w:t>ryssz</w:t>
      </w:r>
      <w:proofErr w:type="spellEnd"/>
      <w:r>
        <w:rPr>
          <w:lang w:eastAsia="de-DE"/>
        </w:rPr>
        <w:t xml:space="preserve"> hin das </w:t>
      </w:r>
      <w:proofErr w:type="spellStart"/>
      <w:r>
        <w:rPr>
          <w:lang w:eastAsia="de-DE"/>
        </w:rPr>
        <w:t>rych</w:t>
      </w:r>
      <w:proofErr w:type="spellEnd"/>
      <w:r>
        <w:rPr>
          <w:lang w:eastAsia="de-DE"/>
        </w:rPr>
        <w:t xml:space="preserve"> der </w:t>
      </w:r>
      <w:proofErr w:type="spellStart"/>
      <w:r>
        <w:rPr>
          <w:lang w:eastAsia="de-DE"/>
        </w:rPr>
        <w:t>welt</w:t>
      </w:r>
      <w:proofErr w:type="spellEnd"/>
      <w:r>
        <w:rPr>
          <w:lang w:eastAsia="de-DE"/>
        </w:rPr>
        <w:t>,</w:t>
      </w:r>
    </w:p>
    <w:p w14:paraId="29F278CB" w14:textId="77777777" w:rsidR="00506BB3" w:rsidRDefault="00506BB3" w:rsidP="00506BB3">
      <w:pPr>
        <w:rPr>
          <w:lang w:eastAsia="de-DE"/>
        </w:rPr>
      </w:pPr>
      <w:proofErr w:type="spellStart"/>
      <w:r>
        <w:rPr>
          <w:lang w:eastAsia="de-DE"/>
        </w:rPr>
        <w:t>din</w:t>
      </w:r>
      <w:proofErr w:type="spellEnd"/>
      <w:r>
        <w:rPr>
          <w:lang w:eastAsia="de-DE"/>
        </w:rPr>
        <w:t xml:space="preserve"> </w:t>
      </w:r>
      <w:proofErr w:type="spellStart"/>
      <w:r>
        <w:rPr>
          <w:lang w:eastAsia="de-DE"/>
        </w:rPr>
        <w:t>rych</w:t>
      </w:r>
      <w:proofErr w:type="spellEnd"/>
      <w:r>
        <w:rPr>
          <w:lang w:eastAsia="de-DE"/>
        </w:rPr>
        <w:t xml:space="preserve"> </w:t>
      </w:r>
      <w:proofErr w:type="spellStart"/>
      <w:r>
        <w:rPr>
          <w:lang w:eastAsia="de-DE"/>
        </w:rPr>
        <w:t>zukumb</w:t>
      </w:r>
      <w:proofErr w:type="spellEnd"/>
      <w:r>
        <w:rPr>
          <w:lang w:eastAsia="de-DE"/>
        </w:rPr>
        <w:t xml:space="preserve">, wies dir </w:t>
      </w:r>
      <w:proofErr w:type="spellStart"/>
      <w:r>
        <w:rPr>
          <w:lang w:eastAsia="de-DE"/>
        </w:rPr>
        <w:t>gefellt</w:t>
      </w:r>
      <w:proofErr w:type="spellEnd"/>
      <w:r>
        <w:rPr>
          <w:lang w:eastAsia="de-DE"/>
        </w:rPr>
        <w:t>,</w:t>
      </w:r>
    </w:p>
    <w:p w14:paraId="5610C635" w14:textId="77777777" w:rsidR="00506BB3" w:rsidRDefault="00506BB3" w:rsidP="00506BB3">
      <w:pPr>
        <w:rPr>
          <w:lang w:eastAsia="de-DE"/>
        </w:rPr>
      </w:pPr>
      <w:r>
        <w:rPr>
          <w:lang w:eastAsia="de-DE"/>
        </w:rPr>
        <w:t xml:space="preserve">von </w:t>
      </w:r>
      <w:proofErr w:type="spellStart"/>
      <w:r>
        <w:rPr>
          <w:lang w:eastAsia="de-DE"/>
        </w:rPr>
        <w:t>glouben</w:t>
      </w:r>
      <w:proofErr w:type="spellEnd"/>
      <w:r>
        <w:rPr>
          <w:lang w:eastAsia="de-DE"/>
        </w:rPr>
        <w:t xml:space="preserve"> und von </w:t>
      </w:r>
      <w:proofErr w:type="spellStart"/>
      <w:r>
        <w:rPr>
          <w:lang w:eastAsia="de-DE"/>
        </w:rPr>
        <w:t>läben</w:t>
      </w:r>
      <w:proofErr w:type="spellEnd"/>
      <w:r>
        <w:rPr>
          <w:lang w:eastAsia="de-DE"/>
        </w:rPr>
        <w:t>.</w:t>
      </w:r>
    </w:p>
    <w:p w14:paraId="5C90BD83" w14:textId="77777777" w:rsidR="00506BB3" w:rsidRDefault="00506BB3" w:rsidP="00506BB3">
      <w:pPr>
        <w:rPr>
          <w:lang w:eastAsia="de-DE"/>
        </w:rPr>
      </w:pPr>
      <w:r>
        <w:rPr>
          <w:lang w:eastAsia="de-DE"/>
        </w:rPr>
        <w:t xml:space="preserve">Din </w:t>
      </w:r>
      <w:proofErr w:type="spellStart"/>
      <w:r>
        <w:rPr>
          <w:lang w:eastAsia="de-DE"/>
        </w:rPr>
        <w:t>rych</w:t>
      </w:r>
      <w:proofErr w:type="spellEnd"/>
      <w:r>
        <w:rPr>
          <w:lang w:eastAsia="de-DE"/>
        </w:rPr>
        <w:t xml:space="preserve"> ist doch ein </w:t>
      </w:r>
      <w:proofErr w:type="spellStart"/>
      <w:r>
        <w:rPr>
          <w:lang w:eastAsia="de-DE"/>
        </w:rPr>
        <w:t>säligs</w:t>
      </w:r>
      <w:proofErr w:type="spellEnd"/>
      <w:r>
        <w:rPr>
          <w:lang w:eastAsia="de-DE"/>
        </w:rPr>
        <w:t xml:space="preserve"> </w:t>
      </w:r>
      <w:proofErr w:type="spellStart"/>
      <w:r>
        <w:rPr>
          <w:lang w:eastAsia="de-DE"/>
        </w:rPr>
        <w:t>rych</w:t>
      </w:r>
      <w:proofErr w:type="spellEnd"/>
      <w:r>
        <w:rPr>
          <w:lang w:eastAsia="de-DE"/>
        </w:rPr>
        <w:t>,</w:t>
      </w:r>
    </w:p>
    <w:p w14:paraId="37C337C3" w14:textId="77777777" w:rsidR="00506BB3" w:rsidRDefault="00506BB3" w:rsidP="00506BB3">
      <w:pPr>
        <w:rPr>
          <w:lang w:eastAsia="de-DE"/>
        </w:rPr>
      </w:pPr>
      <w:r>
        <w:rPr>
          <w:lang w:eastAsia="de-DE"/>
        </w:rPr>
        <w:t xml:space="preserve">on </w:t>
      </w:r>
      <w:proofErr w:type="spellStart"/>
      <w:r>
        <w:rPr>
          <w:lang w:eastAsia="de-DE"/>
        </w:rPr>
        <w:t>sünd</w:t>
      </w:r>
      <w:proofErr w:type="spellEnd"/>
      <w:r>
        <w:rPr>
          <w:lang w:eastAsia="de-DE"/>
        </w:rPr>
        <w:t xml:space="preserve"> und schuld, des </w:t>
      </w:r>
      <w:proofErr w:type="spellStart"/>
      <w:r>
        <w:rPr>
          <w:lang w:eastAsia="de-DE"/>
        </w:rPr>
        <w:t>nit</w:t>
      </w:r>
      <w:proofErr w:type="spellEnd"/>
      <w:r>
        <w:rPr>
          <w:lang w:eastAsia="de-DE"/>
        </w:rPr>
        <w:t xml:space="preserve"> </w:t>
      </w:r>
      <w:proofErr w:type="spellStart"/>
      <w:r>
        <w:rPr>
          <w:lang w:eastAsia="de-DE"/>
        </w:rPr>
        <w:t>gelych</w:t>
      </w:r>
      <w:proofErr w:type="spellEnd"/>
      <w:r>
        <w:rPr>
          <w:lang w:eastAsia="de-DE"/>
        </w:rPr>
        <w:t>:</w:t>
      </w:r>
    </w:p>
    <w:p w14:paraId="573F0044" w14:textId="77777777" w:rsidR="00506BB3" w:rsidRDefault="00506BB3" w:rsidP="00506BB3">
      <w:pPr>
        <w:rPr>
          <w:lang w:eastAsia="de-DE"/>
        </w:rPr>
      </w:pPr>
      <w:r>
        <w:rPr>
          <w:lang w:eastAsia="de-DE"/>
        </w:rPr>
        <w:t xml:space="preserve">das selbig </w:t>
      </w:r>
      <w:proofErr w:type="spellStart"/>
      <w:r>
        <w:rPr>
          <w:lang w:eastAsia="de-DE"/>
        </w:rPr>
        <w:t>wöllist</w:t>
      </w:r>
      <w:proofErr w:type="spellEnd"/>
      <w:r>
        <w:rPr>
          <w:lang w:eastAsia="de-DE"/>
        </w:rPr>
        <w:t xml:space="preserve"> geben!</w:t>
      </w:r>
    </w:p>
    <w:p w14:paraId="26FA1509" w14:textId="77777777" w:rsidR="00506BB3" w:rsidRDefault="00506BB3" w:rsidP="00506BB3">
      <w:pPr>
        <w:rPr>
          <w:lang w:eastAsia="de-DE"/>
        </w:rPr>
      </w:pPr>
    </w:p>
    <w:p w14:paraId="6305B60F" w14:textId="77777777" w:rsidR="00506BB3" w:rsidRPr="00506BB3" w:rsidRDefault="00506BB3" w:rsidP="00506BB3">
      <w:pPr>
        <w:rPr>
          <w:b/>
          <w:lang w:eastAsia="de-DE"/>
        </w:rPr>
      </w:pPr>
      <w:r w:rsidRPr="00506BB3">
        <w:rPr>
          <w:b/>
          <w:lang w:eastAsia="de-DE"/>
        </w:rPr>
        <w:t xml:space="preserve">Din will </w:t>
      </w:r>
      <w:proofErr w:type="spellStart"/>
      <w:r w:rsidRPr="00506BB3">
        <w:rPr>
          <w:b/>
          <w:lang w:eastAsia="de-DE"/>
        </w:rPr>
        <w:t>geschäch</w:t>
      </w:r>
      <w:proofErr w:type="spellEnd"/>
      <w:r w:rsidRPr="00506BB3">
        <w:rPr>
          <w:b/>
          <w:lang w:eastAsia="de-DE"/>
        </w:rPr>
        <w:t xml:space="preserve"> uff erden wie </w:t>
      </w:r>
      <w:proofErr w:type="spellStart"/>
      <w:r w:rsidRPr="00506BB3">
        <w:rPr>
          <w:b/>
          <w:lang w:eastAsia="de-DE"/>
        </w:rPr>
        <w:t>imm</w:t>
      </w:r>
      <w:proofErr w:type="spellEnd"/>
      <w:r w:rsidRPr="00506BB3">
        <w:rPr>
          <w:b/>
          <w:lang w:eastAsia="de-DE"/>
        </w:rPr>
        <w:t xml:space="preserve"> </w:t>
      </w:r>
      <w:proofErr w:type="spellStart"/>
      <w:r w:rsidRPr="00506BB3">
        <w:rPr>
          <w:b/>
          <w:lang w:eastAsia="de-DE"/>
        </w:rPr>
        <w:t>himmel</w:t>
      </w:r>
      <w:proofErr w:type="spellEnd"/>
      <w:r w:rsidRPr="00506BB3">
        <w:rPr>
          <w:b/>
          <w:lang w:eastAsia="de-DE"/>
        </w:rPr>
        <w:t>.</w:t>
      </w:r>
    </w:p>
    <w:p w14:paraId="6D265BB3" w14:textId="77777777" w:rsidR="00506BB3" w:rsidRDefault="00506BB3" w:rsidP="00506BB3">
      <w:pPr>
        <w:rPr>
          <w:lang w:eastAsia="de-DE"/>
        </w:rPr>
      </w:pPr>
    </w:p>
    <w:p w14:paraId="7398E4B3" w14:textId="77777777" w:rsidR="00506BB3" w:rsidRDefault="00506BB3" w:rsidP="00506BB3">
      <w:pPr>
        <w:rPr>
          <w:lang w:eastAsia="de-DE"/>
        </w:rPr>
      </w:pPr>
      <w:r>
        <w:rPr>
          <w:lang w:eastAsia="de-DE"/>
        </w:rPr>
        <w:t xml:space="preserve">Din will </w:t>
      </w:r>
      <w:proofErr w:type="spellStart"/>
      <w:r>
        <w:rPr>
          <w:lang w:eastAsia="de-DE"/>
        </w:rPr>
        <w:t>geschäch</w:t>
      </w:r>
      <w:proofErr w:type="spellEnd"/>
      <w:r>
        <w:rPr>
          <w:lang w:eastAsia="de-DE"/>
        </w:rPr>
        <w:t xml:space="preserve">, der unser </w:t>
      </w:r>
      <w:proofErr w:type="spellStart"/>
      <w:r>
        <w:rPr>
          <w:lang w:eastAsia="de-DE"/>
        </w:rPr>
        <w:t>nit</w:t>
      </w:r>
      <w:proofErr w:type="spellEnd"/>
      <w:r>
        <w:rPr>
          <w:lang w:eastAsia="de-DE"/>
        </w:rPr>
        <w:t>,</w:t>
      </w:r>
    </w:p>
    <w:p w14:paraId="4B8A9ED6" w14:textId="77777777" w:rsidR="00506BB3" w:rsidRDefault="00506BB3" w:rsidP="00506BB3">
      <w:pPr>
        <w:rPr>
          <w:lang w:eastAsia="de-DE"/>
        </w:rPr>
      </w:pPr>
      <w:r>
        <w:rPr>
          <w:lang w:eastAsia="de-DE"/>
        </w:rPr>
        <w:t xml:space="preserve">das ist </w:t>
      </w:r>
      <w:proofErr w:type="spellStart"/>
      <w:r>
        <w:rPr>
          <w:lang w:eastAsia="de-DE"/>
        </w:rPr>
        <w:t>ouch</w:t>
      </w:r>
      <w:proofErr w:type="spellEnd"/>
      <w:r>
        <w:rPr>
          <w:lang w:eastAsia="de-DE"/>
        </w:rPr>
        <w:t xml:space="preserve"> unser ernstlich bitt,</w:t>
      </w:r>
    </w:p>
    <w:p w14:paraId="1FFC62AB" w14:textId="77777777" w:rsidR="00506BB3" w:rsidRDefault="00506BB3" w:rsidP="00506BB3">
      <w:pPr>
        <w:rPr>
          <w:lang w:eastAsia="de-DE"/>
        </w:rPr>
      </w:pPr>
      <w:proofErr w:type="spellStart"/>
      <w:r>
        <w:rPr>
          <w:lang w:eastAsia="de-DE"/>
        </w:rPr>
        <w:lastRenderedPageBreak/>
        <w:t>diewyl</w:t>
      </w:r>
      <w:proofErr w:type="spellEnd"/>
      <w:r>
        <w:rPr>
          <w:lang w:eastAsia="de-DE"/>
        </w:rPr>
        <w:t xml:space="preserve"> du bist der Herre:</w:t>
      </w:r>
    </w:p>
    <w:p w14:paraId="3061F551" w14:textId="77777777" w:rsidR="00506BB3" w:rsidRDefault="00506BB3" w:rsidP="00506BB3">
      <w:pPr>
        <w:rPr>
          <w:lang w:eastAsia="de-DE"/>
        </w:rPr>
      </w:pPr>
      <w:proofErr w:type="spellStart"/>
      <w:r>
        <w:rPr>
          <w:lang w:eastAsia="de-DE"/>
        </w:rPr>
        <w:t>Imm</w:t>
      </w:r>
      <w:proofErr w:type="spellEnd"/>
      <w:r>
        <w:rPr>
          <w:lang w:eastAsia="de-DE"/>
        </w:rPr>
        <w:t xml:space="preserve"> </w:t>
      </w:r>
      <w:proofErr w:type="spellStart"/>
      <w:r>
        <w:rPr>
          <w:lang w:eastAsia="de-DE"/>
        </w:rPr>
        <w:t>himmel</w:t>
      </w:r>
      <w:proofErr w:type="spellEnd"/>
      <w:r>
        <w:rPr>
          <w:lang w:eastAsia="de-DE"/>
        </w:rPr>
        <w:t xml:space="preserve"> </w:t>
      </w:r>
      <w:proofErr w:type="spellStart"/>
      <w:r>
        <w:rPr>
          <w:lang w:eastAsia="de-DE"/>
        </w:rPr>
        <w:t>bschichts</w:t>
      </w:r>
      <w:proofErr w:type="spellEnd"/>
      <w:r>
        <w:rPr>
          <w:lang w:eastAsia="de-DE"/>
        </w:rPr>
        <w:t xml:space="preserve"> </w:t>
      </w:r>
      <w:proofErr w:type="spellStart"/>
      <w:r>
        <w:rPr>
          <w:lang w:eastAsia="de-DE"/>
        </w:rPr>
        <w:t>alls</w:t>
      </w:r>
      <w:proofErr w:type="spellEnd"/>
      <w:r>
        <w:rPr>
          <w:lang w:eastAsia="de-DE"/>
        </w:rPr>
        <w:t xml:space="preserve">, wie du </w:t>
      </w:r>
      <w:proofErr w:type="spellStart"/>
      <w:r>
        <w:rPr>
          <w:lang w:eastAsia="de-DE"/>
        </w:rPr>
        <w:t>wilt</w:t>
      </w:r>
      <w:proofErr w:type="spellEnd"/>
      <w:r>
        <w:rPr>
          <w:lang w:eastAsia="de-DE"/>
        </w:rPr>
        <w:t>,</w:t>
      </w:r>
    </w:p>
    <w:p w14:paraId="390CEAEF" w14:textId="77777777" w:rsidR="00506BB3" w:rsidRDefault="00506BB3" w:rsidP="00506BB3">
      <w:pPr>
        <w:rPr>
          <w:lang w:eastAsia="de-DE"/>
        </w:rPr>
      </w:pPr>
      <w:proofErr w:type="spellStart"/>
      <w:r>
        <w:rPr>
          <w:lang w:eastAsia="de-DE"/>
        </w:rPr>
        <w:t>drumb</w:t>
      </w:r>
      <w:proofErr w:type="spellEnd"/>
      <w:r>
        <w:rPr>
          <w:lang w:eastAsia="de-DE"/>
        </w:rPr>
        <w:t xml:space="preserve"> sich uff uns, o </w:t>
      </w:r>
      <w:proofErr w:type="spellStart"/>
      <w:r>
        <w:rPr>
          <w:lang w:eastAsia="de-DE"/>
        </w:rPr>
        <w:t>vatter</w:t>
      </w:r>
      <w:proofErr w:type="spellEnd"/>
      <w:r>
        <w:rPr>
          <w:lang w:eastAsia="de-DE"/>
        </w:rPr>
        <w:t xml:space="preserve"> </w:t>
      </w:r>
      <w:proofErr w:type="spellStart"/>
      <w:r>
        <w:rPr>
          <w:lang w:eastAsia="de-DE"/>
        </w:rPr>
        <w:t>milt</w:t>
      </w:r>
      <w:proofErr w:type="spellEnd"/>
      <w:r>
        <w:rPr>
          <w:lang w:eastAsia="de-DE"/>
        </w:rPr>
        <w:t>,</w:t>
      </w:r>
    </w:p>
    <w:p w14:paraId="3F9DA9BE" w14:textId="77777777" w:rsidR="00506BB3" w:rsidRDefault="00506BB3" w:rsidP="00506BB3">
      <w:pPr>
        <w:rPr>
          <w:lang w:eastAsia="de-DE"/>
        </w:rPr>
      </w:pPr>
      <w:proofErr w:type="spellStart"/>
      <w:r>
        <w:rPr>
          <w:lang w:eastAsia="de-DE"/>
        </w:rPr>
        <w:t>unnd</w:t>
      </w:r>
      <w:proofErr w:type="spellEnd"/>
      <w:r>
        <w:rPr>
          <w:lang w:eastAsia="de-DE"/>
        </w:rPr>
        <w:t xml:space="preserve"> uns das </w:t>
      </w:r>
      <w:proofErr w:type="spellStart"/>
      <w:r>
        <w:rPr>
          <w:lang w:eastAsia="de-DE"/>
        </w:rPr>
        <w:t>selb</w:t>
      </w:r>
      <w:proofErr w:type="spellEnd"/>
      <w:r>
        <w:rPr>
          <w:lang w:eastAsia="de-DE"/>
        </w:rPr>
        <w:t xml:space="preserve"> </w:t>
      </w:r>
      <w:proofErr w:type="spellStart"/>
      <w:r>
        <w:rPr>
          <w:lang w:eastAsia="de-DE"/>
        </w:rPr>
        <w:t>ouch</w:t>
      </w:r>
      <w:proofErr w:type="spellEnd"/>
      <w:r>
        <w:rPr>
          <w:lang w:eastAsia="de-DE"/>
        </w:rPr>
        <w:t xml:space="preserve"> leere.</w:t>
      </w:r>
    </w:p>
    <w:p w14:paraId="1E85AC7A" w14:textId="77777777" w:rsidR="00506BB3" w:rsidRDefault="00506BB3" w:rsidP="00506BB3">
      <w:pPr>
        <w:rPr>
          <w:lang w:eastAsia="de-DE"/>
        </w:rPr>
      </w:pPr>
      <w:r>
        <w:rPr>
          <w:lang w:eastAsia="de-DE"/>
        </w:rPr>
        <w:t xml:space="preserve">Was du </w:t>
      </w:r>
      <w:proofErr w:type="spellStart"/>
      <w:r>
        <w:rPr>
          <w:lang w:eastAsia="de-DE"/>
        </w:rPr>
        <w:t>nit</w:t>
      </w:r>
      <w:proofErr w:type="spellEnd"/>
      <w:r>
        <w:rPr>
          <w:lang w:eastAsia="de-DE"/>
        </w:rPr>
        <w:t xml:space="preserve"> </w:t>
      </w:r>
      <w:proofErr w:type="spellStart"/>
      <w:r>
        <w:rPr>
          <w:lang w:eastAsia="de-DE"/>
        </w:rPr>
        <w:t>wilt</w:t>
      </w:r>
      <w:proofErr w:type="spellEnd"/>
      <w:r>
        <w:rPr>
          <w:lang w:eastAsia="de-DE"/>
        </w:rPr>
        <w:t xml:space="preserve">, das ist </w:t>
      </w:r>
      <w:proofErr w:type="spellStart"/>
      <w:r>
        <w:rPr>
          <w:lang w:eastAsia="de-DE"/>
        </w:rPr>
        <w:t>nit</w:t>
      </w:r>
      <w:proofErr w:type="spellEnd"/>
      <w:r>
        <w:rPr>
          <w:lang w:eastAsia="de-DE"/>
        </w:rPr>
        <w:t xml:space="preserve"> gut,</w:t>
      </w:r>
    </w:p>
    <w:p w14:paraId="09367E9E" w14:textId="77777777" w:rsidR="00506BB3" w:rsidRDefault="00506BB3" w:rsidP="00506BB3">
      <w:pPr>
        <w:rPr>
          <w:lang w:eastAsia="de-DE"/>
        </w:rPr>
      </w:pPr>
      <w:proofErr w:type="spellStart"/>
      <w:r>
        <w:rPr>
          <w:lang w:eastAsia="de-DE"/>
        </w:rPr>
        <w:t>voruß</w:t>
      </w:r>
      <w:proofErr w:type="spellEnd"/>
      <w:r>
        <w:rPr>
          <w:lang w:eastAsia="de-DE"/>
        </w:rPr>
        <w:t xml:space="preserve"> was </w:t>
      </w:r>
      <w:proofErr w:type="spellStart"/>
      <w:r>
        <w:rPr>
          <w:lang w:eastAsia="de-DE"/>
        </w:rPr>
        <w:t>kumpt</w:t>
      </w:r>
      <w:proofErr w:type="spellEnd"/>
      <w:r>
        <w:rPr>
          <w:lang w:eastAsia="de-DE"/>
        </w:rPr>
        <w:t xml:space="preserve"> von </w:t>
      </w:r>
      <w:proofErr w:type="spellStart"/>
      <w:r>
        <w:rPr>
          <w:lang w:eastAsia="de-DE"/>
        </w:rPr>
        <w:t>fleisch</w:t>
      </w:r>
      <w:proofErr w:type="spellEnd"/>
      <w:r>
        <w:rPr>
          <w:lang w:eastAsia="de-DE"/>
        </w:rPr>
        <w:t xml:space="preserve"> und </w:t>
      </w:r>
      <w:proofErr w:type="spellStart"/>
      <w:r>
        <w:rPr>
          <w:lang w:eastAsia="de-DE"/>
        </w:rPr>
        <w:t>blut</w:t>
      </w:r>
      <w:proofErr w:type="spellEnd"/>
      <w:r>
        <w:rPr>
          <w:lang w:eastAsia="de-DE"/>
        </w:rPr>
        <w:t>,</w:t>
      </w:r>
    </w:p>
    <w:p w14:paraId="0AA43304" w14:textId="77777777" w:rsidR="00506BB3" w:rsidRDefault="00506BB3" w:rsidP="00506BB3">
      <w:pPr>
        <w:rPr>
          <w:lang w:eastAsia="de-DE"/>
        </w:rPr>
      </w:pPr>
      <w:r>
        <w:rPr>
          <w:lang w:eastAsia="de-DE"/>
        </w:rPr>
        <w:t>das müssen wir bekennen.</w:t>
      </w:r>
    </w:p>
    <w:p w14:paraId="5845DC18" w14:textId="77777777" w:rsidR="00506BB3" w:rsidRDefault="00506BB3" w:rsidP="00506BB3">
      <w:pPr>
        <w:rPr>
          <w:lang w:eastAsia="de-DE"/>
        </w:rPr>
      </w:pPr>
      <w:r>
        <w:rPr>
          <w:lang w:eastAsia="de-DE"/>
        </w:rPr>
        <w:t xml:space="preserve">Herr Gott, so </w:t>
      </w:r>
      <w:proofErr w:type="spellStart"/>
      <w:r>
        <w:rPr>
          <w:lang w:eastAsia="de-DE"/>
        </w:rPr>
        <w:t>hilff</w:t>
      </w:r>
      <w:proofErr w:type="spellEnd"/>
      <w:r>
        <w:rPr>
          <w:lang w:eastAsia="de-DE"/>
        </w:rPr>
        <w:t xml:space="preserve"> zu </w:t>
      </w:r>
      <w:proofErr w:type="spellStart"/>
      <w:r>
        <w:rPr>
          <w:lang w:eastAsia="de-DE"/>
        </w:rPr>
        <w:t>volgen</w:t>
      </w:r>
      <w:proofErr w:type="spellEnd"/>
      <w:r>
        <w:rPr>
          <w:lang w:eastAsia="de-DE"/>
        </w:rPr>
        <w:t xml:space="preserve"> dir,</w:t>
      </w:r>
    </w:p>
    <w:p w14:paraId="0B19750A" w14:textId="77777777" w:rsidR="00506BB3" w:rsidRDefault="00506BB3" w:rsidP="00506BB3">
      <w:pPr>
        <w:rPr>
          <w:lang w:eastAsia="de-DE"/>
        </w:rPr>
      </w:pPr>
      <w:r>
        <w:rPr>
          <w:lang w:eastAsia="de-DE"/>
        </w:rPr>
        <w:t xml:space="preserve">das </w:t>
      </w:r>
      <w:proofErr w:type="spellStart"/>
      <w:r>
        <w:rPr>
          <w:lang w:eastAsia="de-DE"/>
        </w:rPr>
        <w:t>din</w:t>
      </w:r>
      <w:proofErr w:type="spellEnd"/>
      <w:r>
        <w:rPr>
          <w:lang w:eastAsia="de-DE"/>
        </w:rPr>
        <w:t xml:space="preserve"> will </w:t>
      </w:r>
      <w:proofErr w:type="spellStart"/>
      <w:r>
        <w:rPr>
          <w:lang w:eastAsia="de-DE"/>
        </w:rPr>
        <w:t>gschäch</w:t>
      </w:r>
      <w:proofErr w:type="spellEnd"/>
      <w:r>
        <w:rPr>
          <w:lang w:eastAsia="de-DE"/>
        </w:rPr>
        <w:t>:</w:t>
      </w:r>
    </w:p>
    <w:p w14:paraId="6AABBED2" w14:textId="77777777" w:rsidR="00506BB3" w:rsidRDefault="00506BB3" w:rsidP="00506BB3">
      <w:pPr>
        <w:rPr>
          <w:lang w:eastAsia="de-DE"/>
        </w:rPr>
      </w:pPr>
      <w:r>
        <w:rPr>
          <w:lang w:eastAsia="de-DE"/>
        </w:rPr>
        <w:t>der wöll uns schier</w:t>
      </w:r>
    </w:p>
    <w:p w14:paraId="59C47559" w14:textId="77777777" w:rsidR="00506BB3" w:rsidRDefault="00506BB3" w:rsidP="00506BB3">
      <w:pPr>
        <w:rPr>
          <w:lang w:eastAsia="de-DE"/>
        </w:rPr>
      </w:pPr>
      <w:r>
        <w:rPr>
          <w:lang w:eastAsia="de-DE"/>
        </w:rPr>
        <w:t xml:space="preserve">von unserm </w:t>
      </w:r>
      <w:proofErr w:type="spellStart"/>
      <w:r>
        <w:rPr>
          <w:lang w:eastAsia="de-DE"/>
        </w:rPr>
        <w:t>gantz</w:t>
      </w:r>
      <w:proofErr w:type="spellEnd"/>
      <w:r>
        <w:rPr>
          <w:lang w:eastAsia="de-DE"/>
        </w:rPr>
        <w:t xml:space="preserve"> </w:t>
      </w:r>
      <w:proofErr w:type="spellStart"/>
      <w:r>
        <w:rPr>
          <w:lang w:eastAsia="de-DE"/>
        </w:rPr>
        <w:t>entwennen</w:t>
      </w:r>
      <w:proofErr w:type="spellEnd"/>
      <w:r>
        <w:rPr>
          <w:lang w:eastAsia="de-DE"/>
        </w:rPr>
        <w:t>.</w:t>
      </w:r>
    </w:p>
    <w:p w14:paraId="60D6C939" w14:textId="77777777" w:rsidR="00506BB3" w:rsidRDefault="00506BB3" w:rsidP="00506BB3">
      <w:pPr>
        <w:rPr>
          <w:lang w:eastAsia="de-DE"/>
        </w:rPr>
      </w:pPr>
    </w:p>
    <w:p w14:paraId="2AF26D25" w14:textId="77777777" w:rsidR="00506BB3" w:rsidRPr="00506BB3" w:rsidRDefault="00506BB3" w:rsidP="00506BB3">
      <w:pPr>
        <w:rPr>
          <w:b/>
          <w:lang w:eastAsia="de-DE"/>
        </w:rPr>
      </w:pPr>
      <w:r w:rsidRPr="00506BB3">
        <w:rPr>
          <w:b/>
          <w:lang w:eastAsia="de-DE"/>
        </w:rPr>
        <w:t xml:space="preserve">Unser täglich </w:t>
      </w:r>
      <w:proofErr w:type="spellStart"/>
      <w:r w:rsidRPr="00506BB3">
        <w:rPr>
          <w:b/>
          <w:lang w:eastAsia="de-DE"/>
        </w:rPr>
        <w:t>brot</w:t>
      </w:r>
      <w:proofErr w:type="spellEnd"/>
      <w:r w:rsidRPr="00506BB3">
        <w:rPr>
          <w:b/>
          <w:lang w:eastAsia="de-DE"/>
        </w:rPr>
        <w:t xml:space="preserve"> gib uns </w:t>
      </w:r>
      <w:proofErr w:type="spellStart"/>
      <w:r w:rsidRPr="00506BB3">
        <w:rPr>
          <w:b/>
          <w:lang w:eastAsia="de-DE"/>
        </w:rPr>
        <w:t>hüt</w:t>
      </w:r>
      <w:proofErr w:type="spellEnd"/>
      <w:r w:rsidRPr="00506BB3">
        <w:rPr>
          <w:b/>
          <w:lang w:eastAsia="de-DE"/>
        </w:rPr>
        <w:t>.</w:t>
      </w:r>
    </w:p>
    <w:p w14:paraId="3151EB53" w14:textId="77777777" w:rsidR="00506BB3" w:rsidRDefault="00506BB3" w:rsidP="00506BB3">
      <w:pPr>
        <w:rPr>
          <w:lang w:eastAsia="de-DE"/>
        </w:rPr>
      </w:pPr>
    </w:p>
    <w:p w14:paraId="2EBDA28D" w14:textId="77777777" w:rsidR="00506BB3" w:rsidRDefault="00506BB3" w:rsidP="00506BB3">
      <w:pPr>
        <w:rPr>
          <w:lang w:eastAsia="de-DE"/>
        </w:rPr>
      </w:pPr>
      <w:r>
        <w:rPr>
          <w:lang w:eastAsia="de-DE"/>
        </w:rPr>
        <w:t xml:space="preserve">Ach Gott, wie </w:t>
      </w:r>
      <w:proofErr w:type="spellStart"/>
      <w:r>
        <w:rPr>
          <w:lang w:eastAsia="de-DE"/>
        </w:rPr>
        <w:t>prist</w:t>
      </w:r>
      <w:proofErr w:type="spellEnd"/>
      <w:r>
        <w:rPr>
          <w:lang w:eastAsia="de-DE"/>
        </w:rPr>
        <w:t xml:space="preserve"> so </w:t>
      </w:r>
      <w:proofErr w:type="spellStart"/>
      <w:r>
        <w:rPr>
          <w:lang w:eastAsia="de-DE"/>
        </w:rPr>
        <w:t>vil</w:t>
      </w:r>
      <w:proofErr w:type="spellEnd"/>
      <w:r>
        <w:rPr>
          <w:lang w:eastAsia="de-DE"/>
        </w:rPr>
        <w:t xml:space="preserve"> </w:t>
      </w:r>
      <w:proofErr w:type="spellStart"/>
      <w:r>
        <w:rPr>
          <w:lang w:eastAsia="de-DE"/>
        </w:rPr>
        <w:t>alltag</w:t>
      </w:r>
      <w:proofErr w:type="spellEnd"/>
    </w:p>
    <w:p w14:paraId="3C11B511" w14:textId="77777777" w:rsidR="00506BB3" w:rsidRDefault="00506BB3" w:rsidP="00506BB3">
      <w:pPr>
        <w:rPr>
          <w:lang w:eastAsia="de-DE"/>
        </w:rPr>
      </w:pPr>
      <w:r>
        <w:rPr>
          <w:lang w:eastAsia="de-DE"/>
        </w:rPr>
        <w:t xml:space="preserve">uns armen! das ist </w:t>
      </w:r>
      <w:proofErr w:type="spellStart"/>
      <w:r>
        <w:rPr>
          <w:lang w:eastAsia="de-DE"/>
        </w:rPr>
        <w:t>ouch</w:t>
      </w:r>
      <w:proofErr w:type="spellEnd"/>
      <w:r>
        <w:rPr>
          <w:lang w:eastAsia="de-DE"/>
        </w:rPr>
        <w:t xml:space="preserve"> ein klag,</w:t>
      </w:r>
    </w:p>
    <w:p w14:paraId="0E5C2FB6" w14:textId="77777777" w:rsidR="00506BB3" w:rsidRDefault="00506BB3" w:rsidP="00506BB3">
      <w:pPr>
        <w:rPr>
          <w:lang w:eastAsia="de-DE"/>
        </w:rPr>
      </w:pPr>
      <w:r>
        <w:rPr>
          <w:lang w:eastAsia="de-DE"/>
        </w:rPr>
        <w:t xml:space="preserve">da </w:t>
      </w:r>
      <w:proofErr w:type="spellStart"/>
      <w:r>
        <w:rPr>
          <w:lang w:eastAsia="de-DE"/>
        </w:rPr>
        <w:t>wöllist</w:t>
      </w:r>
      <w:proofErr w:type="spellEnd"/>
      <w:r>
        <w:rPr>
          <w:lang w:eastAsia="de-DE"/>
        </w:rPr>
        <w:t xml:space="preserve"> du uns geben</w:t>
      </w:r>
    </w:p>
    <w:p w14:paraId="019F0721" w14:textId="77777777" w:rsidR="00506BB3" w:rsidRDefault="00506BB3" w:rsidP="00506BB3">
      <w:pPr>
        <w:rPr>
          <w:lang w:eastAsia="de-DE"/>
        </w:rPr>
      </w:pPr>
      <w:r>
        <w:rPr>
          <w:lang w:eastAsia="de-DE"/>
        </w:rPr>
        <w:t xml:space="preserve">Dem </w:t>
      </w:r>
      <w:proofErr w:type="spellStart"/>
      <w:r>
        <w:rPr>
          <w:lang w:eastAsia="de-DE"/>
        </w:rPr>
        <w:t>lyb</w:t>
      </w:r>
      <w:proofErr w:type="spellEnd"/>
      <w:r>
        <w:rPr>
          <w:lang w:eastAsia="de-DE"/>
        </w:rPr>
        <w:t xml:space="preserve"> </w:t>
      </w:r>
      <w:proofErr w:type="spellStart"/>
      <w:r>
        <w:rPr>
          <w:lang w:eastAsia="de-DE"/>
        </w:rPr>
        <w:t>nit</w:t>
      </w:r>
      <w:proofErr w:type="spellEnd"/>
      <w:r>
        <w:rPr>
          <w:lang w:eastAsia="de-DE"/>
        </w:rPr>
        <w:t xml:space="preserve"> </w:t>
      </w:r>
      <w:proofErr w:type="spellStart"/>
      <w:r>
        <w:rPr>
          <w:lang w:eastAsia="de-DE"/>
        </w:rPr>
        <w:t>vil</w:t>
      </w:r>
      <w:proofErr w:type="spellEnd"/>
      <w:r>
        <w:rPr>
          <w:lang w:eastAsia="de-DE"/>
        </w:rPr>
        <w:t xml:space="preserve">, die </w:t>
      </w:r>
      <w:proofErr w:type="spellStart"/>
      <w:r>
        <w:rPr>
          <w:lang w:eastAsia="de-DE"/>
        </w:rPr>
        <w:t>notturfft</w:t>
      </w:r>
      <w:proofErr w:type="spellEnd"/>
      <w:r>
        <w:rPr>
          <w:lang w:eastAsia="de-DE"/>
        </w:rPr>
        <w:t xml:space="preserve"> bloß,</w:t>
      </w:r>
    </w:p>
    <w:p w14:paraId="4CE11E55" w14:textId="77777777" w:rsidR="00506BB3" w:rsidRDefault="00506BB3" w:rsidP="00506BB3">
      <w:pPr>
        <w:rPr>
          <w:lang w:eastAsia="de-DE"/>
        </w:rPr>
      </w:pPr>
      <w:r>
        <w:rPr>
          <w:lang w:eastAsia="de-DE"/>
        </w:rPr>
        <w:t xml:space="preserve">dem </w:t>
      </w:r>
      <w:proofErr w:type="spellStart"/>
      <w:r>
        <w:rPr>
          <w:lang w:eastAsia="de-DE"/>
        </w:rPr>
        <w:t>hertzen</w:t>
      </w:r>
      <w:proofErr w:type="spellEnd"/>
      <w:r>
        <w:rPr>
          <w:lang w:eastAsia="de-DE"/>
        </w:rPr>
        <w:t xml:space="preserve"> aber </w:t>
      </w:r>
      <w:proofErr w:type="spellStart"/>
      <w:r>
        <w:rPr>
          <w:lang w:eastAsia="de-DE"/>
        </w:rPr>
        <w:t>gnaden</w:t>
      </w:r>
      <w:proofErr w:type="spellEnd"/>
      <w:r>
        <w:rPr>
          <w:lang w:eastAsia="de-DE"/>
        </w:rPr>
        <w:t xml:space="preserve"> groß,</w:t>
      </w:r>
    </w:p>
    <w:p w14:paraId="73557633" w14:textId="77777777" w:rsidR="00506BB3" w:rsidRDefault="00506BB3" w:rsidP="00506BB3">
      <w:pPr>
        <w:rPr>
          <w:lang w:eastAsia="de-DE"/>
        </w:rPr>
      </w:pPr>
      <w:r>
        <w:rPr>
          <w:lang w:eastAsia="de-DE"/>
        </w:rPr>
        <w:t xml:space="preserve">uff dich also </w:t>
      </w:r>
      <w:proofErr w:type="spellStart"/>
      <w:r>
        <w:rPr>
          <w:lang w:eastAsia="de-DE"/>
        </w:rPr>
        <w:t>zuläben</w:t>
      </w:r>
      <w:proofErr w:type="spellEnd"/>
      <w:r>
        <w:rPr>
          <w:lang w:eastAsia="de-DE"/>
        </w:rPr>
        <w:t>.</w:t>
      </w:r>
    </w:p>
    <w:p w14:paraId="30A4673B" w14:textId="77777777" w:rsidR="00506BB3" w:rsidRDefault="00506BB3" w:rsidP="00506BB3">
      <w:pPr>
        <w:rPr>
          <w:lang w:eastAsia="de-DE"/>
        </w:rPr>
      </w:pPr>
      <w:r>
        <w:rPr>
          <w:lang w:eastAsia="de-DE"/>
        </w:rPr>
        <w:t xml:space="preserve">Das täglich </w:t>
      </w:r>
      <w:proofErr w:type="spellStart"/>
      <w:r>
        <w:rPr>
          <w:lang w:eastAsia="de-DE"/>
        </w:rPr>
        <w:t>brot</w:t>
      </w:r>
      <w:proofErr w:type="spellEnd"/>
      <w:r>
        <w:rPr>
          <w:lang w:eastAsia="de-DE"/>
        </w:rPr>
        <w:t>, gib du, o Herr,</w:t>
      </w:r>
    </w:p>
    <w:p w14:paraId="2E192112" w14:textId="77777777" w:rsidR="00506BB3" w:rsidRDefault="00506BB3" w:rsidP="00506BB3">
      <w:pPr>
        <w:rPr>
          <w:lang w:eastAsia="de-DE"/>
        </w:rPr>
      </w:pPr>
      <w:r>
        <w:rPr>
          <w:lang w:eastAsia="de-DE"/>
        </w:rPr>
        <w:t xml:space="preserve">den </w:t>
      </w:r>
      <w:proofErr w:type="spellStart"/>
      <w:r>
        <w:rPr>
          <w:lang w:eastAsia="de-DE"/>
        </w:rPr>
        <w:t>gyt</w:t>
      </w:r>
      <w:proofErr w:type="spellEnd"/>
      <w:r>
        <w:rPr>
          <w:lang w:eastAsia="de-DE"/>
        </w:rPr>
        <w:t xml:space="preserve"> </w:t>
      </w:r>
      <w:proofErr w:type="spellStart"/>
      <w:r>
        <w:rPr>
          <w:lang w:eastAsia="de-DE"/>
        </w:rPr>
        <w:t>unnd</w:t>
      </w:r>
      <w:proofErr w:type="spellEnd"/>
      <w:r>
        <w:rPr>
          <w:lang w:eastAsia="de-DE"/>
        </w:rPr>
        <w:t xml:space="preserve"> sorg </w:t>
      </w:r>
      <w:proofErr w:type="spellStart"/>
      <w:r>
        <w:rPr>
          <w:lang w:eastAsia="de-DE"/>
        </w:rPr>
        <w:t>tryb</w:t>
      </w:r>
      <w:proofErr w:type="spellEnd"/>
      <w:r>
        <w:rPr>
          <w:lang w:eastAsia="de-DE"/>
        </w:rPr>
        <w:t xml:space="preserve"> von uns </w:t>
      </w:r>
      <w:proofErr w:type="spellStart"/>
      <w:r>
        <w:rPr>
          <w:lang w:eastAsia="de-DE"/>
        </w:rPr>
        <w:t>ferr</w:t>
      </w:r>
      <w:proofErr w:type="spellEnd"/>
      <w:r>
        <w:rPr>
          <w:lang w:eastAsia="de-DE"/>
        </w:rPr>
        <w:t>,</w:t>
      </w:r>
    </w:p>
    <w:p w14:paraId="151672D4" w14:textId="77777777" w:rsidR="00506BB3" w:rsidRDefault="00506BB3" w:rsidP="00506BB3">
      <w:pPr>
        <w:rPr>
          <w:lang w:eastAsia="de-DE"/>
        </w:rPr>
      </w:pPr>
      <w:r>
        <w:rPr>
          <w:lang w:eastAsia="de-DE"/>
        </w:rPr>
        <w:t xml:space="preserve">du </w:t>
      </w:r>
      <w:proofErr w:type="spellStart"/>
      <w:r>
        <w:rPr>
          <w:lang w:eastAsia="de-DE"/>
        </w:rPr>
        <w:t>kanst</w:t>
      </w:r>
      <w:proofErr w:type="spellEnd"/>
      <w:r>
        <w:rPr>
          <w:lang w:eastAsia="de-DE"/>
        </w:rPr>
        <w:t xml:space="preserve"> uns </w:t>
      </w:r>
      <w:proofErr w:type="spellStart"/>
      <w:r>
        <w:rPr>
          <w:lang w:eastAsia="de-DE"/>
        </w:rPr>
        <w:t>ye</w:t>
      </w:r>
      <w:proofErr w:type="spellEnd"/>
      <w:r>
        <w:rPr>
          <w:lang w:eastAsia="de-DE"/>
        </w:rPr>
        <w:t xml:space="preserve"> </w:t>
      </w:r>
      <w:proofErr w:type="spellStart"/>
      <w:r>
        <w:rPr>
          <w:lang w:eastAsia="de-DE"/>
        </w:rPr>
        <w:t>wol</w:t>
      </w:r>
      <w:proofErr w:type="spellEnd"/>
      <w:r>
        <w:rPr>
          <w:lang w:eastAsia="de-DE"/>
        </w:rPr>
        <w:t xml:space="preserve"> </w:t>
      </w:r>
      <w:proofErr w:type="spellStart"/>
      <w:r>
        <w:rPr>
          <w:lang w:eastAsia="de-DE"/>
        </w:rPr>
        <w:t>spysen</w:t>
      </w:r>
      <w:proofErr w:type="spellEnd"/>
      <w:r>
        <w:rPr>
          <w:lang w:eastAsia="de-DE"/>
        </w:rPr>
        <w:t>.</w:t>
      </w:r>
    </w:p>
    <w:p w14:paraId="193FE6D7" w14:textId="77777777" w:rsidR="00506BB3" w:rsidRDefault="00506BB3" w:rsidP="00506BB3">
      <w:pPr>
        <w:rPr>
          <w:lang w:eastAsia="de-DE"/>
        </w:rPr>
      </w:pPr>
      <w:r>
        <w:rPr>
          <w:lang w:eastAsia="de-DE"/>
        </w:rPr>
        <w:t xml:space="preserve">Du wöllst dem </w:t>
      </w:r>
      <w:proofErr w:type="spellStart"/>
      <w:r>
        <w:rPr>
          <w:lang w:eastAsia="de-DE"/>
        </w:rPr>
        <w:t>fleisch</w:t>
      </w:r>
      <w:proofErr w:type="spellEnd"/>
      <w:r>
        <w:rPr>
          <w:lang w:eastAsia="de-DE"/>
        </w:rPr>
        <w:t xml:space="preserve"> sin </w:t>
      </w:r>
      <w:proofErr w:type="spellStart"/>
      <w:r>
        <w:rPr>
          <w:lang w:eastAsia="de-DE"/>
        </w:rPr>
        <w:t>wollust</w:t>
      </w:r>
      <w:proofErr w:type="spellEnd"/>
      <w:r>
        <w:rPr>
          <w:lang w:eastAsia="de-DE"/>
        </w:rPr>
        <w:t xml:space="preserve"> </w:t>
      </w:r>
      <w:proofErr w:type="spellStart"/>
      <w:r>
        <w:rPr>
          <w:lang w:eastAsia="de-DE"/>
        </w:rPr>
        <w:t>wern</w:t>
      </w:r>
      <w:proofErr w:type="spellEnd"/>
      <w:r>
        <w:rPr>
          <w:lang w:eastAsia="de-DE"/>
        </w:rPr>
        <w:t>,</w:t>
      </w:r>
    </w:p>
    <w:p w14:paraId="438785F2" w14:textId="77777777" w:rsidR="00506BB3" w:rsidRDefault="00506BB3" w:rsidP="00506BB3">
      <w:pPr>
        <w:rPr>
          <w:lang w:eastAsia="de-DE"/>
        </w:rPr>
      </w:pPr>
      <w:r>
        <w:rPr>
          <w:lang w:eastAsia="de-DE"/>
        </w:rPr>
        <w:t xml:space="preserve">die </w:t>
      </w:r>
      <w:proofErr w:type="spellStart"/>
      <w:r>
        <w:rPr>
          <w:lang w:eastAsia="de-DE"/>
        </w:rPr>
        <w:t>seel</w:t>
      </w:r>
      <w:proofErr w:type="spellEnd"/>
      <w:r>
        <w:rPr>
          <w:lang w:eastAsia="de-DE"/>
        </w:rPr>
        <w:t xml:space="preserve"> mit </w:t>
      </w:r>
      <w:proofErr w:type="spellStart"/>
      <w:r>
        <w:rPr>
          <w:lang w:eastAsia="de-DE"/>
        </w:rPr>
        <w:t>dinem</w:t>
      </w:r>
      <w:proofErr w:type="spellEnd"/>
      <w:r>
        <w:rPr>
          <w:lang w:eastAsia="de-DE"/>
        </w:rPr>
        <w:t xml:space="preserve"> </w:t>
      </w:r>
      <w:proofErr w:type="spellStart"/>
      <w:r>
        <w:rPr>
          <w:lang w:eastAsia="de-DE"/>
        </w:rPr>
        <w:t>wort</w:t>
      </w:r>
      <w:proofErr w:type="spellEnd"/>
      <w:r>
        <w:rPr>
          <w:lang w:eastAsia="de-DE"/>
        </w:rPr>
        <w:t xml:space="preserve"> </w:t>
      </w:r>
      <w:proofErr w:type="spellStart"/>
      <w:r>
        <w:rPr>
          <w:lang w:eastAsia="de-DE"/>
        </w:rPr>
        <w:t>ernern</w:t>
      </w:r>
      <w:proofErr w:type="spellEnd"/>
      <w:r>
        <w:rPr>
          <w:lang w:eastAsia="de-DE"/>
        </w:rPr>
        <w:t>,</w:t>
      </w:r>
    </w:p>
    <w:p w14:paraId="412A6576" w14:textId="77777777" w:rsidR="00506BB3" w:rsidRDefault="00506BB3" w:rsidP="00506BB3">
      <w:pPr>
        <w:rPr>
          <w:lang w:eastAsia="de-DE"/>
        </w:rPr>
      </w:pPr>
      <w:r>
        <w:rPr>
          <w:lang w:eastAsia="de-DE"/>
        </w:rPr>
        <w:t xml:space="preserve">daran </w:t>
      </w:r>
      <w:proofErr w:type="spellStart"/>
      <w:r>
        <w:rPr>
          <w:lang w:eastAsia="de-DE"/>
        </w:rPr>
        <w:t>din</w:t>
      </w:r>
      <w:proofErr w:type="spellEnd"/>
      <w:r>
        <w:rPr>
          <w:lang w:eastAsia="de-DE"/>
        </w:rPr>
        <w:t xml:space="preserve"> lieb </w:t>
      </w:r>
      <w:proofErr w:type="spellStart"/>
      <w:r>
        <w:rPr>
          <w:lang w:eastAsia="de-DE"/>
        </w:rPr>
        <w:t>bewysen</w:t>
      </w:r>
      <w:proofErr w:type="spellEnd"/>
      <w:r>
        <w:rPr>
          <w:lang w:eastAsia="de-DE"/>
        </w:rPr>
        <w:t>.</w:t>
      </w:r>
    </w:p>
    <w:p w14:paraId="128343D3" w14:textId="77777777" w:rsidR="00506BB3" w:rsidRDefault="00506BB3" w:rsidP="00506BB3">
      <w:pPr>
        <w:rPr>
          <w:lang w:eastAsia="de-DE"/>
        </w:rPr>
      </w:pPr>
    </w:p>
    <w:p w14:paraId="50CDB4F7" w14:textId="77777777" w:rsidR="00506BB3" w:rsidRPr="00506BB3" w:rsidRDefault="00506BB3" w:rsidP="00506BB3">
      <w:pPr>
        <w:rPr>
          <w:b/>
          <w:lang w:eastAsia="de-DE"/>
        </w:rPr>
      </w:pPr>
      <w:r w:rsidRPr="00506BB3">
        <w:rPr>
          <w:b/>
          <w:lang w:eastAsia="de-DE"/>
        </w:rPr>
        <w:t xml:space="preserve">Und vergib uns unser schuld, als wir </w:t>
      </w:r>
      <w:proofErr w:type="spellStart"/>
      <w:r w:rsidRPr="00506BB3">
        <w:rPr>
          <w:b/>
          <w:lang w:eastAsia="de-DE"/>
        </w:rPr>
        <w:t>ouch</w:t>
      </w:r>
      <w:proofErr w:type="spellEnd"/>
      <w:r w:rsidRPr="00506BB3">
        <w:rPr>
          <w:b/>
          <w:lang w:eastAsia="de-DE"/>
        </w:rPr>
        <w:t xml:space="preserve"> vergebend unsern </w:t>
      </w:r>
      <w:proofErr w:type="spellStart"/>
      <w:r w:rsidRPr="00506BB3">
        <w:rPr>
          <w:b/>
          <w:lang w:eastAsia="de-DE"/>
        </w:rPr>
        <w:t>schuldigern</w:t>
      </w:r>
      <w:proofErr w:type="spellEnd"/>
      <w:r w:rsidRPr="00506BB3">
        <w:rPr>
          <w:b/>
          <w:lang w:eastAsia="de-DE"/>
        </w:rPr>
        <w:t>.</w:t>
      </w:r>
    </w:p>
    <w:p w14:paraId="7EA45439" w14:textId="77777777" w:rsidR="00506BB3" w:rsidRDefault="00506BB3" w:rsidP="00506BB3">
      <w:pPr>
        <w:rPr>
          <w:lang w:eastAsia="de-DE"/>
        </w:rPr>
      </w:pPr>
    </w:p>
    <w:p w14:paraId="01400F83" w14:textId="77777777" w:rsidR="00506BB3" w:rsidRDefault="00506BB3" w:rsidP="00506BB3">
      <w:pPr>
        <w:rPr>
          <w:lang w:eastAsia="de-DE"/>
        </w:rPr>
      </w:pPr>
      <w:r>
        <w:rPr>
          <w:lang w:eastAsia="de-DE"/>
        </w:rPr>
        <w:t xml:space="preserve">Zu dem, so bitten wir </w:t>
      </w:r>
      <w:proofErr w:type="spellStart"/>
      <w:r>
        <w:rPr>
          <w:lang w:eastAsia="de-DE"/>
        </w:rPr>
        <w:t>umb</w:t>
      </w:r>
      <w:proofErr w:type="spellEnd"/>
      <w:r>
        <w:rPr>
          <w:lang w:eastAsia="de-DE"/>
        </w:rPr>
        <w:t xml:space="preserve"> </w:t>
      </w:r>
      <w:proofErr w:type="spellStart"/>
      <w:r>
        <w:rPr>
          <w:lang w:eastAsia="de-DE"/>
        </w:rPr>
        <w:t>huld</w:t>
      </w:r>
      <w:proofErr w:type="spellEnd"/>
      <w:r>
        <w:rPr>
          <w:lang w:eastAsia="de-DE"/>
        </w:rPr>
        <w:t>,</w:t>
      </w:r>
    </w:p>
    <w:p w14:paraId="119FD15C" w14:textId="77777777" w:rsidR="00506BB3" w:rsidRDefault="00506BB3" w:rsidP="00506BB3">
      <w:pPr>
        <w:rPr>
          <w:lang w:eastAsia="de-DE"/>
        </w:rPr>
      </w:pPr>
      <w:r>
        <w:rPr>
          <w:lang w:eastAsia="de-DE"/>
        </w:rPr>
        <w:t>o Gott, vergib uns unser schuld,</w:t>
      </w:r>
    </w:p>
    <w:p w14:paraId="3B2F75D0" w14:textId="77777777" w:rsidR="00506BB3" w:rsidRDefault="00506BB3" w:rsidP="00506BB3">
      <w:pPr>
        <w:rPr>
          <w:lang w:eastAsia="de-DE"/>
        </w:rPr>
      </w:pPr>
      <w:proofErr w:type="spellStart"/>
      <w:r>
        <w:rPr>
          <w:lang w:eastAsia="de-DE"/>
        </w:rPr>
        <w:lastRenderedPageBreak/>
        <w:t>unnd</w:t>
      </w:r>
      <w:proofErr w:type="spellEnd"/>
      <w:r>
        <w:rPr>
          <w:lang w:eastAsia="de-DE"/>
        </w:rPr>
        <w:t xml:space="preserve"> so </w:t>
      </w:r>
      <w:proofErr w:type="spellStart"/>
      <w:r>
        <w:rPr>
          <w:lang w:eastAsia="de-DE"/>
        </w:rPr>
        <w:t>vil</w:t>
      </w:r>
      <w:proofErr w:type="spellEnd"/>
      <w:r>
        <w:rPr>
          <w:lang w:eastAsia="de-DE"/>
        </w:rPr>
        <w:t xml:space="preserve"> </w:t>
      </w:r>
      <w:proofErr w:type="spellStart"/>
      <w:r>
        <w:rPr>
          <w:lang w:eastAsia="de-DE"/>
        </w:rPr>
        <w:t>grosser</w:t>
      </w:r>
      <w:proofErr w:type="spellEnd"/>
      <w:r>
        <w:rPr>
          <w:lang w:eastAsia="de-DE"/>
        </w:rPr>
        <w:t xml:space="preserve"> </w:t>
      </w:r>
      <w:proofErr w:type="spellStart"/>
      <w:r>
        <w:rPr>
          <w:lang w:eastAsia="de-DE"/>
        </w:rPr>
        <w:t>sünden</w:t>
      </w:r>
      <w:proofErr w:type="spellEnd"/>
      <w:r>
        <w:rPr>
          <w:lang w:eastAsia="de-DE"/>
        </w:rPr>
        <w:t>!</w:t>
      </w:r>
    </w:p>
    <w:p w14:paraId="26C7852B" w14:textId="77777777" w:rsidR="00506BB3" w:rsidRDefault="00506BB3" w:rsidP="00506BB3">
      <w:pPr>
        <w:rPr>
          <w:lang w:eastAsia="de-DE"/>
        </w:rPr>
      </w:pPr>
      <w:r>
        <w:rPr>
          <w:lang w:eastAsia="de-DE"/>
        </w:rPr>
        <w:t xml:space="preserve">Gib, Heere Gott und </w:t>
      </w:r>
      <w:proofErr w:type="spellStart"/>
      <w:r>
        <w:rPr>
          <w:lang w:eastAsia="de-DE"/>
        </w:rPr>
        <w:t>vatter</w:t>
      </w:r>
      <w:proofErr w:type="spellEnd"/>
      <w:r>
        <w:rPr>
          <w:lang w:eastAsia="de-DE"/>
        </w:rPr>
        <w:t xml:space="preserve"> </w:t>
      </w:r>
      <w:proofErr w:type="spellStart"/>
      <w:r>
        <w:rPr>
          <w:lang w:eastAsia="de-DE"/>
        </w:rPr>
        <w:t>trüw</w:t>
      </w:r>
      <w:proofErr w:type="spellEnd"/>
      <w:r>
        <w:rPr>
          <w:lang w:eastAsia="de-DE"/>
        </w:rPr>
        <w:t>,</w:t>
      </w:r>
    </w:p>
    <w:p w14:paraId="4F4C8143" w14:textId="77777777" w:rsidR="00506BB3" w:rsidRDefault="00506BB3" w:rsidP="00506BB3">
      <w:pPr>
        <w:rPr>
          <w:lang w:eastAsia="de-DE"/>
        </w:rPr>
      </w:pPr>
      <w:r>
        <w:rPr>
          <w:lang w:eastAsia="de-DE"/>
        </w:rPr>
        <w:t xml:space="preserve">das uns all </w:t>
      </w:r>
      <w:proofErr w:type="spellStart"/>
      <w:r>
        <w:rPr>
          <w:lang w:eastAsia="de-DE"/>
        </w:rPr>
        <w:t>sünd</w:t>
      </w:r>
      <w:proofErr w:type="spellEnd"/>
      <w:r>
        <w:rPr>
          <w:lang w:eastAsia="de-DE"/>
        </w:rPr>
        <w:t xml:space="preserve"> von </w:t>
      </w:r>
      <w:proofErr w:type="spellStart"/>
      <w:r>
        <w:rPr>
          <w:lang w:eastAsia="de-DE"/>
        </w:rPr>
        <w:t>hertzen</w:t>
      </w:r>
      <w:proofErr w:type="spellEnd"/>
      <w:r>
        <w:rPr>
          <w:lang w:eastAsia="de-DE"/>
        </w:rPr>
        <w:t xml:space="preserve"> </w:t>
      </w:r>
      <w:proofErr w:type="spellStart"/>
      <w:r>
        <w:rPr>
          <w:lang w:eastAsia="de-DE"/>
        </w:rPr>
        <w:t>rüw</w:t>
      </w:r>
      <w:proofErr w:type="spellEnd"/>
    </w:p>
    <w:p w14:paraId="4507BB7C" w14:textId="77777777" w:rsidR="00506BB3" w:rsidRDefault="00506BB3" w:rsidP="00506BB3">
      <w:pPr>
        <w:rPr>
          <w:lang w:eastAsia="de-DE"/>
        </w:rPr>
      </w:pPr>
      <w:r>
        <w:rPr>
          <w:lang w:eastAsia="de-DE"/>
        </w:rPr>
        <w:t xml:space="preserve">und wir </w:t>
      </w:r>
      <w:proofErr w:type="spellStart"/>
      <w:r>
        <w:rPr>
          <w:lang w:eastAsia="de-DE"/>
        </w:rPr>
        <w:t>sy</w:t>
      </w:r>
      <w:proofErr w:type="spellEnd"/>
      <w:r>
        <w:rPr>
          <w:lang w:eastAsia="de-DE"/>
        </w:rPr>
        <w:t xml:space="preserve"> lassen künden.</w:t>
      </w:r>
    </w:p>
    <w:p w14:paraId="54B05D36" w14:textId="77777777" w:rsidR="00506BB3" w:rsidRDefault="00506BB3" w:rsidP="00506BB3">
      <w:pPr>
        <w:rPr>
          <w:lang w:eastAsia="de-DE"/>
        </w:rPr>
      </w:pPr>
      <w:r>
        <w:rPr>
          <w:lang w:eastAsia="de-DE"/>
        </w:rPr>
        <w:t xml:space="preserve">Gib, das wir </w:t>
      </w:r>
      <w:proofErr w:type="spellStart"/>
      <w:r>
        <w:rPr>
          <w:lang w:eastAsia="de-DE"/>
        </w:rPr>
        <w:t>ouch</w:t>
      </w:r>
      <w:proofErr w:type="spellEnd"/>
      <w:r>
        <w:rPr>
          <w:lang w:eastAsia="de-DE"/>
        </w:rPr>
        <w:t xml:space="preserve"> </w:t>
      </w:r>
      <w:proofErr w:type="spellStart"/>
      <w:r>
        <w:rPr>
          <w:lang w:eastAsia="de-DE"/>
        </w:rPr>
        <w:t>fry</w:t>
      </w:r>
      <w:proofErr w:type="spellEnd"/>
      <w:r>
        <w:rPr>
          <w:lang w:eastAsia="de-DE"/>
        </w:rPr>
        <w:t xml:space="preserve"> </w:t>
      </w:r>
      <w:proofErr w:type="spellStart"/>
      <w:r>
        <w:rPr>
          <w:lang w:eastAsia="de-DE"/>
        </w:rPr>
        <w:t>yederman</w:t>
      </w:r>
      <w:proofErr w:type="spellEnd"/>
    </w:p>
    <w:p w14:paraId="0CF4C04E" w14:textId="77777777" w:rsidR="00506BB3" w:rsidRDefault="00506BB3" w:rsidP="00506BB3">
      <w:pPr>
        <w:rPr>
          <w:lang w:eastAsia="de-DE"/>
        </w:rPr>
      </w:pPr>
      <w:proofErr w:type="spellStart"/>
      <w:r>
        <w:rPr>
          <w:lang w:eastAsia="de-DE"/>
        </w:rPr>
        <w:t>vergäbind</w:t>
      </w:r>
      <w:proofErr w:type="spellEnd"/>
      <w:r>
        <w:rPr>
          <w:lang w:eastAsia="de-DE"/>
        </w:rPr>
        <w:t xml:space="preserve"> und </w:t>
      </w:r>
      <w:proofErr w:type="spellStart"/>
      <w:r>
        <w:rPr>
          <w:lang w:eastAsia="de-DE"/>
        </w:rPr>
        <w:t>frid</w:t>
      </w:r>
      <w:proofErr w:type="spellEnd"/>
      <w:r>
        <w:rPr>
          <w:lang w:eastAsia="de-DE"/>
        </w:rPr>
        <w:t xml:space="preserve"> </w:t>
      </w:r>
      <w:proofErr w:type="spellStart"/>
      <w:r>
        <w:rPr>
          <w:lang w:eastAsia="de-DE"/>
        </w:rPr>
        <w:t>mögind</w:t>
      </w:r>
      <w:proofErr w:type="spellEnd"/>
      <w:r>
        <w:rPr>
          <w:lang w:eastAsia="de-DE"/>
        </w:rPr>
        <w:t xml:space="preserve"> </w:t>
      </w:r>
      <w:proofErr w:type="spellStart"/>
      <w:r>
        <w:rPr>
          <w:lang w:eastAsia="de-DE"/>
        </w:rPr>
        <w:t>han</w:t>
      </w:r>
      <w:proofErr w:type="spellEnd"/>
    </w:p>
    <w:p w14:paraId="24822217" w14:textId="77777777" w:rsidR="00506BB3" w:rsidRDefault="00506BB3" w:rsidP="00506BB3">
      <w:pPr>
        <w:rPr>
          <w:lang w:eastAsia="de-DE"/>
        </w:rPr>
      </w:pPr>
      <w:r>
        <w:rPr>
          <w:lang w:eastAsia="de-DE"/>
        </w:rPr>
        <w:t xml:space="preserve">mit </w:t>
      </w:r>
      <w:proofErr w:type="spellStart"/>
      <w:r>
        <w:rPr>
          <w:lang w:eastAsia="de-DE"/>
        </w:rPr>
        <w:t>fründen</w:t>
      </w:r>
      <w:proofErr w:type="spellEnd"/>
      <w:r>
        <w:rPr>
          <w:lang w:eastAsia="de-DE"/>
        </w:rPr>
        <w:t xml:space="preserve"> und mit </w:t>
      </w:r>
      <w:proofErr w:type="spellStart"/>
      <w:r>
        <w:rPr>
          <w:lang w:eastAsia="de-DE"/>
        </w:rPr>
        <w:t>synden</w:t>
      </w:r>
      <w:proofErr w:type="spellEnd"/>
      <w:r>
        <w:rPr>
          <w:lang w:eastAsia="de-DE"/>
        </w:rPr>
        <w:t>,</w:t>
      </w:r>
    </w:p>
    <w:p w14:paraId="2F629736" w14:textId="77777777" w:rsidR="00506BB3" w:rsidRDefault="00506BB3" w:rsidP="00506BB3">
      <w:pPr>
        <w:rPr>
          <w:lang w:eastAsia="de-DE"/>
        </w:rPr>
      </w:pPr>
      <w:r>
        <w:rPr>
          <w:lang w:eastAsia="de-DE"/>
        </w:rPr>
        <w:t xml:space="preserve">In lieb </w:t>
      </w:r>
      <w:proofErr w:type="spellStart"/>
      <w:r>
        <w:rPr>
          <w:lang w:eastAsia="de-DE"/>
        </w:rPr>
        <w:t>zesuchen</w:t>
      </w:r>
      <w:proofErr w:type="spellEnd"/>
      <w:r>
        <w:rPr>
          <w:lang w:eastAsia="de-DE"/>
        </w:rPr>
        <w:t xml:space="preserve"> </w:t>
      </w:r>
      <w:proofErr w:type="spellStart"/>
      <w:r>
        <w:rPr>
          <w:lang w:eastAsia="de-DE"/>
        </w:rPr>
        <w:t>dinen</w:t>
      </w:r>
      <w:proofErr w:type="spellEnd"/>
      <w:r>
        <w:rPr>
          <w:lang w:eastAsia="de-DE"/>
        </w:rPr>
        <w:t xml:space="preserve"> </w:t>
      </w:r>
      <w:proofErr w:type="spellStart"/>
      <w:r>
        <w:rPr>
          <w:lang w:eastAsia="de-DE"/>
        </w:rPr>
        <w:t>pryß</w:t>
      </w:r>
      <w:proofErr w:type="spellEnd"/>
      <w:r>
        <w:rPr>
          <w:lang w:eastAsia="de-DE"/>
        </w:rPr>
        <w:t>,</w:t>
      </w:r>
    </w:p>
    <w:p w14:paraId="744FB7B3" w14:textId="77777777" w:rsidR="00506BB3" w:rsidRDefault="00506BB3" w:rsidP="00506BB3">
      <w:pPr>
        <w:rPr>
          <w:lang w:eastAsia="de-DE"/>
        </w:rPr>
      </w:pPr>
      <w:r>
        <w:rPr>
          <w:lang w:eastAsia="de-DE"/>
        </w:rPr>
        <w:t xml:space="preserve">wie dann </w:t>
      </w:r>
      <w:proofErr w:type="spellStart"/>
      <w:r>
        <w:rPr>
          <w:lang w:eastAsia="de-DE"/>
        </w:rPr>
        <w:t>wol</w:t>
      </w:r>
      <w:proofErr w:type="spellEnd"/>
      <w:r>
        <w:rPr>
          <w:lang w:eastAsia="de-DE"/>
        </w:rPr>
        <w:t xml:space="preserve"> </w:t>
      </w:r>
      <w:proofErr w:type="spellStart"/>
      <w:r>
        <w:rPr>
          <w:lang w:eastAsia="de-DE"/>
        </w:rPr>
        <w:t>zimpt</w:t>
      </w:r>
      <w:proofErr w:type="spellEnd"/>
      <w:r>
        <w:rPr>
          <w:lang w:eastAsia="de-DE"/>
        </w:rPr>
        <w:t xml:space="preserve"> nach </w:t>
      </w:r>
      <w:proofErr w:type="spellStart"/>
      <w:r>
        <w:rPr>
          <w:lang w:eastAsia="de-DE"/>
        </w:rPr>
        <w:t>vatters</w:t>
      </w:r>
      <w:proofErr w:type="spellEnd"/>
      <w:r>
        <w:rPr>
          <w:lang w:eastAsia="de-DE"/>
        </w:rPr>
        <w:t xml:space="preserve"> </w:t>
      </w:r>
      <w:proofErr w:type="spellStart"/>
      <w:r>
        <w:rPr>
          <w:lang w:eastAsia="de-DE"/>
        </w:rPr>
        <w:t>wyß</w:t>
      </w:r>
      <w:proofErr w:type="spellEnd"/>
    </w:p>
    <w:p w14:paraId="31473A00" w14:textId="77777777" w:rsidR="00506BB3" w:rsidRDefault="00506BB3" w:rsidP="00506BB3">
      <w:pPr>
        <w:rPr>
          <w:lang w:eastAsia="de-DE"/>
        </w:rPr>
      </w:pPr>
      <w:r>
        <w:rPr>
          <w:lang w:eastAsia="de-DE"/>
        </w:rPr>
        <w:t xml:space="preserve">den rechten Gottes </w:t>
      </w:r>
      <w:proofErr w:type="spellStart"/>
      <w:r>
        <w:rPr>
          <w:lang w:eastAsia="de-DE"/>
        </w:rPr>
        <w:t>kinden</w:t>
      </w:r>
      <w:proofErr w:type="spellEnd"/>
      <w:r>
        <w:rPr>
          <w:lang w:eastAsia="de-DE"/>
        </w:rPr>
        <w:t>.</w:t>
      </w:r>
    </w:p>
    <w:p w14:paraId="1488E21A" w14:textId="77777777" w:rsidR="00506BB3" w:rsidRDefault="00506BB3" w:rsidP="00506BB3">
      <w:pPr>
        <w:rPr>
          <w:lang w:eastAsia="de-DE"/>
        </w:rPr>
      </w:pPr>
    </w:p>
    <w:p w14:paraId="6256B997" w14:textId="77777777" w:rsidR="00506BB3" w:rsidRPr="00506BB3" w:rsidRDefault="00506BB3" w:rsidP="00506BB3">
      <w:pPr>
        <w:rPr>
          <w:b/>
          <w:lang w:eastAsia="de-DE"/>
        </w:rPr>
      </w:pPr>
      <w:r w:rsidRPr="00506BB3">
        <w:rPr>
          <w:b/>
          <w:lang w:eastAsia="de-DE"/>
        </w:rPr>
        <w:t xml:space="preserve">Und </w:t>
      </w:r>
      <w:proofErr w:type="spellStart"/>
      <w:r w:rsidRPr="00506BB3">
        <w:rPr>
          <w:b/>
          <w:lang w:eastAsia="de-DE"/>
        </w:rPr>
        <w:t>fuer</w:t>
      </w:r>
      <w:proofErr w:type="spellEnd"/>
      <w:r w:rsidRPr="00506BB3">
        <w:rPr>
          <w:b/>
          <w:lang w:eastAsia="de-DE"/>
        </w:rPr>
        <w:t xml:space="preserve"> uns </w:t>
      </w:r>
      <w:proofErr w:type="spellStart"/>
      <w:r w:rsidRPr="00506BB3">
        <w:rPr>
          <w:b/>
          <w:lang w:eastAsia="de-DE"/>
        </w:rPr>
        <w:t>nit</w:t>
      </w:r>
      <w:proofErr w:type="spellEnd"/>
      <w:r w:rsidRPr="00506BB3">
        <w:rPr>
          <w:b/>
          <w:lang w:eastAsia="de-DE"/>
        </w:rPr>
        <w:t xml:space="preserve"> in </w:t>
      </w:r>
      <w:proofErr w:type="spellStart"/>
      <w:r w:rsidRPr="00506BB3">
        <w:rPr>
          <w:b/>
          <w:lang w:eastAsia="de-DE"/>
        </w:rPr>
        <w:t>versuochung</w:t>
      </w:r>
      <w:proofErr w:type="spellEnd"/>
      <w:r w:rsidRPr="00506BB3">
        <w:rPr>
          <w:b/>
          <w:lang w:eastAsia="de-DE"/>
        </w:rPr>
        <w:t xml:space="preserve">, </w:t>
      </w:r>
      <w:proofErr w:type="spellStart"/>
      <w:r w:rsidRPr="00506BB3">
        <w:rPr>
          <w:b/>
          <w:lang w:eastAsia="de-DE"/>
        </w:rPr>
        <w:t>sunder</w:t>
      </w:r>
      <w:proofErr w:type="spellEnd"/>
      <w:r w:rsidRPr="00506BB3">
        <w:rPr>
          <w:b/>
          <w:lang w:eastAsia="de-DE"/>
        </w:rPr>
        <w:t xml:space="preserve"> </w:t>
      </w:r>
      <w:proofErr w:type="spellStart"/>
      <w:r w:rsidRPr="00506BB3">
        <w:rPr>
          <w:b/>
          <w:lang w:eastAsia="de-DE"/>
        </w:rPr>
        <w:t>erlöß</w:t>
      </w:r>
      <w:proofErr w:type="spellEnd"/>
      <w:r w:rsidRPr="00506BB3">
        <w:rPr>
          <w:b/>
          <w:lang w:eastAsia="de-DE"/>
        </w:rPr>
        <w:t xml:space="preserve"> uns vom bösen.</w:t>
      </w:r>
    </w:p>
    <w:p w14:paraId="341AADE6" w14:textId="77777777" w:rsidR="00506BB3" w:rsidRDefault="00506BB3" w:rsidP="00506BB3">
      <w:pPr>
        <w:rPr>
          <w:lang w:eastAsia="de-DE"/>
        </w:rPr>
      </w:pPr>
    </w:p>
    <w:p w14:paraId="7E8E1470" w14:textId="77777777" w:rsidR="00506BB3" w:rsidRDefault="00506BB3" w:rsidP="00506BB3">
      <w:pPr>
        <w:rPr>
          <w:lang w:eastAsia="de-DE"/>
        </w:rPr>
      </w:pPr>
      <w:r>
        <w:rPr>
          <w:lang w:eastAsia="de-DE"/>
        </w:rPr>
        <w:t xml:space="preserve">Noch </w:t>
      </w:r>
      <w:proofErr w:type="spellStart"/>
      <w:r>
        <w:rPr>
          <w:lang w:eastAsia="de-DE"/>
        </w:rPr>
        <w:t>thut</w:t>
      </w:r>
      <w:proofErr w:type="spellEnd"/>
      <w:r>
        <w:rPr>
          <w:lang w:eastAsia="de-DE"/>
        </w:rPr>
        <w:t xml:space="preserve"> eins not und </w:t>
      </w:r>
      <w:proofErr w:type="spellStart"/>
      <w:r>
        <w:rPr>
          <w:lang w:eastAsia="de-DE"/>
        </w:rPr>
        <w:t>ligt</w:t>
      </w:r>
      <w:proofErr w:type="spellEnd"/>
      <w:r>
        <w:rPr>
          <w:lang w:eastAsia="de-DE"/>
        </w:rPr>
        <w:t xml:space="preserve"> </w:t>
      </w:r>
      <w:proofErr w:type="spellStart"/>
      <w:r>
        <w:rPr>
          <w:lang w:eastAsia="de-DE"/>
        </w:rPr>
        <w:t>vil</w:t>
      </w:r>
      <w:proofErr w:type="spellEnd"/>
      <w:r>
        <w:rPr>
          <w:lang w:eastAsia="de-DE"/>
        </w:rPr>
        <w:t xml:space="preserve"> dran:</w:t>
      </w:r>
    </w:p>
    <w:p w14:paraId="2BB2FC42" w14:textId="77777777" w:rsidR="00506BB3" w:rsidRDefault="00506BB3" w:rsidP="00506BB3">
      <w:pPr>
        <w:rPr>
          <w:lang w:eastAsia="de-DE"/>
        </w:rPr>
      </w:pPr>
      <w:r>
        <w:rPr>
          <w:lang w:eastAsia="de-DE"/>
        </w:rPr>
        <w:t xml:space="preserve">das wir, Herr Gott, </w:t>
      </w:r>
      <w:proofErr w:type="spellStart"/>
      <w:r>
        <w:rPr>
          <w:lang w:eastAsia="de-DE"/>
        </w:rPr>
        <w:t>ruw</w:t>
      </w:r>
      <w:proofErr w:type="spellEnd"/>
      <w:r>
        <w:rPr>
          <w:lang w:eastAsia="de-DE"/>
        </w:rPr>
        <w:t xml:space="preserve"> </w:t>
      </w:r>
      <w:proofErr w:type="spellStart"/>
      <w:r>
        <w:rPr>
          <w:lang w:eastAsia="de-DE"/>
        </w:rPr>
        <w:t>mögind</w:t>
      </w:r>
      <w:proofErr w:type="spellEnd"/>
      <w:r>
        <w:rPr>
          <w:lang w:eastAsia="de-DE"/>
        </w:rPr>
        <w:t xml:space="preserve"> </w:t>
      </w:r>
      <w:proofErr w:type="spellStart"/>
      <w:r>
        <w:rPr>
          <w:lang w:eastAsia="de-DE"/>
        </w:rPr>
        <w:t>han</w:t>
      </w:r>
      <w:proofErr w:type="spellEnd"/>
    </w:p>
    <w:p w14:paraId="0C84354A" w14:textId="77777777" w:rsidR="00506BB3" w:rsidRDefault="00506BB3" w:rsidP="00506BB3">
      <w:pPr>
        <w:rPr>
          <w:lang w:eastAsia="de-DE"/>
        </w:rPr>
      </w:pPr>
      <w:r>
        <w:rPr>
          <w:lang w:eastAsia="de-DE"/>
        </w:rPr>
        <w:t xml:space="preserve">im </w:t>
      </w:r>
      <w:proofErr w:type="spellStart"/>
      <w:r>
        <w:rPr>
          <w:lang w:eastAsia="de-DE"/>
        </w:rPr>
        <w:t>gwüssen</w:t>
      </w:r>
      <w:proofErr w:type="spellEnd"/>
      <w:r>
        <w:rPr>
          <w:lang w:eastAsia="de-DE"/>
        </w:rPr>
        <w:t xml:space="preserve"> und im </w:t>
      </w:r>
      <w:proofErr w:type="spellStart"/>
      <w:r>
        <w:rPr>
          <w:lang w:eastAsia="de-DE"/>
        </w:rPr>
        <w:t>hertzen</w:t>
      </w:r>
      <w:proofErr w:type="spellEnd"/>
      <w:r>
        <w:rPr>
          <w:lang w:eastAsia="de-DE"/>
        </w:rPr>
        <w:t>,</w:t>
      </w:r>
    </w:p>
    <w:p w14:paraId="46FD0C08" w14:textId="77777777" w:rsidR="00506BB3" w:rsidRDefault="00506BB3" w:rsidP="00506BB3">
      <w:pPr>
        <w:rPr>
          <w:lang w:eastAsia="de-DE"/>
        </w:rPr>
      </w:pPr>
      <w:r>
        <w:rPr>
          <w:lang w:eastAsia="de-DE"/>
        </w:rPr>
        <w:t xml:space="preserve">Und </w:t>
      </w:r>
      <w:proofErr w:type="spellStart"/>
      <w:r>
        <w:rPr>
          <w:lang w:eastAsia="de-DE"/>
        </w:rPr>
        <w:t>bharrind</w:t>
      </w:r>
      <w:proofErr w:type="spellEnd"/>
      <w:r>
        <w:rPr>
          <w:lang w:eastAsia="de-DE"/>
        </w:rPr>
        <w:t xml:space="preserve"> </w:t>
      </w:r>
      <w:proofErr w:type="spellStart"/>
      <w:r>
        <w:rPr>
          <w:lang w:eastAsia="de-DE"/>
        </w:rPr>
        <w:t>styff</w:t>
      </w:r>
      <w:proofErr w:type="spellEnd"/>
      <w:r>
        <w:rPr>
          <w:lang w:eastAsia="de-DE"/>
        </w:rPr>
        <w:t xml:space="preserve"> uff </w:t>
      </w:r>
      <w:proofErr w:type="spellStart"/>
      <w:r>
        <w:rPr>
          <w:lang w:eastAsia="de-DE"/>
        </w:rPr>
        <w:t>dinem</w:t>
      </w:r>
      <w:proofErr w:type="spellEnd"/>
      <w:r>
        <w:rPr>
          <w:lang w:eastAsia="de-DE"/>
        </w:rPr>
        <w:t xml:space="preserve"> </w:t>
      </w:r>
      <w:proofErr w:type="spellStart"/>
      <w:r>
        <w:rPr>
          <w:lang w:eastAsia="de-DE"/>
        </w:rPr>
        <w:t>wort</w:t>
      </w:r>
      <w:proofErr w:type="spellEnd"/>
      <w:r>
        <w:rPr>
          <w:lang w:eastAsia="de-DE"/>
        </w:rPr>
        <w:t>:</w:t>
      </w:r>
    </w:p>
    <w:p w14:paraId="74C378ED" w14:textId="77777777" w:rsidR="00506BB3" w:rsidRDefault="00506BB3" w:rsidP="00506BB3">
      <w:pPr>
        <w:rPr>
          <w:lang w:eastAsia="de-DE"/>
        </w:rPr>
      </w:pPr>
      <w:r>
        <w:rPr>
          <w:lang w:eastAsia="de-DE"/>
        </w:rPr>
        <w:t xml:space="preserve">es </w:t>
      </w:r>
      <w:proofErr w:type="spellStart"/>
      <w:r>
        <w:rPr>
          <w:lang w:eastAsia="de-DE"/>
        </w:rPr>
        <w:t>wirt</w:t>
      </w:r>
      <w:proofErr w:type="spellEnd"/>
      <w:r>
        <w:rPr>
          <w:lang w:eastAsia="de-DE"/>
        </w:rPr>
        <w:t xml:space="preserve"> </w:t>
      </w:r>
      <w:proofErr w:type="spellStart"/>
      <w:r>
        <w:rPr>
          <w:lang w:eastAsia="de-DE"/>
        </w:rPr>
        <w:t>alls</w:t>
      </w:r>
      <w:proofErr w:type="spellEnd"/>
      <w:r>
        <w:rPr>
          <w:lang w:eastAsia="de-DE"/>
        </w:rPr>
        <w:t xml:space="preserve"> </w:t>
      </w:r>
      <w:proofErr w:type="spellStart"/>
      <w:r>
        <w:rPr>
          <w:lang w:eastAsia="de-DE"/>
        </w:rPr>
        <w:t>crütz</w:t>
      </w:r>
      <w:proofErr w:type="spellEnd"/>
      <w:r>
        <w:rPr>
          <w:lang w:eastAsia="de-DE"/>
        </w:rPr>
        <w:t xml:space="preserve"> bald </w:t>
      </w:r>
      <w:proofErr w:type="spellStart"/>
      <w:r>
        <w:rPr>
          <w:lang w:eastAsia="de-DE"/>
        </w:rPr>
        <w:t>han</w:t>
      </w:r>
      <w:proofErr w:type="spellEnd"/>
      <w:r>
        <w:rPr>
          <w:lang w:eastAsia="de-DE"/>
        </w:rPr>
        <w:t xml:space="preserve"> ein </w:t>
      </w:r>
      <w:proofErr w:type="spellStart"/>
      <w:r>
        <w:rPr>
          <w:lang w:eastAsia="de-DE"/>
        </w:rPr>
        <w:t>ort</w:t>
      </w:r>
      <w:proofErr w:type="spellEnd"/>
      <w:r>
        <w:rPr>
          <w:lang w:eastAsia="de-DE"/>
        </w:rPr>
        <w:t>,</w:t>
      </w:r>
    </w:p>
    <w:p w14:paraId="0A031D21" w14:textId="77777777" w:rsidR="00506BB3" w:rsidRDefault="00506BB3" w:rsidP="00506BB3">
      <w:pPr>
        <w:rPr>
          <w:lang w:eastAsia="de-DE"/>
        </w:rPr>
      </w:pPr>
      <w:proofErr w:type="spellStart"/>
      <w:r>
        <w:rPr>
          <w:lang w:eastAsia="de-DE"/>
        </w:rPr>
        <w:t>ußgnon</w:t>
      </w:r>
      <w:proofErr w:type="spellEnd"/>
      <w:r>
        <w:rPr>
          <w:lang w:eastAsia="de-DE"/>
        </w:rPr>
        <w:t xml:space="preserve"> der helle </w:t>
      </w:r>
      <w:proofErr w:type="spellStart"/>
      <w:r>
        <w:rPr>
          <w:lang w:eastAsia="de-DE"/>
        </w:rPr>
        <w:t>schmertzen</w:t>
      </w:r>
      <w:proofErr w:type="spellEnd"/>
      <w:r>
        <w:rPr>
          <w:lang w:eastAsia="de-DE"/>
        </w:rPr>
        <w:t>.</w:t>
      </w:r>
    </w:p>
    <w:p w14:paraId="3481265F" w14:textId="77777777" w:rsidR="00506BB3" w:rsidRDefault="00506BB3" w:rsidP="00506BB3">
      <w:pPr>
        <w:rPr>
          <w:lang w:eastAsia="de-DE"/>
        </w:rPr>
      </w:pPr>
      <w:r>
        <w:rPr>
          <w:lang w:eastAsia="de-DE"/>
        </w:rPr>
        <w:t xml:space="preserve">Ach </w:t>
      </w:r>
      <w:proofErr w:type="spellStart"/>
      <w:r>
        <w:rPr>
          <w:lang w:eastAsia="de-DE"/>
        </w:rPr>
        <w:t>vatter</w:t>
      </w:r>
      <w:proofErr w:type="spellEnd"/>
      <w:r>
        <w:rPr>
          <w:lang w:eastAsia="de-DE"/>
        </w:rPr>
        <w:t xml:space="preserve"> </w:t>
      </w:r>
      <w:proofErr w:type="spellStart"/>
      <w:r>
        <w:rPr>
          <w:lang w:eastAsia="de-DE"/>
        </w:rPr>
        <w:t>trüw</w:t>
      </w:r>
      <w:proofErr w:type="spellEnd"/>
      <w:r>
        <w:rPr>
          <w:lang w:eastAsia="de-DE"/>
        </w:rPr>
        <w:t xml:space="preserve">, so </w:t>
      </w:r>
      <w:proofErr w:type="spellStart"/>
      <w:r>
        <w:rPr>
          <w:lang w:eastAsia="de-DE"/>
        </w:rPr>
        <w:t>sterck</w:t>
      </w:r>
      <w:proofErr w:type="spellEnd"/>
      <w:r>
        <w:rPr>
          <w:lang w:eastAsia="de-DE"/>
        </w:rPr>
        <w:t xml:space="preserve"> uns </w:t>
      </w:r>
      <w:proofErr w:type="spellStart"/>
      <w:r>
        <w:rPr>
          <w:lang w:eastAsia="de-DE"/>
        </w:rPr>
        <w:t>kind</w:t>
      </w:r>
      <w:proofErr w:type="spellEnd"/>
      <w:r>
        <w:rPr>
          <w:lang w:eastAsia="de-DE"/>
        </w:rPr>
        <w:t>,</w:t>
      </w:r>
    </w:p>
    <w:p w14:paraId="59A9EADE" w14:textId="77777777" w:rsidR="00506BB3" w:rsidRDefault="00506BB3" w:rsidP="00506BB3">
      <w:pPr>
        <w:rPr>
          <w:lang w:eastAsia="de-DE"/>
        </w:rPr>
      </w:pPr>
      <w:proofErr w:type="spellStart"/>
      <w:r>
        <w:rPr>
          <w:lang w:eastAsia="de-DE"/>
        </w:rPr>
        <w:t>dz</w:t>
      </w:r>
      <w:proofErr w:type="spellEnd"/>
      <w:r>
        <w:rPr>
          <w:lang w:eastAsia="de-DE"/>
        </w:rPr>
        <w:t xml:space="preserve"> uns kein </w:t>
      </w:r>
      <w:proofErr w:type="spellStart"/>
      <w:r>
        <w:rPr>
          <w:lang w:eastAsia="de-DE"/>
        </w:rPr>
        <w:t>args</w:t>
      </w:r>
      <w:proofErr w:type="spellEnd"/>
      <w:r>
        <w:rPr>
          <w:lang w:eastAsia="de-DE"/>
        </w:rPr>
        <w:t xml:space="preserve"> </w:t>
      </w:r>
      <w:proofErr w:type="spellStart"/>
      <w:r>
        <w:rPr>
          <w:lang w:eastAsia="de-DE"/>
        </w:rPr>
        <w:t>nit</w:t>
      </w:r>
      <w:proofErr w:type="spellEnd"/>
      <w:r>
        <w:rPr>
          <w:lang w:eastAsia="de-DE"/>
        </w:rPr>
        <w:t xml:space="preserve"> überwind,</w:t>
      </w:r>
    </w:p>
    <w:p w14:paraId="66A4371D" w14:textId="77777777" w:rsidR="00506BB3" w:rsidRDefault="00506BB3" w:rsidP="00506BB3">
      <w:pPr>
        <w:rPr>
          <w:lang w:eastAsia="de-DE"/>
        </w:rPr>
      </w:pPr>
      <w:proofErr w:type="spellStart"/>
      <w:r>
        <w:rPr>
          <w:lang w:eastAsia="de-DE"/>
        </w:rPr>
        <w:t>behüt</w:t>
      </w:r>
      <w:proofErr w:type="spellEnd"/>
      <w:r>
        <w:rPr>
          <w:lang w:eastAsia="de-DE"/>
        </w:rPr>
        <w:t xml:space="preserve"> </w:t>
      </w:r>
      <w:proofErr w:type="spellStart"/>
      <w:r>
        <w:rPr>
          <w:lang w:eastAsia="de-DE"/>
        </w:rPr>
        <w:t>allzyt</w:t>
      </w:r>
      <w:proofErr w:type="spellEnd"/>
      <w:r>
        <w:rPr>
          <w:lang w:eastAsia="de-DE"/>
        </w:rPr>
        <w:t xml:space="preserve"> vom bösen:</w:t>
      </w:r>
    </w:p>
    <w:p w14:paraId="44E34607" w14:textId="77777777" w:rsidR="00506BB3" w:rsidRDefault="00506BB3" w:rsidP="00506BB3">
      <w:pPr>
        <w:rPr>
          <w:lang w:eastAsia="de-DE"/>
        </w:rPr>
      </w:pPr>
      <w:r>
        <w:rPr>
          <w:lang w:eastAsia="de-DE"/>
        </w:rPr>
        <w:t xml:space="preserve">Es </w:t>
      </w:r>
      <w:proofErr w:type="spellStart"/>
      <w:r>
        <w:rPr>
          <w:lang w:eastAsia="de-DE"/>
        </w:rPr>
        <w:t>sey</w:t>
      </w:r>
      <w:proofErr w:type="spellEnd"/>
      <w:r>
        <w:rPr>
          <w:lang w:eastAsia="de-DE"/>
        </w:rPr>
        <w:t xml:space="preserve"> der </w:t>
      </w:r>
      <w:proofErr w:type="spellStart"/>
      <w:r>
        <w:rPr>
          <w:lang w:eastAsia="de-DE"/>
        </w:rPr>
        <w:t>tüffel</w:t>
      </w:r>
      <w:proofErr w:type="spellEnd"/>
      <w:r>
        <w:rPr>
          <w:lang w:eastAsia="de-DE"/>
        </w:rPr>
        <w:t xml:space="preserve"> oder </w:t>
      </w:r>
      <w:proofErr w:type="spellStart"/>
      <w:r>
        <w:rPr>
          <w:lang w:eastAsia="de-DE"/>
        </w:rPr>
        <w:t>dwält</w:t>
      </w:r>
      <w:proofErr w:type="spellEnd"/>
    </w:p>
    <w:p w14:paraId="5E0242FF" w14:textId="77777777" w:rsidR="00506BB3" w:rsidRDefault="00506BB3" w:rsidP="00506BB3">
      <w:pPr>
        <w:rPr>
          <w:lang w:eastAsia="de-DE"/>
        </w:rPr>
      </w:pPr>
      <w:r>
        <w:rPr>
          <w:lang w:eastAsia="de-DE"/>
        </w:rPr>
        <w:t xml:space="preserve">und was </w:t>
      </w:r>
      <w:proofErr w:type="spellStart"/>
      <w:r>
        <w:rPr>
          <w:lang w:eastAsia="de-DE"/>
        </w:rPr>
        <w:t>nit</w:t>
      </w:r>
      <w:proofErr w:type="spellEnd"/>
      <w:r>
        <w:rPr>
          <w:lang w:eastAsia="de-DE"/>
        </w:rPr>
        <w:t xml:space="preserve"> mit der </w:t>
      </w:r>
      <w:proofErr w:type="spellStart"/>
      <w:r>
        <w:rPr>
          <w:lang w:eastAsia="de-DE"/>
        </w:rPr>
        <w:t>warheit</w:t>
      </w:r>
      <w:proofErr w:type="spellEnd"/>
      <w:r>
        <w:rPr>
          <w:lang w:eastAsia="de-DE"/>
        </w:rPr>
        <w:t xml:space="preserve"> </w:t>
      </w:r>
      <w:proofErr w:type="spellStart"/>
      <w:r>
        <w:rPr>
          <w:lang w:eastAsia="de-DE"/>
        </w:rPr>
        <w:t>hellt</w:t>
      </w:r>
      <w:proofErr w:type="spellEnd"/>
      <w:r>
        <w:rPr>
          <w:lang w:eastAsia="de-DE"/>
        </w:rPr>
        <w:t>,</w:t>
      </w:r>
    </w:p>
    <w:p w14:paraId="17D12348" w14:textId="77777777" w:rsidR="00506BB3" w:rsidRDefault="00506BB3" w:rsidP="00506BB3">
      <w:pPr>
        <w:rPr>
          <w:lang w:eastAsia="de-DE"/>
        </w:rPr>
      </w:pPr>
      <w:proofErr w:type="spellStart"/>
      <w:r>
        <w:rPr>
          <w:lang w:eastAsia="de-DE"/>
        </w:rPr>
        <w:t>dauon</w:t>
      </w:r>
      <w:proofErr w:type="spellEnd"/>
      <w:r>
        <w:rPr>
          <w:lang w:eastAsia="de-DE"/>
        </w:rPr>
        <w:t xml:space="preserve"> wöllst uns erlösen!</w:t>
      </w:r>
    </w:p>
    <w:p w14:paraId="4D43312F" w14:textId="77777777" w:rsidR="00506BB3" w:rsidRDefault="00506BB3" w:rsidP="00506BB3">
      <w:pPr>
        <w:rPr>
          <w:lang w:eastAsia="de-DE"/>
        </w:rPr>
      </w:pPr>
    </w:p>
    <w:p w14:paraId="25C2C279" w14:textId="77777777" w:rsidR="00506BB3" w:rsidRDefault="00506BB3" w:rsidP="00506BB3">
      <w:pPr>
        <w:rPr>
          <w:lang w:eastAsia="de-DE"/>
        </w:rPr>
      </w:pPr>
    </w:p>
    <w:p w14:paraId="7F97E7CF" w14:textId="77777777" w:rsidR="00506BB3" w:rsidRDefault="00506BB3" w:rsidP="00506BB3">
      <w:pPr>
        <w:pStyle w:val="berschrift1"/>
      </w:pPr>
      <w:r>
        <w:t>Martin Luther</w:t>
      </w:r>
    </w:p>
    <w:p w14:paraId="01A4DF52" w14:textId="77777777" w:rsidR="00506BB3" w:rsidRDefault="00506BB3" w:rsidP="00506BB3">
      <w:pPr>
        <w:rPr>
          <w:lang w:eastAsia="de-DE"/>
        </w:rPr>
      </w:pPr>
      <w:r>
        <w:rPr>
          <w:lang w:eastAsia="de-DE"/>
        </w:rPr>
        <w:t>1. Vater unser im Himmelreich,</w:t>
      </w:r>
    </w:p>
    <w:p w14:paraId="2D180EA7" w14:textId="77777777" w:rsidR="00506BB3" w:rsidRDefault="00506BB3" w:rsidP="00506BB3">
      <w:pPr>
        <w:rPr>
          <w:lang w:eastAsia="de-DE"/>
        </w:rPr>
      </w:pPr>
      <w:r>
        <w:rPr>
          <w:lang w:eastAsia="de-DE"/>
        </w:rPr>
        <w:t>Der du uns alle heißest gleich</w:t>
      </w:r>
    </w:p>
    <w:p w14:paraId="0EF6E98D" w14:textId="77777777" w:rsidR="00506BB3" w:rsidRDefault="00506BB3" w:rsidP="00506BB3">
      <w:pPr>
        <w:rPr>
          <w:lang w:eastAsia="de-DE"/>
        </w:rPr>
      </w:pPr>
      <w:r>
        <w:rPr>
          <w:lang w:eastAsia="de-DE"/>
        </w:rPr>
        <w:t>Brüder sein und dich rufen an</w:t>
      </w:r>
    </w:p>
    <w:p w14:paraId="316A6CC6" w14:textId="77777777" w:rsidR="00506BB3" w:rsidRDefault="00506BB3" w:rsidP="00506BB3">
      <w:pPr>
        <w:rPr>
          <w:lang w:eastAsia="de-DE"/>
        </w:rPr>
      </w:pPr>
      <w:r>
        <w:rPr>
          <w:lang w:eastAsia="de-DE"/>
        </w:rPr>
        <w:lastRenderedPageBreak/>
        <w:t xml:space="preserve">Und willst das Beten von uns </w:t>
      </w:r>
      <w:proofErr w:type="spellStart"/>
      <w:r>
        <w:rPr>
          <w:lang w:eastAsia="de-DE"/>
        </w:rPr>
        <w:t>han</w:t>
      </w:r>
      <w:proofErr w:type="spellEnd"/>
      <w:r>
        <w:rPr>
          <w:lang w:eastAsia="de-DE"/>
        </w:rPr>
        <w:t>,</w:t>
      </w:r>
    </w:p>
    <w:p w14:paraId="5ADBC002" w14:textId="77777777" w:rsidR="00506BB3" w:rsidRDefault="00506BB3" w:rsidP="00506BB3">
      <w:pPr>
        <w:rPr>
          <w:lang w:eastAsia="de-DE"/>
        </w:rPr>
      </w:pPr>
      <w:r>
        <w:rPr>
          <w:lang w:eastAsia="de-DE"/>
        </w:rPr>
        <w:t xml:space="preserve">Gibt, </w:t>
      </w:r>
      <w:proofErr w:type="spellStart"/>
      <w:r>
        <w:rPr>
          <w:lang w:eastAsia="de-DE"/>
        </w:rPr>
        <w:t>daß</w:t>
      </w:r>
      <w:proofErr w:type="spellEnd"/>
      <w:r>
        <w:rPr>
          <w:lang w:eastAsia="de-DE"/>
        </w:rPr>
        <w:t xml:space="preserve"> nicht </w:t>
      </w:r>
      <w:proofErr w:type="spellStart"/>
      <w:r>
        <w:rPr>
          <w:lang w:eastAsia="de-DE"/>
        </w:rPr>
        <w:t>bet</w:t>
      </w:r>
      <w:proofErr w:type="spellEnd"/>
      <w:r>
        <w:rPr>
          <w:lang w:eastAsia="de-DE"/>
        </w:rPr>
        <w:t xml:space="preserve"> allein der Mund,</w:t>
      </w:r>
    </w:p>
    <w:p w14:paraId="3B61E747" w14:textId="77777777" w:rsidR="00506BB3" w:rsidRDefault="00506BB3" w:rsidP="00506BB3">
      <w:pPr>
        <w:rPr>
          <w:lang w:eastAsia="de-DE"/>
        </w:rPr>
      </w:pPr>
      <w:r>
        <w:rPr>
          <w:lang w:eastAsia="de-DE"/>
        </w:rPr>
        <w:t xml:space="preserve">Hilf, </w:t>
      </w:r>
      <w:proofErr w:type="spellStart"/>
      <w:r>
        <w:rPr>
          <w:lang w:eastAsia="de-DE"/>
        </w:rPr>
        <w:t>daß</w:t>
      </w:r>
      <w:proofErr w:type="spellEnd"/>
      <w:r>
        <w:rPr>
          <w:lang w:eastAsia="de-DE"/>
        </w:rPr>
        <w:t xml:space="preserve"> es geh von Herzensgrund.</w:t>
      </w:r>
    </w:p>
    <w:p w14:paraId="35F26928" w14:textId="77777777" w:rsidR="00506BB3" w:rsidRDefault="00506BB3" w:rsidP="00506BB3">
      <w:pPr>
        <w:rPr>
          <w:lang w:eastAsia="de-DE"/>
        </w:rPr>
      </w:pPr>
    </w:p>
    <w:p w14:paraId="2FB8FF9F" w14:textId="77777777" w:rsidR="00506BB3" w:rsidRDefault="00506BB3" w:rsidP="00506BB3">
      <w:pPr>
        <w:rPr>
          <w:lang w:eastAsia="de-DE"/>
        </w:rPr>
      </w:pPr>
      <w:r>
        <w:rPr>
          <w:lang w:eastAsia="de-DE"/>
        </w:rPr>
        <w:t xml:space="preserve">2. Geheiligt </w:t>
      </w:r>
      <w:proofErr w:type="spellStart"/>
      <w:r>
        <w:rPr>
          <w:lang w:eastAsia="de-DE"/>
        </w:rPr>
        <w:t>werd</w:t>
      </w:r>
      <w:proofErr w:type="spellEnd"/>
      <w:r>
        <w:rPr>
          <w:lang w:eastAsia="de-DE"/>
        </w:rPr>
        <w:t xml:space="preserve"> der Name dein,</w:t>
      </w:r>
    </w:p>
    <w:p w14:paraId="6733334D" w14:textId="77777777" w:rsidR="00506BB3" w:rsidRDefault="00506BB3" w:rsidP="00506BB3">
      <w:pPr>
        <w:rPr>
          <w:lang w:eastAsia="de-DE"/>
        </w:rPr>
      </w:pPr>
      <w:r>
        <w:rPr>
          <w:lang w:eastAsia="de-DE"/>
        </w:rPr>
        <w:t>Dein Wort bei uns hilf halten rein,</w:t>
      </w:r>
    </w:p>
    <w:p w14:paraId="3244082F" w14:textId="77777777" w:rsidR="00506BB3" w:rsidRDefault="00506BB3" w:rsidP="00506BB3">
      <w:pPr>
        <w:rPr>
          <w:lang w:eastAsia="de-DE"/>
        </w:rPr>
      </w:pPr>
      <w:proofErr w:type="spellStart"/>
      <w:r>
        <w:rPr>
          <w:lang w:eastAsia="de-DE"/>
        </w:rPr>
        <w:t>Daß</w:t>
      </w:r>
      <w:proofErr w:type="spellEnd"/>
      <w:r>
        <w:rPr>
          <w:lang w:eastAsia="de-DE"/>
        </w:rPr>
        <w:t xml:space="preserve"> wir auch leben </w:t>
      </w:r>
      <w:proofErr w:type="spellStart"/>
      <w:r>
        <w:rPr>
          <w:lang w:eastAsia="de-DE"/>
        </w:rPr>
        <w:t>heiliglich</w:t>
      </w:r>
      <w:proofErr w:type="spellEnd"/>
    </w:p>
    <w:p w14:paraId="76FACC89" w14:textId="77777777" w:rsidR="00506BB3" w:rsidRDefault="00506BB3" w:rsidP="00506BB3">
      <w:pPr>
        <w:rPr>
          <w:lang w:eastAsia="de-DE"/>
        </w:rPr>
      </w:pPr>
      <w:r>
        <w:rPr>
          <w:lang w:eastAsia="de-DE"/>
        </w:rPr>
        <w:t xml:space="preserve">Nach deinem Namen </w:t>
      </w:r>
      <w:proofErr w:type="spellStart"/>
      <w:r>
        <w:rPr>
          <w:lang w:eastAsia="de-DE"/>
        </w:rPr>
        <w:t>würdiglich</w:t>
      </w:r>
      <w:proofErr w:type="spellEnd"/>
      <w:r>
        <w:rPr>
          <w:lang w:eastAsia="de-DE"/>
        </w:rPr>
        <w:t>.</w:t>
      </w:r>
    </w:p>
    <w:p w14:paraId="0E859F54" w14:textId="77777777" w:rsidR="00506BB3" w:rsidRDefault="00506BB3" w:rsidP="00506BB3">
      <w:pPr>
        <w:rPr>
          <w:lang w:eastAsia="de-DE"/>
        </w:rPr>
      </w:pPr>
      <w:proofErr w:type="spellStart"/>
      <w:r>
        <w:rPr>
          <w:lang w:eastAsia="de-DE"/>
        </w:rPr>
        <w:t>Behüt</w:t>
      </w:r>
      <w:proofErr w:type="spellEnd"/>
      <w:r>
        <w:rPr>
          <w:lang w:eastAsia="de-DE"/>
        </w:rPr>
        <w:t xml:space="preserve"> uns, Herr, vor falscher Lehr,</w:t>
      </w:r>
    </w:p>
    <w:p w14:paraId="373E2139" w14:textId="77777777" w:rsidR="00506BB3" w:rsidRDefault="00506BB3" w:rsidP="00506BB3">
      <w:pPr>
        <w:rPr>
          <w:lang w:eastAsia="de-DE"/>
        </w:rPr>
      </w:pPr>
      <w:r>
        <w:rPr>
          <w:lang w:eastAsia="de-DE"/>
        </w:rPr>
        <w:t>Das arm verführet Volk belehr.</w:t>
      </w:r>
    </w:p>
    <w:p w14:paraId="658D5B06" w14:textId="77777777" w:rsidR="00506BB3" w:rsidRDefault="00506BB3" w:rsidP="00506BB3">
      <w:pPr>
        <w:rPr>
          <w:lang w:eastAsia="de-DE"/>
        </w:rPr>
      </w:pPr>
    </w:p>
    <w:p w14:paraId="7AE9F4C7" w14:textId="77777777" w:rsidR="00506BB3" w:rsidRDefault="00506BB3" w:rsidP="00506BB3">
      <w:pPr>
        <w:rPr>
          <w:lang w:eastAsia="de-DE"/>
        </w:rPr>
      </w:pPr>
      <w:r>
        <w:rPr>
          <w:lang w:eastAsia="de-DE"/>
        </w:rPr>
        <w:t>3. Es kommt dein Reich zu dieser Zeit</w:t>
      </w:r>
    </w:p>
    <w:p w14:paraId="7C60834E" w14:textId="77777777" w:rsidR="00506BB3" w:rsidRDefault="00506BB3" w:rsidP="00506BB3">
      <w:pPr>
        <w:rPr>
          <w:lang w:eastAsia="de-DE"/>
        </w:rPr>
      </w:pPr>
      <w:r>
        <w:rPr>
          <w:lang w:eastAsia="de-DE"/>
        </w:rPr>
        <w:t>Und dort hernach in Ewigkeit.</w:t>
      </w:r>
    </w:p>
    <w:p w14:paraId="1D9A41D9" w14:textId="77777777" w:rsidR="00506BB3" w:rsidRDefault="00506BB3" w:rsidP="00506BB3">
      <w:pPr>
        <w:rPr>
          <w:lang w:eastAsia="de-DE"/>
        </w:rPr>
      </w:pPr>
      <w:r>
        <w:rPr>
          <w:lang w:eastAsia="de-DE"/>
        </w:rPr>
        <w:t>Der heilig Geist uns wohnet bei</w:t>
      </w:r>
    </w:p>
    <w:p w14:paraId="41DCD4B5" w14:textId="77777777" w:rsidR="00506BB3" w:rsidRDefault="00506BB3" w:rsidP="00506BB3">
      <w:pPr>
        <w:rPr>
          <w:lang w:eastAsia="de-DE"/>
        </w:rPr>
      </w:pPr>
      <w:r>
        <w:rPr>
          <w:lang w:eastAsia="de-DE"/>
        </w:rPr>
        <w:t>Mit seinen Gaben mancherlei.</w:t>
      </w:r>
    </w:p>
    <w:p w14:paraId="4FD90A68" w14:textId="77777777" w:rsidR="00506BB3" w:rsidRDefault="00506BB3" w:rsidP="00506BB3">
      <w:pPr>
        <w:rPr>
          <w:lang w:eastAsia="de-DE"/>
        </w:rPr>
      </w:pPr>
      <w:r>
        <w:rPr>
          <w:lang w:eastAsia="de-DE"/>
        </w:rPr>
        <w:t>Des Satans Zorn und groß Gewalt</w:t>
      </w:r>
    </w:p>
    <w:p w14:paraId="54710BC6" w14:textId="77777777" w:rsidR="00506BB3" w:rsidRDefault="00506BB3" w:rsidP="00506BB3">
      <w:pPr>
        <w:rPr>
          <w:lang w:eastAsia="de-DE"/>
        </w:rPr>
      </w:pPr>
      <w:r>
        <w:rPr>
          <w:lang w:eastAsia="de-DE"/>
        </w:rPr>
        <w:t>Zerbrich, vor ihm dein Kirch erhalt.</w:t>
      </w:r>
    </w:p>
    <w:p w14:paraId="0FDD9C86" w14:textId="77777777" w:rsidR="00506BB3" w:rsidRDefault="00506BB3" w:rsidP="00506BB3">
      <w:pPr>
        <w:rPr>
          <w:lang w:eastAsia="de-DE"/>
        </w:rPr>
      </w:pPr>
    </w:p>
    <w:p w14:paraId="43CA823E" w14:textId="77777777" w:rsidR="00506BB3" w:rsidRDefault="00506BB3" w:rsidP="00506BB3">
      <w:pPr>
        <w:rPr>
          <w:lang w:eastAsia="de-DE"/>
        </w:rPr>
      </w:pPr>
      <w:r>
        <w:rPr>
          <w:lang w:eastAsia="de-DE"/>
        </w:rPr>
        <w:t xml:space="preserve">4. Dein Will </w:t>
      </w:r>
      <w:proofErr w:type="spellStart"/>
      <w:r>
        <w:rPr>
          <w:lang w:eastAsia="de-DE"/>
        </w:rPr>
        <w:t>gescheh</w:t>
      </w:r>
      <w:proofErr w:type="spellEnd"/>
      <w:r>
        <w:rPr>
          <w:lang w:eastAsia="de-DE"/>
        </w:rPr>
        <w:t>, Herr Gott, zugleich</w:t>
      </w:r>
    </w:p>
    <w:p w14:paraId="4AF35BE4" w14:textId="77777777" w:rsidR="00506BB3" w:rsidRDefault="00506BB3" w:rsidP="00506BB3">
      <w:pPr>
        <w:rPr>
          <w:lang w:eastAsia="de-DE"/>
        </w:rPr>
      </w:pPr>
      <w:r>
        <w:rPr>
          <w:lang w:eastAsia="de-DE"/>
        </w:rPr>
        <w:t>Auf Erden und im Himmelreich.</w:t>
      </w:r>
    </w:p>
    <w:p w14:paraId="75190BB9" w14:textId="77777777" w:rsidR="00506BB3" w:rsidRDefault="00506BB3" w:rsidP="00506BB3">
      <w:pPr>
        <w:rPr>
          <w:lang w:eastAsia="de-DE"/>
        </w:rPr>
      </w:pPr>
      <w:r>
        <w:rPr>
          <w:lang w:eastAsia="de-DE"/>
        </w:rPr>
        <w:t>Gib uns Geduld in Leidenszeit,</w:t>
      </w:r>
    </w:p>
    <w:p w14:paraId="5CE3A680" w14:textId="77777777" w:rsidR="00506BB3" w:rsidRDefault="00506BB3" w:rsidP="00506BB3">
      <w:pPr>
        <w:rPr>
          <w:lang w:eastAsia="de-DE"/>
        </w:rPr>
      </w:pPr>
      <w:r>
        <w:rPr>
          <w:lang w:eastAsia="de-DE"/>
        </w:rPr>
        <w:t>Gehorsam sein in Lieb und Leid,</w:t>
      </w:r>
    </w:p>
    <w:p w14:paraId="247764BA" w14:textId="77777777" w:rsidR="00506BB3" w:rsidRDefault="00506BB3" w:rsidP="00506BB3">
      <w:pPr>
        <w:rPr>
          <w:lang w:eastAsia="de-DE"/>
        </w:rPr>
      </w:pPr>
      <w:r>
        <w:rPr>
          <w:lang w:eastAsia="de-DE"/>
        </w:rPr>
        <w:t xml:space="preserve">Wehr und </w:t>
      </w:r>
      <w:proofErr w:type="spellStart"/>
      <w:r>
        <w:rPr>
          <w:lang w:eastAsia="de-DE"/>
        </w:rPr>
        <w:t>steur</w:t>
      </w:r>
      <w:proofErr w:type="spellEnd"/>
      <w:r>
        <w:rPr>
          <w:lang w:eastAsia="de-DE"/>
        </w:rPr>
        <w:t xml:space="preserve"> allem Fleisch und Blut,</w:t>
      </w:r>
    </w:p>
    <w:p w14:paraId="13600073" w14:textId="77777777" w:rsidR="00506BB3" w:rsidRDefault="00506BB3" w:rsidP="00506BB3">
      <w:pPr>
        <w:rPr>
          <w:lang w:eastAsia="de-DE"/>
        </w:rPr>
      </w:pPr>
      <w:r>
        <w:rPr>
          <w:lang w:eastAsia="de-DE"/>
        </w:rPr>
        <w:t>Das wider deinen Willen tut.</w:t>
      </w:r>
    </w:p>
    <w:p w14:paraId="64FDFD30" w14:textId="77777777" w:rsidR="00506BB3" w:rsidRDefault="00506BB3" w:rsidP="00506BB3">
      <w:pPr>
        <w:rPr>
          <w:lang w:eastAsia="de-DE"/>
        </w:rPr>
      </w:pPr>
    </w:p>
    <w:p w14:paraId="7EE70A3A" w14:textId="77777777" w:rsidR="00506BB3" w:rsidRDefault="00506BB3" w:rsidP="00506BB3">
      <w:pPr>
        <w:rPr>
          <w:lang w:eastAsia="de-DE"/>
        </w:rPr>
      </w:pPr>
      <w:r>
        <w:rPr>
          <w:lang w:eastAsia="de-DE"/>
        </w:rPr>
        <w:t>5. Gib uns heut unser täglich Brot</w:t>
      </w:r>
    </w:p>
    <w:p w14:paraId="00805394" w14:textId="77777777" w:rsidR="00506BB3" w:rsidRDefault="00506BB3" w:rsidP="00506BB3">
      <w:pPr>
        <w:rPr>
          <w:lang w:eastAsia="de-DE"/>
        </w:rPr>
      </w:pPr>
      <w:r>
        <w:rPr>
          <w:lang w:eastAsia="de-DE"/>
        </w:rPr>
        <w:t>Und was man darf zur Leibesnot,</w:t>
      </w:r>
    </w:p>
    <w:p w14:paraId="5612F5A8" w14:textId="77777777" w:rsidR="00506BB3" w:rsidRDefault="00506BB3" w:rsidP="00506BB3">
      <w:pPr>
        <w:rPr>
          <w:lang w:eastAsia="de-DE"/>
        </w:rPr>
      </w:pPr>
      <w:proofErr w:type="spellStart"/>
      <w:r>
        <w:rPr>
          <w:lang w:eastAsia="de-DE"/>
        </w:rPr>
        <w:t>Bhüt</w:t>
      </w:r>
      <w:proofErr w:type="spellEnd"/>
      <w:r>
        <w:rPr>
          <w:lang w:eastAsia="de-DE"/>
        </w:rPr>
        <w:t xml:space="preserve"> uns, Herr, vor Unfried und Streit,</w:t>
      </w:r>
    </w:p>
    <w:p w14:paraId="30672445" w14:textId="77777777" w:rsidR="00506BB3" w:rsidRDefault="00506BB3" w:rsidP="00506BB3">
      <w:pPr>
        <w:rPr>
          <w:lang w:eastAsia="de-DE"/>
        </w:rPr>
      </w:pPr>
      <w:r>
        <w:rPr>
          <w:lang w:eastAsia="de-DE"/>
        </w:rPr>
        <w:t>Vor Seuchen und vor teurer Zeit,</w:t>
      </w:r>
    </w:p>
    <w:p w14:paraId="7FE74221" w14:textId="77777777" w:rsidR="00506BB3" w:rsidRDefault="00506BB3" w:rsidP="00506BB3">
      <w:pPr>
        <w:rPr>
          <w:lang w:eastAsia="de-DE"/>
        </w:rPr>
      </w:pPr>
      <w:proofErr w:type="spellStart"/>
      <w:r>
        <w:rPr>
          <w:lang w:eastAsia="de-DE"/>
        </w:rPr>
        <w:t>Daß</w:t>
      </w:r>
      <w:proofErr w:type="spellEnd"/>
      <w:r>
        <w:rPr>
          <w:lang w:eastAsia="de-DE"/>
        </w:rPr>
        <w:t xml:space="preserve"> wir in gutem Frieden </w:t>
      </w:r>
      <w:proofErr w:type="spellStart"/>
      <w:r>
        <w:rPr>
          <w:lang w:eastAsia="de-DE"/>
        </w:rPr>
        <w:t>stehn</w:t>
      </w:r>
      <w:proofErr w:type="spellEnd"/>
      <w:r>
        <w:rPr>
          <w:lang w:eastAsia="de-DE"/>
        </w:rPr>
        <w:t>,</w:t>
      </w:r>
    </w:p>
    <w:p w14:paraId="65E0EEBC" w14:textId="77777777" w:rsidR="00506BB3" w:rsidRDefault="00506BB3" w:rsidP="00506BB3">
      <w:pPr>
        <w:rPr>
          <w:lang w:eastAsia="de-DE"/>
        </w:rPr>
      </w:pPr>
      <w:r>
        <w:rPr>
          <w:lang w:eastAsia="de-DE"/>
        </w:rPr>
        <w:t xml:space="preserve">Der Sorg und Geizes müßig </w:t>
      </w:r>
      <w:proofErr w:type="spellStart"/>
      <w:r>
        <w:rPr>
          <w:lang w:eastAsia="de-DE"/>
        </w:rPr>
        <w:t>gehn</w:t>
      </w:r>
      <w:proofErr w:type="spellEnd"/>
      <w:r>
        <w:rPr>
          <w:lang w:eastAsia="de-DE"/>
        </w:rPr>
        <w:t>.</w:t>
      </w:r>
    </w:p>
    <w:p w14:paraId="0133A128" w14:textId="77777777" w:rsidR="00506BB3" w:rsidRDefault="00506BB3" w:rsidP="00506BB3">
      <w:pPr>
        <w:rPr>
          <w:lang w:eastAsia="de-DE"/>
        </w:rPr>
      </w:pPr>
    </w:p>
    <w:p w14:paraId="34BA1C80" w14:textId="77777777" w:rsidR="00506BB3" w:rsidRDefault="00506BB3" w:rsidP="00506BB3">
      <w:pPr>
        <w:rPr>
          <w:lang w:eastAsia="de-DE"/>
        </w:rPr>
      </w:pPr>
      <w:r>
        <w:rPr>
          <w:lang w:eastAsia="de-DE"/>
        </w:rPr>
        <w:t>6. All unser Schuld vergib uns, Herr,</w:t>
      </w:r>
    </w:p>
    <w:p w14:paraId="62E43157" w14:textId="77777777" w:rsidR="00506BB3" w:rsidRDefault="00506BB3" w:rsidP="00506BB3">
      <w:pPr>
        <w:rPr>
          <w:lang w:eastAsia="de-DE"/>
        </w:rPr>
      </w:pPr>
      <w:proofErr w:type="spellStart"/>
      <w:r>
        <w:rPr>
          <w:lang w:eastAsia="de-DE"/>
        </w:rPr>
        <w:t>Daß</w:t>
      </w:r>
      <w:proofErr w:type="spellEnd"/>
      <w:r>
        <w:rPr>
          <w:lang w:eastAsia="de-DE"/>
        </w:rPr>
        <w:t xml:space="preserve"> sie uns nicht betrüben mehr,</w:t>
      </w:r>
    </w:p>
    <w:p w14:paraId="6745CFF3" w14:textId="77777777" w:rsidR="00506BB3" w:rsidRDefault="00506BB3" w:rsidP="00506BB3">
      <w:pPr>
        <w:rPr>
          <w:lang w:eastAsia="de-DE"/>
        </w:rPr>
      </w:pPr>
      <w:r>
        <w:rPr>
          <w:lang w:eastAsia="de-DE"/>
        </w:rPr>
        <w:t>Wie wir auch unsern Schuldigern</w:t>
      </w:r>
    </w:p>
    <w:p w14:paraId="7C4790AA" w14:textId="77777777" w:rsidR="00506BB3" w:rsidRDefault="00506BB3" w:rsidP="00506BB3">
      <w:pPr>
        <w:rPr>
          <w:lang w:eastAsia="de-DE"/>
        </w:rPr>
      </w:pPr>
      <w:r>
        <w:rPr>
          <w:lang w:eastAsia="de-DE"/>
        </w:rPr>
        <w:t>Ihr Schuld und Fehl vergeben gern.</w:t>
      </w:r>
    </w:p>
    <w:p w14:paraId="6085BF78" w14:textId="77777777" w:rsidR="00506BB3" w:rsidRDefault="00506BB3" w:rsidP="00506BB3">
      <w:pPr>
        <w:rPr>
          <w:lang w:eastAsia="de-DE"/>
        </w:rPr>
      </w:pPr>
      <w:r>
        <w:rPr>
          <w:lang w:eastAsia="de-DE"/>
        </w:rPr>
        <w:t>Zu dienen mach uns all bereit</w:t>
      </w:r>
    </w:p>
    <w:p w14:paraId="060F4639" w14:textId="77777777" w:rsidR="00506BB3" w:rsidRDefault="00506BB3" w:rsidP="00506BB3">
      <w:pPr>
        <w:rPr>
          <w:lang w:eastAsia="de-DE"/>
        </w:rPr>
      </w:pPr>
      <w:r>
        <w:rPr>
          <w:lang w:eastAsia="de-DE"/>
        </w:rPr>
        <w:t>In rechter Lieb und Einigkeit.</w:t>
      </w:r>
    </w:p>
    <w:p w14:paraId="1305B434" w14:textId="77777777" w:rsidR="00506BB3" w:rsidRDefault="00506BB3" w:rsidP="00506BB3">
      <w:pPr>
        <w:rPr>
          <w:lang w:eastAsia="de-DE"/>
        </w:rPr>
      </w:pPr>
    </w:p>
    <w:p w14:paraId="5CDEEAE8" w14:textId="77777777" w:rsidR="00506BB3" w:rsidRDefault="00506BB3" w:rsidP="00506BB3">
      <w:pPr>
        <w:rPr>
          <w:lang w:eastAsia="de-DE"/>
        </w:rPr>
      </w:pPr>
      <w:r>
        <w:rPr>
          <w:lang w:eastAsia="de-DE"/>
        </w:rPr>
        <w:t>7. Führ uns, Herr, in Versuchung nicht,</w:t>
      </w:r>
    </w:p>
    <w:p w14:paraId="6EE6B313" w14:textId="77777777" w:rsidR="00506BB3" w:rsidRDefault="00506BB3" w:rsidP="00506BB3">
      <w:pPr>
        <w:rPr>
          <w:lang w:eastAsia="de-DE"/>
        </w:rPr>
      </w:pPr>
      <w:r>
        <w:rPr>
          <w:lang w:eastAsia="de-DE"/>
        </w:rPr>
        <w:t>Wenn uns der böse Geist anficht,</w:t>
      </w:r>
    </w:p>
    <w:p w14:paraId="2370D637" w14:textId="77777777" w:rsidR="00506BB3" w:rsidRDefault="00506BB3" w:rsidP="00506BB3">
      <w:pPr>
        <w:rPr>
          <w:lang w:eastAsia="de-DE"/>
        </w:rPr>
      </w:pPr>
      <w:r>
        <w:rPr>
          <w:lang w:eastAsia="de-DE"/>
        </w:rPr>
        <w:t>Zur linken und zur rechten Hand</w:t>
      </w:r>
    </w:p>
    <w:p w14:paraId="3AD6CEA1" w14:textId="77777777" w:rsidR="00506BB3" w:rsidRDefault="00506BB3" w:rsidP="00506BB3">
      <w:pPr>
        <w:rPr>
          <w:lang w:eastAsia="de-DE"/>
        </w:rPr>
      </w:pPr>
      <w:r>
        <w:rPr>
          <w:lang w:eastAsia="de-DE"/>
        </w:rPr>
        <w:t>Hilf uns tun starken Widerstand,</w:t>
      </w:r>
    </w:p>
    <w:p w14:paraId="5DC1B760" w14:textId="77777777" w:rsidR="00506BB3" w:rsidRDefault="00506BB3" w:rsidP="00506BB3">
      <w:pPr>
        <w:rPr>
          <w:lang w:eastAsia="de-DE"/>
        </w:rPr>
      </w:pPr>
      <w:r>
        <w:rPr>
          <w:lang w:eastAsia="de-DE"/>
        </w:rPr>
        <w:t xml:space="preserve">Im Glauben fest und </w:t>
      </w:r>
      <w:proofErr w:type="spellStart"/>
      <w:r>
        <w:rPr>
          <w:lang w:eastAsia="de-DE"/>
        </w:rPr>
        <w:t>wohlgerüst</w:t>
      </w:r>
      <w:proofErr w:type="spellEnd"/>
    </w:p>
    <w:p w14:paraId="6BA4C340" w14:textId="77777777" w:rsidR="00506BB3" w:rsidRDefault="00506BB3" w:rsidP="00506BB3">
      <w:pPr>
        <w:rPr>
          <w:lang w:eastAsia="de-DE"/>
        </w:rPr>
      </w:pPr>
      <w:r>
        <w:rPr>
          <w:lang w:eastAsia="de-DE"/>
        </w:rPr>
        <w:t xml:space="preserve">Und durch des </w:t>
      </w:r>
      <w:proofErr w:type="spellStart"/>
      <w:r>
        <w:rPr>
          <w:lang w:eastAsia="de-DE"/>
        </w:rPr>
        <w:t>heilgen</w:t>
      </w:r>
      <w:proofErr w:type="spellEnd"/>
      <w:r>
        <w:rPr>
          <w:lang w:eastAsia="de-DE"/>
        </w:rPr>
        <w:t xml:space="preserve"> Geistes Trost.</w:t>
      </w:r>
    </w:p>
    <w:p w14:paraId="2AE3653D" w14:textId="77777777" w:rsidR="00506BB3" w:rsidRDefault="00506BB3" w:rsidP="00506BB3">
      <w:pPr>
        <w:rPr>
          <w:lang w:eastAsia="de-DE"/>
        </w:rPr>
      </w:pPr>
    </w:p>
    <w:p w14:paraId="70AF99B8" w14:textId="77777777" w:rsidR="00506BB3" w:rsidRDefault="00506BB3" w:rsidP="00506BB3">
      <w:pPr>
        <w:rPr>
          <w:lang w:eastAsia="de-DE"/>
        </w:rPr>
      </w:pPr>
      <w:r>
        <w:rPr>
          <w:lang w:eastAsia="de-DE"/>
        </w:rPr>
        <w:t>8. Von allem Übel uns erlös,</w:t>
      </w:r>
    </w:p>
    <w:p w14:paraId="1BA90967" w14:textId="77777777" w:rsidR="00506BB3" w:rsidRDefault="00506BB3" w:rsidP="00506BB3">
      <w:pPr>
        <w:rPr>
          <w:lang w:eastAsia="de-DE"/>
        </w:rPr>
      </w:pPr>
      <w:r>
        <w:rPr>
          <w:lang w:eastAsia="de-DE"/>
        </w:rPr>
        <w:t>Es sind die Zeit und Tage bös,</w:t>
      </w:r>
    </w:p>
    <w:p w14:paraId="3EDA7B13" w14:textId="77777777" w:rsidR="00506BB3" w:rsidRDefault="00506BB3" w:rsidP="00506BB3">
      <w:pPr>
        <w:rPr>
          <w:lang w:eastAsia="de-DE"/>
        </w:rPr>
      </w:pPr>
      <w:r>
        <w:rPr>
          <w:lang w:eastAsia="de-DE"/>
        </w:rPr>
        <w:t>Erlös uns vom ewigen Tod</w:t>
      </w:r>
    </w:p>
    <w:p w14:paraId="5EB06CC1" w14:textId="77777777" w:rsidR="00506BB3" w:rsidRDefault="00506BB3" w:rsidP="00506BB3">
      <w:pPr>
        <w:rPr>
          <w:lang w:eastAsia="de-DE"/>
        </w:rPr>
      </w:pPr>
      <w:r>
        <w:rPr>
          <w:lang w:eastAsia="de-DE"/>
        </w:rPr>
        <w:t xml:space="preserve">Und </w:t>
      </w:r>
      <w:proofErr w:type="spellStart"/>
      <w:r>
        <w:rPr>
          <w:lang w:eastAsia="de-DE"/>
        </w:rPr>
        <w:t>tröst</w:t>
      </w:r>
      <w:proofErr w:type="spellEnd"/>
      <w:r>
        <w:rPr>
          <w:lang w:eastAsia="de-DE"/>
        </w:rPr>
        <w:t xml:space="preserve"> uns in der letzten Not.</w:t>
      </w:r>
    </w:p>
    <w:p w14:paraId="314914B0" w14:textId="77777777" w:rsidR="00506BB3" w:rsidRDefault="00506BB3" w:rsidP="00506BB3">
      <w:pPr>
        <w:rPr>
          <w:lang w:eastAsia="de-DE"/>
        </w:rPr>
      </w:pPr>
      <w:r>
        <w:rPr>
          <w:lang w:eastAsia="de-DE"/>
        </w:rPr>
        <w:t xml:space="preserve">Bescher uns auch ein </w:t>
      </w:r>
      <w:proofErr w:type="spellStart"/>
      <w:r>
        <w:rPr>
          <w:lang w:eastAsia="de-DE"/>
        </w:rPr>
        <w:t>seligs</w:t>
      </w:r>
      <w:proofErr w:type="spellEnd"/>
      <w:r>
        <w:rPr>
          <w:lang w:eastAsia="de-DE"/>
        </w:rPr>
        <w:t xml:space="preserve"> End,</w:t>
      </w:r>
    </w:p>
    <w:p w14:paraId="5BAB5EFB" w14:textId="77777777" w:rsidR="00506BB3" w:rsidRDefault="00506BB3" w:rsidP="00506BB3">
      <w:pPr>
        <w:rPr>
          <w:lang w:eastAsia="de-DE"/>
        </w:rPr>
      </w:pPr>
      <w:r>
        <w:rPr>
          <w:lang w:eastAsia="de-DE"/>
        </w:rPr>
        <w:t xml:space="preserve">Nimm unser Seel in deine </w:t>
      </w:r>
      <w:proofErr w:type="spellStart"/>
      <w:r>
        <w:rPr>
          <w:lang w:eastAsia="de-DE"/>
        </w:rPr>
        <w:t>Händ</w:t>
      </w:r>
      <w:proofErr w:type="spellEnd"/>
      <w:r>
        <w:rPr>
          <w:lang w:eastAsia="de-DE"/>
        </w:rPr>
        <w:t>.</w:t>
      </w:r>
    </w:p>
    <w:p w14:paraId="5867A21E" w14:textId="77777777" w:rsidR="00506BB3" w:rsidRDefault="00506BB3" w:rsidP="00506BB3">
      <w:pPr>
        <w:rPr>
          <w:lang w:eastAsia="de-DE"/>
        </w:rPr>
      </w:pPr>
    </w:p>
    <w:p w14:paraId="1AC3380F" w14:textId="77777777" w:rsidR="00506BB3" w:rsidRDefault="00506BB3" w:rsidP="00506BB3">
      <w:pPr>
        <w:rPr>
          <w:lang w:eastAsia="de-DE"/>
        </w:rPr>
      </w:pPr>
      <w:r>
        <w:rPr>
          <w:lang w:eastAsia="de-DE"/>
        </w:rPr>
        <w:t>9. Amen, das ist: Es werde wahr.</w:t>
      </w:r>
    </w:p>
    <w:p w14:paraId="4E4A6526" w14:textId="77777777" w:rsidR="00506BB3" w:rsidRDefault="00506BB3" w:rsidP="00506BB3">
      <w:pPr>
        <w:rPr>
          <w:lang w:eastAsia="de-DE"/>
        </w:rPr>
      </w:pPr>
      <w:r>
        <w:rPr>
          <w:lang w:eastAsia="de-DE"/>
        </w:rPr>
        <w:t>Stärk unsern Glauben immerdar,</w:t>
      </w:r>
    </w:p>
    <w:p w14:paraId="17174A82" w14:textId="77777777" w:rsidR="00506BB3" w:rsidRDefault="00506BB3" w:rsidP="00506BB3">
      <w:pPr>
        <w:rPr>
          <w:lang w:eastAsia="de-DE"/>
        </w:rPr>
      </w:pPr>
      <w:r>
        <w:rPr>
          <w:lang w:eastAsia="de-DE"/>
        </w:rPr>
        <w:t>Auf das wir ja nicht zweifeln dran,</w:t>
      </w:r>
    </w:p>
    <w:p w14:paraId="73921FAF" w14:textId="77777777" w:rsidR="00506BB3" w:rsidRDefault="00506BB3" w:rsidP="00506BB3">
      <w:pPr>
        <w:rPr>
          <w:lang w:eastAsia="de-DE"/>
        </w:rPr>
      </w:pPr>
      <w:r>
        <w:rPr>
          <w:lang w:eastAsia="de-DE"/>
        </w:rPr>
        <w:t xml:space="preserve">Das wir </w:t>
      </w:r>
      <w:proofErr w:type="spellStart"/>
      <w:r>
        <w:rPr>
          <w:lang w:eastAsia="de-DE"/>
        </w:rPr>
        <w:t>hiemit</w:t>
      </w:r>
      <w:proofErr w:type="spellEnd"/>
      <w:r>
        <w:rPr>
          <w:lang w:eastAsia="de-DE"/>
        </w:rPr>
        <w:t xml:space="preserve"> gebeten </w:t>
      </w:r>
      <w:proofErr w:type="spellStart"/>
      <w:r>
        <w:rPr>
          <w:lang w:eastAsia="de-DE"/>
        </w:rPr>
        <w:t>han</w:t>
      </w:r>
      <w:proofErr w:type="spellEnd"/>
      <w:r>
        <w:rPr>
          <w:lang w:eastAsia="de-DE"/>
        </w:rPr>
        <w:t>.</w:t>
      </w:r>
    </w:p>
    <w:p w14:paraId="47D68132" w14:textId="77777777" w:rsidR="00506BB3" w:rsidRDefault="00506BB3" w:rsidP="00506BB3">
      <w:pPr>
        <w:rPr>
          <w:lang w:eastAsia="de-DE"/>
        </w:rPr>
      </w:pPr>
      <w:r>
        <w:rPr>
          <w:lang w:eastAsia="de-DE"/>
        </w:rPr>
        <w:t>Auf dein Wort in dem Namen dein,</w:t>
      </w:r>
    </w:p>
    <w:p w14:paraId="0B27487D" w14:textId="77777777" w:rsidR="00506BB3" w:rsidRDefault="00506BB3" w:rsidP="00506BB3">
      <w:pPr>
        <w:rPr>
          <w:lang w:eastAsia="de-DE"/>
        </w:rPr>
      </w:pPr>
      <w:r>
        <w:rPr>
          <w:lang w:eastAsia="de-DE"/>
        </w:rPr>
        <w:t>So sprechen wir das Amen fein.</w:t>
      </w:r>
    </w:p>
    <w:p w14:paraId="7D149768" w14:textId="77777777" w:rsidR="00506BB3" w:rsidRDefault="00506BB3" w:rsidP="00506BB3">
      <w:pPr>
        <w:rPr>
          <w:lang w:eastAsia="de-DE"/>
        </w:rPr>
      </w:pPr>
    </w:p>
    <w:p w14:paraId="1A01733C" w14:textId="77777777" w:rsidR="00506BB3" w:rsidRDefault="00506BB3" w:rsidP="00506BB3">
      <w:pPr>
        <w:rPr>
          <w:lang w:eastAsia="de-DE"/>
        </w:rPr>
      </w:pPr>
    </w:p>
    <w:p w14:paraId="68FE1672" w14:textId="77777777" w:rsidR="00506BB3" w:rsidRDefault="00506BB3" w:rsidP="00506BB3">
      <w:pPr>
        <w:pStyle w:val="berschrift1"/>
      </w:pPr>
      <w:r>
        <w:t>Nikolaus Hermann</w:t>
      </w:r>
    </w:p>
    <w:p w14:paraId="76AFF0FF" w14:textId="77777777" w:rsidR="00506BB3" w:rsidRDefault="00506BB3" w:rsidP="00506BB3">
      <w:pPr>
        <w:rPr>
          <w:lang w:eastAsia="de-DE"/>
        </w:rPr>
      </w:pPr>
    </w:p>
    <w:p w14:paraId="56BD61D1" w14:textId="77777777" w:rsidR="00506BB3" w:rsidRDefault="00506BB3" w:rsidP="00506BB3">
      <w:pPr>
        <w:rPr>
          <w:lang w:eastAsia="de-DE"/>
        </w:rPr>
      </w:pPr>
      <w:proofErr w:type="spellStart"/>
      <w:r>
        <w:rPr>
          <w:lang w:eastAsia="de-DE"/>
        </w:rPr>
        <w:t>BEscher</w:t>
      </w:r>
      <w:proofErr w:type="spellEnd"/>
      <w:r>
        <w:rPr>
          <w:lang w:eastAsia="de-DE"/>
        </w:rPr>
        <w:t xml:space="preserve"> uns, HERR, das </w:t>
      </w:r>
      <w:proofErr w:type="spellStart"/>
      <w:r>
        <w:rPr>
          <w:lang w:eastAsia="de-DE"/>
        </w:rPr>
        <w:t>teglich</w:t>
      </w:r>
      <w:proofErr w:type="spellEnd"/>
      <w:r>
        <w:rPr>
          <w:lang w:eastAsia="de-DE"/>
        </w:rPr>
        <w:t xml:space="preserve"> Brot,</w:t>
      </w:r>
    </w:p>
    <w:p w14:paraId="3A5E8071" w14:textId="77777777" w:rsidR="00506BB3" w:rsidRDefault="00506BB3" w:rsidP="00506BB3">
      <w:pPr>
        <w:rPr>
          <w:lang w:eastAsia="de-DE"/>
        </w:rPr>
      </w:pPr>
      <w:proofErr w:type="spellStart"/>
      <w:r>
        <w:rPr>
          <w:lang w:eastAsia="de-DE"/>
        </w:rPr>
        <w:t>fur</w:t>
      </w:r>
      <w:proofErr w:type="spellEnd"/>
      <w:r>
        <w:rPr>
          <w:lang w:eastAsia="de-DE"/>
        </w:rPr>
        <w:t xml:space="preserve"> </w:t>
      </w:r>
      <w:proofErr w:type="spellStart"/>
      <w:r>
        <w:rPr>
          <w:lang w:eastAsia="de-DE"/>
        </w:rPr>
        <w:t>thewrung</w:t>
      </w:r>
      <w:proofErr w:type="spellEnd"/>
      <w:r>
        <w:rPr>
          <w:lang w:eastAsia="de-DE"/>
        </w:rPr>
        <w:t xml:space="preserve"> und </w:t>
      </w:r>
      <w:proofErr w:type="spellStart"/>
      <w:r>
        <w:rPr>
          <w:lang w:eastAsia="de-DE"/>
        </w:rPr>
        <w:t>fur</w:t>
      </w:r>
      <w:proofErr w:type="spellEnd"/>
      <w:r>
        <w:rPr>
          <w:lang w:eastAsia="de-DE"/>
        </w:rPr>
        <w:t xml:space="preserve"> hungers not</w:t>
      </w:r>
    </w:p>
    <w:p w14:paraId="56725002" w14:textId="77777777" w:rsidR="00506BB3" w:rsidRDefault="00506BB3" w:rsidP="00506BB3">
      <w:pPr>
        <w:rPr>
          <w:lang w:eastAsia="de-DE"/>
        </w:rPr>
      </w:pPr>
      <w:proofErr w:type="spellStart"/>
      <w:r>
        <w:rPr>
          <w:lang w:eastAsia="de-DE"/>
        </w:rPr>
        <w:t>Behüt</w:t>
      </w:r>
      <w:proofErr w:type="spellEnd"/>
      <w:r>
        <w:rPr>
          <w:lang w:eastAsia="de-DE"/>
        </w:rPr>
        <w:t xml:space="preserve"> uns durch dein lieben Son,</w:t>
      </w:r>
    </w:p>
    <w:p w14:paraId="7A743836" w14:textId="77777777" w:rsidR="00506BB3" w:rsidRDefault="00506BB3" w:rsidP="00506BB3">
      <w:pPr>
        <w:rPr>
          <w:lang w:eastAsia="de-DE"/>
        </w:rPr>
      </w:pPr>
      <w:r>
        <w:rPr>
          <w:lang w:eastAsia="de-DE"/>
        </w:rPr>
        <w:t>Gott Vater in dem höchsten Thron.</w:t>
      </w:r>
    </w:p>
    <w:p w14:paraId="579D6780" w14:textId="77777777" w:rsidR="00506BB3" w:rsidRDefault="00506BB3" w:rsidP="00506BB3">
      <w:pPr>
        <w:rPr>
          <w:lang w:eastAsia="de-DE"/>
        </w:rPr>
      </w:pPr>
    </w:p>
    <w:p w14:paraId="4C988B51" w14:textId="77777777" w:rsidR="00506BB3" w:rsidRDefault="00506BB3" w:rsidP="00506BB3">
      <w:pPr>
        <w:rPr>
          <w:lang w:eastAsia="de-DE"/>
        </w:rPr>
      </w:pPr>
      <w:r>
        <w:rPr>
          <w:lang w:eastAsia="de-DE"/>
        </w:rPr>
        <w:t xml:space="preserve">O HErr, </w:t>
      </w:r>
      <w:proofErr w:type="spellStart"/>
      <w:r>
        <w:rPr>
          <w:lang w:eastAsia="de-DE"/>
        </w:rPr>
        <w:t>thu</w:t>
      </w:r>
      <w:proofErr w:type="spellEnd"/>
      <w:r>
        <w:rPr>
          <w:lang w:eastAsia="de-DE"/>
        </w:rPr>
        <w:t xml:space="preserve"> </w:t>
      </w:r>
      <w:proofErr w:type="spellStart"/>
      <w:r>
        <w:rPr>
          <w:lang w:eastAsia="de-DE"/>
        </w:rPr>
        <w:t>auff</w:t>
      </w:r>
      <w:proofErr w:type="spellEnd"/>
      <w:r>
        <w:rPr>
          <w:lang w:eastAsia="de-DE"/>
        </w:rPr>
        <w:t xml:space="preserve"> dein milde Handt,</w:t>
      </w:r>
    </w:p>
    <w:p w14:paraId="132578E5" w14:textId="77777777" w:rsidR="00506BB3" w:rsidRDefault="00506BB3" w:rsidP="00506BB3">
      <w:pPr>
        <w:rPr>
          <w:lang w:eastAsia="de-DE"/>
        </w:rPr>
      </w:pPr>
      <w:r>
        <w:rPr>
          <w:lang w:eastAsia="de-DE"/>
        </w:rPr>
        <w:t xml:space="preserve">mach uns dein </w:t>
      </w:r>
      <w:proofErr w:type="spellStart"/>
      <w:r>
        <w:rPr>
          <w:lang w:eastAsia="de-DE"/>
        </w:rPr>
        <w:t>gnad</w:t>
      </w:r>
      <w:proofErr w:type="spellEnd"/>
      <w:r>
        <w:rPr>
          <w:lang w:eastAsia="de-DE"/>
        </w:rPr>
        <w:t xml:space="preserve"> und </w:t>
      </w:r>
      <w:proofErr w:type="spellStart"/>
      <w:r>
        <w:rPr>
          <w:lang w:eastAsia="de-DE"/>
        </w:rPr>
        <w:t>güt</w:t>
      </w:r>
      <w:proofErr w:type="spellEnd"/>
      <w:r>
        <w:rPr>
          <w:lang w:eastAsia="de-DE"/>
        </w:rPr>
        <w:t xml:space="preserve"> </w:t>
      </w:r>
      <w:proofErr w:type="spellStart"/>
      <w:r>
        <w:rPr>
          <w:lang w:eastAsia="de-DE"/>
        </w:rPr>
        <w:t>bekand</w:t>
      </w:r>
      <w:proofErr w:type="spellEnd"/>
      <w:r>
        <w:rPr>
          <w:lang w:eastAsia="de-DE"/>
        </w:rPr>
        <w:t>,</w:t>
      </w:r>
    </w:p>
    <w:p w14:paraId="1F9BB432" w14:textId="77777777" w:rsidR="00506BB3" w:rsidRDefault="00506BB3" w:rsidP="00506BB3">
      <w:pPr>
        <w:rPr>
          <w:lang w:eastAsia="de-DE"/>
        </w:rPr>
      </w:pPr>
      <w:proofErr w:type="spellStart"/>
      <w:r>
        <w:rPr>
          <w:lang w:eastAsia="de-DE"/>
        </w:rPr>
        <w:t>Ernehr</w:t>
      </w:r>
      <w:proofErr w:type="spellEnd"/>
      <w:r>
        <w:rPr>
          <w:lang w:eastAsia="de-DE"/>
        </w:rPr>
        <w:t xml:space="preserve"> uns, deine Kinderlein,</w:t>
      </w:r>
    </w:p>
    <w:p w14:paraId="335CB530" w14:textId="77777777" w:rsidR="00506BB3" w:rsidRDefault="00506BB3" w:rsidP="00506BB3">
      <w:pPr>
        <w:rPr>
          <w:lang w:eastAsia="de-DE"/>
        </w:rPr>
      </w:pPr>
      <w:r>
        <w:rPr>
          <w:lang w:eastAsia="de-DE"/>
        </w:rPr>
        <w:t xml:space="preserve">der du </w:t>
      </w:r>
      <w:proofErr w:type="spellStart"/>
      <w:r>
        <w:rPr>
          <w:lang w:eastAsia="de-DE"/>
        </w:rPr>
        <w:t>speisst</w:t>
      </w:r>
      <w:proofErr w:type="spellEnd"/>
      <w:r>
        <w:rPr>
          <w:lang w:eastAsia="de-DE"/>
        </w:rPr>
        <w:t xml:space="preserve"> alle Vögelein.</w:t>
      </w:r>
    </w:p>
    <w:p w14:paraId="069FAFCF" w14:textId="77777777" w:rsidR="00506BB3" w:rsidRDefault="00506BB3" w:rsidP="00506BB3">
      <w:pPr>
        <w:rPr>
          <w:lang w:eastAsia="de-DE"/>
        </w:rPr>
      </w:pPr>
    </w:p>
    <w:p w14:paraId="3728429C" w14:textId="77777777" w:rsidR="00506BB3" w:rsidRDefault="00506BB3" w:rsidP="00506BB3">
      <w:pPr>
        <w:rPr>
          <w:lang w:eastAsia="de-DE"/>
        </w:rPr>
      </w:pPr>
      <w:r>
        <w:rPr>
          <w:lang w:eastAsia="de-DE"/>
        </w:rPr>
        <w:t xml:space="preserve">Erhörst du doch der Raben </w:t>
      </w:r>
      <w:proofErr w:type="spellStart"/>
      <w:r>
        <w:rPr>
          <w:lang w:eastAsia="de-DE"/>
        </w:rPr>
        <w:t>stim</w:t>
      </w:r>
      <w:proofErr w:type="spellEnd"/>
      <w:r>
        <w:rPr>
          <w:lang w:eastAsia="de-DE"/>
        </w:rPr>
        <w:t>,</w:t>
      </w:r>
    </w:p>
    <w:p w14:paraId="1E902D2C" w14:textId="77777777" w:rsidR="00506BB3" w:rsidRDefault="00506BB3" w:rsidP="00506BB3">
      <w:pPr>
        <w:rPr>
          <w:lang w:eastAsia="de-DE"/>
        </w:rPr>
      </w:pPr>
      <w:proofErr w:type="spellStart"/>
      <w:r>
        <w:rPr>
          <w:lang w:eastAsia="de-DE"/>
        </w:rPr>
        <w:t>drumb</w:t>
      </w:r>
      <w:proofErr w:type="spellEnd"/>
      <w:r>
        <w:rPr>
          <w:lang w:eastAsia="de-DE"/>
        </w:rPr>
        <w:t xml:space="preserve"> unser bitt, HERR, auch </w:t>
      </w:r>
      <w:proofErr w:type="spellStart"/>
      <w:r>
        <w:rPr>
          <w:lang w:eastAsia="de-DE"/>
        </w:rPr>
        <w:t>vernim</w:t>
      </w:r>
      <w:proofErr w:type="spellEnd"/>
      <w:r>
        <w:rPr>
          <w:lang w:eastAsia="de-DE"/>
        </w:rPr>
        <w:t>!</w:t>
      </w:r>
    </w:p>
    <w:p w14:paraId="1C21A3F0" w14:textId="77777777" w:rsidR="00506BB3" w:rsidRDefault="00506BB3" w:rsidP="00506BB3">
      <w:pPr>
        <w:rPr>
          <w:lang w:eastAsia="de-DE"/>
        </w:rPr>
      </w:pPr>
      <w:r>
        <w:rPr>
          <w:lang w:eastAsia="de-DE"/>
        </w:rPr>
        <w:t xml:space="preserve">Denn aller ding du </w:t>
      </w:r>
      <w:proofErr w:type="spellStart"/>
      <w:r>
        <w:rPr>
          <w:lang w:eastAsia="de-DE"/>
        </w:rPr>
        <w:t>Schöpffer</w:t>
      </w:r>
      <w:proofErr w:type="spellEnd"/>
      <w:r>
        <w:rPr>
          <w:lang w:eastAsia="de-DE"/>
        </w:rPr>
        <w:t xml:space="preserve"> bist</w:t>
      </w:r>
    </w:p>
    <w:p w14:paraId="519AF572" w14:textId="77777777" w:rsidR="00506BB3" w:rsidRDefault="00506BB3" w:rsidP="00506BB3">
      <w:pPr>
        <w:rPr>
          <w:lang w:eastAsia="de-DE"/>
        </w:rPr>
      </w:pPr>
      <w:r>
        <w:rPr>
          <w:lang w:eastAsia="de-DE"/>
        </w:rPr>
        <w:t>und allem Vieh sein Futter gibst.</w:t>
      </w:r>
    </w:p>
    <w:p w14:paraId="40C6E64A" w14:textId="77777777" w:rsidR="00506BB3" w:rsidRDefault="00506BB3" w:rsidP="00506BB3">
      <w:pPr>
        <w:rPr>
          <w:lang w:eastAsia="de-DE"/>
        </w:rPr>
      </w:pPr>
    </w:p>
    <w:p w14:paraId="297D707D" w14:textId="77777777" w:rsidR="00506BB3" w:rsidRDefault="00506BB3" w:rsidP="00506BB3">
      <w:pPr>
        <w:rPr>
          <w:lang w:eastAsia="de-DE"/>
        </w:rPr>
      </w:pPr>
      <w:proofErr w:type="spellStart"/>
      <w:r>
        <w:rPr>
          <w:lang w:eastAsia="de-DE"/>
        </w:rPr>
        <w:t>Gedenck</w:t>
      </w:r>
      <w:proofErr w:type="spellEnd"/>
      <w:r>
        <w:rPr>
          <w:lang w:eastAsia="de-DE"/>
        </w:rPr>
        <w:t xml:space="preserve"> nicht unser </w:t>
      </w:r>
      <w:proofErr w:type="spellStart"/>
      <w:r>
        <w:rPr>
          <w:lang w:eastAsia="de-DE"/>
        </w:rPr>
        <w:t>missethat</w:t>
      </w:r>
      <w:proofErr w:type="spellEnd"/>
    </w:p>
    <w:p w14:paraId="4C512973" w14:textId="77777777" w:rsidR="00506BB3" w:rsidRDefault="00506BB3" w:rsidP="00506BB3">
      <w:pPr>
        <w:rPr>
          <w:lang w:eastAsia="de-DE"/>
        </w:rPr>
      </w:pPr>
      <w:r>
        <w:rPr>
          <w:lang w:eastAsia="de-DE"/>
        </w:rPr>
        <w:t>und Sünd, die dich erzürnet hat!</w:t>
      </w:r>
    </w:p>
    <w:p w14:paraId="60B009E6" w14:textId="77777777" w:rsidR="00506BB3" w:rsidRDefault="00506BB3" w:rsidP="00506BB3">
      <w:pPr>
        <w:rPr>
          <w:lang w:eastAsia="de-DE"/>
        </w:rPr>
      </w:pPr>
      <w:r>
        <w:rPr>
          <w:lang w:eastAsia="de-DE"/>
        </w:rPr>
        <w:t xml:space="preserve">Las scheinen dein </w:t>
      </w:r>
      <w:proofErr w:type="spellStart"/>
      <w:r>
        <w:rPr>
          <w:lang w:eastAsia="de-DE"/>
        </w:rPr>
        <w:t>Barmhertzigkeit</w:t>
      </w:r>
      <w:proofErr w:type="spellEnd"/>
      <w:r>
        <w:rPr>
          <w:lang w:eastAsia="de-DE"/>
        </w:rPr>
        <w:t>,</w:t>
      </w:r>
    </w:p>
    <w:p w14:paraId="5C78B6B0" w14:textId="77777777" w:rsidR="00506BB3" w:rsidRDefault="00506BB3" w:rsidP="00506BB3">
      <w:pPr>
        <w:rPr>
          <w:lang w:eastAsia="de-DE"/>
        </w:rPr>
      </w:pPr>
      <w:r>
        <w:rPr>
          <w:lang w:eastAsia="de-DE"/>
        </w:rPr>
        <w:t xml:space="preserve">das wir dich </w:t>
      </w:r>
      <w:proofErr w:type="spellStart"/>
      <w:r>
        <w:rPr>
          <w:lang w:eastAsia="de-DE"/>
        </w:rPr>
        <w:t>obn</w:t>
      </w:r>
      <w:proofErr w:type="spellEnd"/>
      <w:r>
        <w:rPr>
          <w:lang w:eastAsia="de-DE"/>
        </w:rPr>
        <w:t xml:space="preserve"> in </w:t>
      </w:r>
      <w:proofErr w:type="spellStart"/>
      <w:r>
        <w:rPr>
          <w:lang w:eastAsia="de-DE"/>
        </w:rPr>
        <w:t>ewigkeit</w:t>
      </w:r>
      <w:proofErr w:type="spellEnd"/>
      <w:r>
        <w:rPr>
          <w:lang w:eastAsia="de-DE"/>
        </w:rPr>
        <w:t>.</w:t>
      </w:r>
    </w:p>
    <w:p w14:paraId="1E055AA0" w14:textId="77777777" w:rsidR="00506BB3" w:rsidRDefault="00506BB3" w:rsidP="00506BB3">
      <w:pPr>
        <w:rPr>
          <w:lang w:eastAsia="de-DE"/>
        </w:rPr>
      </w:pPr>
    </w:p>
    <w:p w14:paraId="4E727A0D" w14:textId="77777777" w:rsidR="00506BB3" w:rsidRDefault="00506BB3" w:rsidP="00506BB3">
      <w:pPr>
        <w:rPr>
          <w:lang w:eastAsia="de-DE"/>
        </w:rPr>
      </w:pPr>
      <w:r>
        <w:rPr>
          <w:lang w:eastAsia="de-DE"/>
        </w:rPr>
        <w:t xml:space="preserve">O HErr, gib uns ein </w:t>
      </w:r>
      <w:proofErr w:type="spellStart"/>
      <w:r>
        <w:rPr>
          <w:lang w:eastAsia="de-DE"/>
        </w:rPr>
        <w:t>fruchtbars</w:t>
      </w:r>
      <w:proofErr w:type="spellEnd"/>
      <w:r>
        <w:rPr>
          <w:lang w:eastAsia="de-DE"/>
        </w:rPr>
        <w:t xml:space="preserve"> </w:t>
      </w:r>
      <w:proofErr w:type="spellStart"/>
      <w:r>
        <w:rPr>
          <w:lang w:eastAsia="de-DE"/>
        </w:rPr>
        <w:t>Jar</w:t>
      </w:r>
      <w:proofErr w:type="spellEnd"/>
      <w:r>
        <w:rPr>
          <w:lang w:eastAsia="de-DE"/>
        </w:rPr>
        <w:t>,</w:t>
      </w:r>
    </w:p>
    <w:p w14:paraId="18C11AF8" w14:textId="77777777" w:rsidR="00506BB3" w:rsidRDefault="00506BB3" w:rsidP="00506BB3">
      <w:pPr>
        <w:rPr>
          <w:lang w:eastAsia="de-DE"/>
        </w:rPr>
      </w:pPr>
      <w:r>
        <w:rPr>
          <w:lang w:eastAsia="de-DE"/>
        </w:rPr>
        <w:t xml:space="preserve">den lieben </w:t>
      </w:r>
      <w:proofErr w:type="spellStart"/>
      <w:r>
        <w:rPr>
          <w:lang w:eastAsia="de-DE"/>
        </w:rPr>
        <w:t>Kornbawm</w:t>
      </w:r>
      <w:proofErr w:type="spellEnd"/>
      <w:r>
        <w:rPr>
          <w:lang w:eastAsia="de-DE"/>
        </w:rPr>
        <w:t xml:space="preserve"> uns </w:t>
      </w:r>
      <w:proofErr w:type="spellStart"/>
      <w:r>
        <w:rPr>
          <w:lang w:eastAsia="de-DE"/>
        </w:rPr>
        <w:t>bewar</w:t>
      </w:r>
      <w:proofErr w:type="spellEnd"/>
      <w:r>
        <w:rPr>
          <w:lang w:eastAsia="de-DE"/>
        </w:rPr>
        <w:t>!</w:t>
      </w:r>
    </w:p>
    <w:p w14:paraId="43345231" w14:textId="77777777" w:rsidR="00506BB3" w:rsidRDefault="00506BB3" w:rsidP="00506BB3">
      <w:pPr>
        <w:rPr>
          <w:lang w:eastAsia="de-DE"/>
        </w:rPr>
      </w:pPr>
      <w:r>
        <w:rPr>
          <w:lang w:eastAsia="de-DE"/>
        </w:rPr>
        <w:t xml:space="preserve">Für </w:t>
      </w:r>
      <w:proofErr w:type="spellStart"/>
      <w:r>
        <w:rPr>
          <w:lang w:eastAsia="de-DE"/>
        </w:rPr>
        <w:t>thewrung</w:t>
      </w:r>
      <w:proofErr w:type="spellEnd"/>
      <w:r>
        <w:rPr>
          <w:lang w:eastAsia="de-DE"/>
        </w:rPr>
        <w:t xml:space="preserve">, </w:t>
      </w:r>
      <w:proofErr w:type="spellStart"/>
      <w:r>
        <w:rPr>
          <w:lang w:eastAsia="de-DE"/>
        </w:rPr>
        <w:t>hunger</w:t>
      </w:r>
      <w:proofErr w:type="spellEnd"/>
      <w:r>
        <w:rPr>
          <w:lang w:eastAsia="de-DE"/>
        </w:rPr>
        <w:t>, seuch und streit</w:t>
      </w:r>
    </w:p>
    <w:p w14:paraId="4942012F" w14:textId="77777777" w:rsidR="00506BB3" w:rsidRDefault="00506BB3" w:rsidP="00506BB3">
      <w:pPr>
        <w:rPr>
          <w:lang w:eastAsia="de-DE"/>
        </w:rPr>
      </w:pPr>
      <w:proofErr w:type="spellStart"/>
      <w:r>
        <w:rPr>
          <w:lang w:eastAsia="de-DE"/>
        </w:rPr>
        <w:t>behüt</w:t>
      </w:r>
      <w:proofErr w:type="spellEnd"/>
      <w:r>
        <w:rPr>
          <w:lang w:eastAsia="de-DE"/>
        </w:rPr>
        <w:t xml:space="preserve"> uns, HErr, zu dieser </w:t>
      </w:r>
      <w:proofErr w:type="spellStart"/>
      <w:r>
        <w:rPr>
          <w:lang w:eastAsia="de-DE"/>
        </w:rPr>
        <w:t>zeit</w:t>
      </w:r>
      <w:proofErr w:type="spellEnd"/>
      <w:r>
        <w:rPr>
          <w:lang w:eastAsia="de-DE"/>
        </w:rPr>
        <w:t>!</w:t>
      </w:r>
    </w:p>
    <w:p w14:paraId="04344AAF" w14:textId="77777777" w:rsidR="00506BB3" w:rsidRDefault="00506BB3" w:rsidP="00506BB3">
      <w:pPr>
        <w:rPr>
          <w:lang w:eastAsia="de-DE"/>
        </w:rPr>
      </w:pPr>
    </w:p>
    <w:p w14:paraId="6521D08C" w14:textId="77777777" w:rsidR="00506BB3" w:rsidRDefault="00506BB3" w:rsidP="00506BB3">
      <w:pPr>
        <w:rPr>
          <w:lang w:eastAsia="de-DE"/>
        </w:rPr>
      </w:pPr>
      <w:r>
        <w:rPr>
          <w:lang w:eastAsia="de-DE"/>
        </w:rPr>
        <w:t>Unser lieber Vater du bist,</w:t>
      </w:r>
    </w:p>
    <w:p w14:paraId="5D4A74CE" w14:textId="77777777" w:rsidR="00506BB3" w:rsidRDefault="00506BB3" w:rsidP="00506BB3">
      <w:pPr>
        <w:rPr>
          <w:lang w:eastAsia="de-DE"/>
        </w:rPr>
      </w:pPr>
      <w:r>
        <w:rPr>
          <w:lang w:eastAsia="de-DE"/>
        </w:rPr>
        <w:t>weil Christus unser Bruder ist,</w:t>
      </w:r>
    </w:p>
    <w:p w14:paraId="0C6FFCE6" w14:textId="77777777" w:rsidR="00506BB3" w:rsidRDefault="00506BB3" w:rsidP="00506BB3">
      <w:pPr>
        <w:rPr>
          <w:lang w:eastAsia="de-DE"/>
        </w:rPr>
      </w:pPr>
      <w:proofErr w:type="spellStart"/>
      <w:r>
        <w:rPr>
          <w:lang w:eastAsia="de-DE"/>
        </w:rPr>
        <w:t>Drumb</w:t>
      </w:r>
      <w:proofErr w:type="spellEnd"/>
      <w:r>
        <w:rPr>
          <w:lang w:eastAsia="de-DE"/>
        </w:rPr>
        <w:t xml:space="preserve"> </w:t>
      </w:r>
      <w:proofErr w:type="spellStart"/>
      <w:r>
        <w:rPr>
          <w:lang w:eastAsia="de-DE"/>
        </w:rPr>
        <w:t>trawen</w:t>
      </w:r>
      <w:proofErr w:type="spellEnd"/>
      <w:r>
        <w:rPr>
          <w:lang w:eastAsia="de-DE"/>
        </w:rPr>
        <w:t xml:space="preserve"> wir allein </w:t>
      </w:r>
      <w:proofErr w:type="spellStart"/>
      <w:r>
        <w:rPr>
          <w:lang w:eastAsia="de-DE"/>
        </w:rPr>
        <w:t>auff</w:t>
      </w:r>
      <w:proofErr w:type="spellEnd"/>
      <w:r>
        <w:rPr>
          <w:lang w:eastAsia="de-DE"/>
        </w:rPr>
        <w:t xml:space="preserve"> dich</w:t>
      </w:r>
    </w:p>
    <w:p w14:paraId="3F45B2E9" w14:textId="77777777" w:rsidR="00506BB3" w:rsidRDefault="00506BB3" w:rsidP="00506BB3">
      <w:pPr>
        <w:rPr>
          <w:lang w:eastAsia="de-DE"/>
        </w:rPr>
      </w:pPr>
      <w:r>
        <w:rPr>
          <w:lang w:eastAsia="de-DE"/>
        </w:rPr>
        <w:t xml:space="preserve">und </w:t>
      </w:r>
      <w:proofErr w:type="spellStart"/>
      <w:r>
        <w:rPr>
          <w:lang w:eastAsia="de-DE"/>
        </w:rPr>
        <w:t>wolln</w:t>
      </w:r>
      <w:proofErr w:type="spellEnd"/>
      <w:r>
        <w:rPr>
          <w:lang w:eastAsia="de-DE"/>
        </w:rPr>
        <w:t xml:space="preserve"> dich preisen ewiglich! Amen.</w:t>
      </w:r>
    </w:p>
    <w:p w14:paraId="6FED66B0" w14:textId="77777777" w:rsidR="00506BB3" w:rsidRDefault="00506BB3" w:rsidP="00506BB3">
      <w:pPr>
        <w:rPr>
          <w:lang w:eastAsia="de-DE"/>
        </w:rPr>
      </w:pPr>
    </w:p>
    <w:p w14:paraId="01896A2C" w14:textId="77777777" w:rsidR="00506BB3" w:rsidRDefault="00506BB3" w:rsidP="00506BB3">
      <w:pPr>
        <w:rPr>
          <w:lang w:eastAsia="de-DE"/>
        </w:rPr>
      </w:pPr>
    </w:p>
    <w:p w14:paraId="432F6F64" w14:textId="77777777" w:rsidR="00506BB3" w:rsidRDefault="00506BB3" w:rsidP="00506BB3">
      <w:pPr>
        <w:pStyle w:val="berschrift1"/>
      </w:pPr>
      <w:r>
        <w:t xml:space="preserve">Nikolaus </w:t>
      </w:r>
      <w:proofErr w:type="spellStart"/>
      <w:r>
        <w:t>Selneccer</w:t>
      </w:r>
      <w:proofErr w:type="spellEnd"/>
    </w:p>
    <w:p w14:paraId="0DD12918" w14:textId="77777777" w:rsidR="00506BB3" w:rsidRDefault="00506BB3" w:rsidP="00506BB3">
      <w:pPr>
        <w:rPr>
          <w:lang w:eastAsia="de-DE"/>
        </w:rPr>
      </w:pPr>
    </w:p>
    <w:p w14:paraId="2C22486C" w14:textId="77777777" w:rsidR="00506BB3" w:rsidRDefault="00506BB3" w:rsidP="00506BB3">
      <w:pPr>
        <w:rPr>
          <w:lang w:eastAsia="de-DE"/>
        </w:rPr>
      </w:pPr>
      <w:r>
        <w:rPr>
          <w:lang w:eastAsia="de-DE"/>
        </w:rPr>
        <w:t xml:space="preserve">Herr Christ, du wollest </w:t>
      </w:r>
      <w:proofErr w:type="spellStart"/>
      <w:r>
        <w:rPr>
          <w:lang w:eastAsia="de-DE"/>
        </w:rPr>
        <w:t>benedeyen</w:t>
      </w:r>
      <w:proofErr w:type="spellEnd"/>
      <w:r>
        <w:rPr>
          <w:lang w:eastAsia="de-DE"/>
        </w:rPr>
        <w:t>,</w:t>
      </w:r>
    </w:p>
    <w:p w14:paraId="3A4134BF" w14:textId="77777777" w:rsidR="00506BB3" w:rsidRDefault="00506BB3" w:rsidP="00506BB3">
      <w:pPr>
        <w:rPr>
          <w:lang w:eastAsia="de-DE"/>
        </w:rPr>
      </w:pPr>
      <w:proofErr w:type="spellStart"/>
      <w:r>
        <w:rPr>
          <w:lang w:eastAsia="de-DE"/>
        </w:rPr>
        <w:t>Daß</w:t>
      </w:r>
      <w:proofErr w:type="spellEnd"/>
      <w:r>
        <w:rPr>
          <w:lang w:eastAsia="de-DE"/>
        </w:rPr>
        <w:t xml:space="preserve"> Speis und Trank uns wohl </w:t>
      </w:r>
      <w:proofErr w:type="spellStart"/>
      <w:r>
        <w:rPr>
          <w:lang w:eastAsia="de-DE"/>
        </w:rPr>
        <w:t>gedeyen</w:t>
      </w:r>
      <w:proofErr w:type="spellEnd"/>
      <w:r>
        <w:rPr>
          <w:lang w:eastAsia="de-DE"/>
        </w:rPr>
        <w:t>.</w:t>
      </w:r>
    </w:p>
    <w:p w14:paraId="7291513C" w14:textId="77777777" w:rsidR="00506BB3" w:rsidRDefault="00506BB3" w:rsidP="00506BB3">
      <w:pPr>
        <w:rPr>
          <w:lang w:eastAsia="de-DE"/>
        </w:rPr>
      </w:pPr>
      <w:r>
        <w:rPr>
          <w:lang w:eastAsia="de-DE"/>
        </w:rPr>
        <w:t>Herr, segne uns und deine Gab,</w:t>
      </w:r>
    </w:p>
    <w:p w14:paraId="4BE6606F" w14:textId="77777777" w:rsidR="00506BB3" w:rsidRDefault="00506BB3" w:rsidP="00506BB3">
      <w:pPr>
        <w:rPr>
          <w:lang w:eastAsia="de-DE"/>
        </w:rPr>
      </w:pPr>
      <w:proofErr w:type="spellStart"/>
      <w:r>
        <w:rPr>
          <w:lang w:eastAsia="de-DE"/>
        </w:rPr>
        <w:t>Daß</w:t>
      </w:r>
      <w:proofErr w:type="spellEnd"/>
      <w:r>
        <w:rPr>
          <w:lang w:eastAsia="de-DE"/>
        </w:rPr>
        <w:t xml:space="preserve"> Seel und Leib sich wohl gehab.</w:t>
      </w:r>
    </w:p>
    <w:p w14:paraId="600E630E" w14:textId="77777777" w:rsidR="00506BB3" w:rsidRDefault="00506BB3" w:rsidP="00506BB3">
      <w:pPr>
        <w:rPr>
          <w:lang w:eastAsia="de-DE"/>
        </w:rPr>
      </w:pPr>
    </w:p>
    <w:p w14:paraId="22FAFD09" w14:textId="77777777" w:rsidR="00506BB3" w:rsidRDefault="00506BB3" w:rsidP="00506BB3">
      <w:pPr>
        <w:rPr>
          <w:lang w:eastAsia="de-DE"/>
        </w:rPr>
      </w:pPr>
      <w:r>
        <w:rPr>
          <w:lang w:eastAsia="de-DE"/>
        </w:rPr>
        <w:t>2. O treuer Hirt Herr Jesu Christ,</w:t>
      </w:r>
    </w:p>
    <w:p w14:paraId="11C9F9CB" w14:textId="77777777" w:rsidR="00506BB3" w:rsidRDefault="00506BB3" w:rsidP="00506BB3">
      <w:pPr>
        <w:rPr>
          <w:lang w:eastAsia="de-DE"/>
        </w:rPr>
      </w:pPr>
      <w:r>
        <w:rPr>
          <w:lang w:eastAsia="de-DE"/>
        </w:rPr>
        <w:t>Dein Wort stets unsre Weide ist,</w:t>
      </w:r>
    </w:p>
    <w:p w14:paraId="0C80AB14" w14:textId="77777777" w:rsidR="00506BB3" w:rsidRDefault="00506BB3" w:rsidP="00506BB3">
      <w:pPr>
        <w:rPr>
          <w:lang w:eastAsia="de-DE"/>
        </w:rPr>
      </w:pPr>
      <w:proofErr w:type="spellStart"/>
      <w:r>
        <w:rPr>
          <w:lang w:eastAsia="de-DE"/>
        </w:rPr>
        <w:t>Regier</w:t>
      </w:r>
      <w:proofErr w:type="spellEnd"/>
      <w:r>
        <w:rPr>
          <w:lang w:eastAsia="de-DE"/>
        </w:rPr>
        <w:t xml:space="preserve"> uns arme </w:t>
      </w:r>
      <w:proofErr w:type="spellStart"/>
      <w:r>
        <w:rPr>
          <w:lang w:eastAsia="de-DE"/>
        </w:rPr>
        <w:t>Schäfelein</w:t>
      </w:r>
      <w:proofErr w:type="spellEnd"/>
      <w:r>
        <w:rPr>
          <w:lang w:eastAsia="de-DE"/>
        </w:rPr>
        <w:t>,</w:t>
      </w:r>
    </w:p>
    <w:p w14:paraId="3F2FD8EF" w14:textId="77777777" w:rsidR="00506BB3" w:rsidRDefault="00506BB3" w:rsidP="00506BB3">
      <w:pPr>
        <w:rPr>
          <w:lang w:eastAsia="de-DE"/>
        </w:rPr>
      </w:pPr>
      <w:proofErr w:type="spellStart"/>
      <w:r>
        <w:rPr>
          <w:lang w:eastAsia="de-DE"/>
        </w:rPr>
        <w:t>Laß</w:t>
      </w:r>
      <w:proofErr w:type="spellEnd"/>
      <w:r>
        <w:rPr>
          <w:lang w:eastAsia="de-DE"/>
        </w:rPr>
        <w:t xml:space="preserve"> uns, Herr, dir befohlen sein.</w:t>
      </w:r>
    </w:p>
    <w:p w14:paraId="29A22B48" w14:textId="77777777" w:rsidR="00506BB3" w:rsidRDefault="00506BB3" w:rsidP="00506BB3">
      <w:pPr>
        <w:rPr>
          <w:lang w:eastAsia="de-DE"/>
        </w:rPr>
      </w:pPr>
    </w:p>
    <w:p w14:paraId="4D63368F" w14:textId="77777777" w:rsidR="00506BB3" w:rsidRDefault="00506BB3" w:rsidP="00506BB3">
      <w:pPr>
        <w:rPr>
          <w:lang w:eastAsia="de-DE"/>
        </w:rPr>
      </w:pPr>
      <w:r>
        <w:rPr>
          <w:lang w:eastAsia="de-DE"/>
        </w:rPr>
        <w:t xml:space="preserve">3. Der du der Seele </w:t>
      </w:r>
      <w:proofErr w:type="spellStart"/>
      <w:r>
        <w:rPr>
          <w:lang w:eastAsia="de-DE"/>
        </w:rPr>
        <w:t>giebst</w:t>
      </w:r>
      <w:proofErr w:type="spellEnd"/>
      <w:r>
        <w:rPr>
          <w:lang w:eastAsia="de-DE"/>
        </w:rPr>
        <w:t xml:space="preserve"> dein Wort,</w:t>
      </w:r>
    </w:p>
    <w:p w14:paraId="7230D7C6" w14:textId="77777777" w:rsidR="00506BB3" w:rsidRDefault="00506BB3" w:rsidP="00506BB3">
      <w:pPr>
        <w:rPr>
          <w:lang w:eastAsia="de-DE"/>
        </w:rPr>
      </w:pPr>
      <w:r>
        <w:rPr>
          <w:lang w:eastAsia="de-DE"/>
        </w:rPr>
        <w:t>Dem Leib die Speis, o treuer Hort,</w:t>
      </w:r>
    </w:p>
    <w:p w14:paraId="56D2C03D" w14:textId="77777777" w:rsidR="00506BB3" w:rsidRDefault="00506BB3" w:rsidP="00506BB3">
      <w:pPr>
        <w:rPr>
          <w:lang w:eastAsia="de-DE"/>
        </w:rPr>
      </w:pPr>
      <w:r>
        <w:rPr>
          <w:lang w:eastAsia="de-DE"/>
        </w:rPr>
        <w:t>Bau unser Land, sei unser Herr,</w:t>
      </w:r>
    </w:p>
    <w:p w14:paraId="6E25C0FE" w14:textId="77777777" w:rsidR="00506BB3" w:rsidRDefault="00506BB3" w:rsidP="00506BB3">
      <w:pPr>
        <w:rPr>
          <w:lang w:eastAsia="de-DE"/>
        </w:rPr>
      </w:pPr>
      <w:r>
        <w:rPr>
          <w:lang w:eastAsia="de-DE"/>
        </w:rPr>
        <w:t>Den Glauben stärk, je mehr und mehr.</w:t>
      </w:r>
    </w:p>
    <w:p w14:paraId="3969D280" w14:textId="77777777" w:rsidR="00506BB3" w:rsidRDefault="00506BB3" w:rsidP="00506BB3">
      <w:pPr>
        <w:rPr>
          <w:lang w:eastAsia="de-DE"/>
        </w:rPr>
      </w:pPr>
    </w:p>
    <w:p w14:paraId="2BBD46A7" w14:textId="77777777" w:rsidR="00506BB3" w:rsidRDefault="00506BB3" w:rsidP="00506BB3">
      <w:pPr>
        <w:rPr>
          <w:lang w:eastAsia="de-DE"/>
        </w:rPr>
      </w:pPr>
      <w:r>
        <w:rPr>
          <w:lang w:eastAsia="de-DE"/>
        </w:rPr>
        <w:t>4. Vater unser im Himmelsthron,</w:t>
      </w:r>
    </w:p>
    <w:p w14:paraId="174C3974" w14:textId="77777777" w:rsidR="00506BB3" w:rsidRDefault="00506BB3" w:rsidP="00506BB3">
      <w:pPr>
        <w:rPr>
          <w:lang w:eastAsia="de-DE"/>
        </w:rPr>
      </w:pPr>
      <w:r>
        <w:rPr>
          <w:lang w:eastAsia="de-DE"/>
        </w:rPr>
        <w:t xml:space="preserve">Dein </w:t>
      </w:r>
      <w:proofErr w:type="spellStart"/>
      <w:r>
        <w:rPr>
          <w:lang w:eastAsia="de-DE"/>
        </w:rPr>
        <w:t>Nam</w:t>
      </w:r>
      <w:proofErr w:type="spellEnd"/>
      <w:r>
        <w:rPr>
          <w:lang w:eastAsia="de-DE"/>
        </w:rPr>
        <w:t xml:space="preserve"> sei heilig </w:t>
      </w:r>
      <w:proofErr w:type="spellStart"/>
      <w:r>
        <w:rPr>
          <w:lang w:eastAsia="de-DE"/>
        </w:rPr>
        <w:t>lobesan</w:t>
      </w:r>
      <w:proofErr w:type="spellEnd"/>
      <w:r>
        <w:rPr>
          <w:lang w:eastAsia="de-DE"/>
        </w:rPr>
        <w:t>,</w:t>
      </w:r>
    </w:p>
    <w:p w14:paraId="6244E73D" w14:textId="77777777" w:rsidR="00506BB3" w:rsidRDefault="00506BB3" w:rsidP="00506BB3">
      <w:pPr>
        <w:rPr>
          <w:lang w:eastAsia="de-DE"/>
        </w:rPr>
      </w:pPr>
      <w:r>
        <w:rPr>
          <w:lang w:eastAsia="de-DE"/>
        </w:rPr>
        <w:t xml:space="preserve">Dein Reich </w:t>
      </w:r>
      <w:proofErr w:type="spellStart"/>
      <w:r>
        <w:rPr>
          <w:lang w:eastAsia="de-DE"/>
        </w:rPr>
        <w:t>zukomm</w:t>
      </w:r>
      <w:proofErr w:type="spellEnd"/>
      <w:r>
        <w:rPr>
          <w:lang w:eastAsia="de-DE"/>
        </w:rPr>
        <w:t>, dein Will zugleich</w:t>
      </w:r>
    </w:p>
    <w:p w14:paraId="0867EFAC" w14:textId="77777777" w:rsidR="00506BB3" w:rsidRDefault="00506BB3" w:rsidP="00506BB3">
      <w:pPr>
        <w:rPr>
          <w:lang w:eastAsia="de-DE"/>
        </w:rPr>
      </w:pPr>
      <w:r>
        <w:rPr>
          <w:lang w:eastAsia="de-DE"/>
        </w:rPr>
        <w:t xml:space="preserve">Auf </w:t>
      </w:r>
      <w:proofErr w:type="spellStart"/>
      <w:r>
        <w:rPr>
          <w:lang w:eastAsia="de-DE"/>
        </w:rPr>
        <w:t>Erd</w:t>
      </w:r>
      <w:proofErr w:type="spellEnd"/>
      <w:r>
        <w:rPr>
          <w:lang w:eastAsia="de-DE"/>
        </w:rPr>
        <w:t xml:space="preserve"> </w:t>
      </w:r>
      <w:proofErr w:type="spellStart"/>
      <w:r>
        <w:rPr>
          <w:lang w:eastAsia="de-DE"/>
        </w:rPr>
        <w:t>gescheh</w:t>
      </w:r>
      <w:proofErr w:type="spellEnd"/>
      <w:r>
        <w:rPr>
          <w:lang w:eastAsia="de-DE"/>
        </w:rPr>
        <w:t xml:space="preserve"> wie im Himmelreich.</w:t>
      </w:r>
    </w:p>
    <w:p w14:paraId="16624B2A" w14:textId="77777777" w:rsidR="00506BB3" w:rsidRDefault="00506BB3" w:rsidP="00506BB3">
      <w:pPr>
        <w:rPr>
          <w:lang w:eastAsia="de-DE"/>
        </w:rPr>
      </w:pPr>
    </w:p>
    <w:p w14:paraId="53EA4E24" w14:textId="77777777" w:rsidR="00506BB3" w:rsidRDefault="00506BB3" w:rsidP="00506BB3">
      <w:pPr>
        <w:rPr>
          <w:lang w:eastAsia="de-DE"/>
        </w:rPr>
      </w:pPr>
      <w:r>
        <w:rPr>
          <w:lang w:eastAsia="de-DE"/>
        </w:rPr>
        <w:t xml:space="preserve">5. </w:t>
      </w:r>
      <w:proofErr w:type="spellStart"/>
      <w:r>
        <w:rPr>
          <w:lang w:eastAsia="de-DE"/>
        </w:rPr>
        <w:t>Gieb</w:t>
      </w:r>
      <w:proofErr w:type="spellEnd"/>
      <w:r>
        <w:rPr>
          <w:lang w:eastAsia="de-DE"/>
        </w:rPr>
        <w:t xml:space="preserve"> uns heut unser täglich Brot,</w:t>
      </w:r>
    </w:p>
    <w:p w14:paraId="5EC4AAA5" w14:textId="77777777" w:rsidR="00506BB3" w:rsidRDefault="00506BB3" w:rsidP="00506BB3">
      <w:pPr>
        <w:rPr>
          <w:lang w:eastAsia="de-DE"/>
        </w:rPr>
      </w:pPr>
      <w:proofErr w:type="spellStart"/>
      <w:r>
        <w:rPr>
          <w:lang w:eastAsia="de-DE"/>
        </w:rPr>
        <w:t>Erlaß</w:t>
      </w:r>
      <w:proofErr w:type="spellEnd"/>
      <w:r>
        <w:rPr>
          <w:lang w:eastAsia="de-DE"/>
        </w:rPr>
        <w:t xml:space="preserve"> all Schuld, o treuer Gott,</w:t>
      </w:r>
    </w:p>
    <w:p w14:paraId="39D3678A" w14:textId="77777777" w:rsidR="00506BB3" w:rsidRDefault="00506BB3" w:rsidP="00506BB3">
      <w:pPr>
        <w:rPr>
          <w:lang w:eastAsia="de-DE"/>
        </w:rPr>
      </w:pPr>
      <w:r>
        <w:rPr>
          <w:lang w:eastAsia="de-DE"/>
        </w:rPr>
        <w:t>Wie wir auch unsern Schuldigern,</w:t>
      </w:r>
    </w:p>
    <w:p w14:paraId="7E37ECAD" w14:textId="77777777" w:rsidR="00506BB3" w:rsidRDefault="00506BB3" w:rsidP="00506BB3">
      <w:pPr>
        <w:rPr>
          <w:lang w:eastAsia="de-DE"/>
        </w:rPr>
      </w:pPr>
      <w:r>
        <w:rPr>
          <w:lang w:eastAsia="de-DE"/>
        </w:rPr>
        <w:t>Ihr Schuld und Fehl vergeben gern.</w:t>
      </w:r>
    </w:p>
    <w:p w14:paraId="427F96FE" w14:textId="77777777" w:rsidR="00506BB3" w:rsidRDefault="00506BB3" w:rsidP="00506BB3">
      <w:pPr>
        <w:rPr>
          <w:lang w:eastAsia="de-DE"/>
        </w:rPr>
      </w:pPr>
    </w:p>
    <w:p w14:paraId="33D068B7" w14:textId="77777777" w:rsidR="00506BB3" w:rsidRDefault="00506BB3" w:rsidP="00506BB3">
      <w:pPr>
        <w:rPr>
          <w:lang w:eastAsia="de-DE"/>
        </w:rPr>
      </w:pPr>
      <w:r>
        <w:rPr>
          <w:lang w:eastAsia="de-DE"/>
        </w:rPr>
        <w:t>6. Führ uns nicht in Versuchung bös,</w:t>
      </w:r>
    </w:p>
    <w:p w14:paraId="5D4DF12C" w14:textId="77777777" w:rsidR="00506BB3" w:rsidRDefault="00506BB3" w:rsidP="00506BB3">
      <w:pPr>
        <w:rPr>
          <w:lang w:eastAsia="de-DE"/>
        </w:rPr>
      </w:pPr>
      <w:r>
        <w:rPr>
          <w:lang w:eastAsia="de-DE"/>
        </w:rPr>
        <w:t>Von allem Uebel und erlös.</w:t>
      </w:r>
    </w:p>
    <w:p w14:paraId="122A03C6" w14:textId="77777777" w:rsidR="00506BB3" w:rsidRDefault="00506BB3" w:rsidP="00506BB3">
      <w:pPr>
        <w:rPr>
          <w:lang w:eastAsia="de-DE"/>
        </w:rPr>
      </w:pPr>
      <w:r>
        <w:rPr>
          <w:lang w:eastAsia="de-DE"/>
        </w:rPr>
        <w:t>Dein ist die Kraft und Herrlichkeit,</w:t>
      </w:r>
    </w:p>
    <w:p w14:paraId="70DF6DC9" w14:textId="77777777" w:rsidR="00506BB3" w:rsidRDefault="00506BB3" w:rsidP="00506BB3">
      <w:pPr>
        <w:rPr>
          <w:lang w:eastAsia="de-DE"/>
        </w:rPr>
      </w:pPr>
      <w:r>
        <w:rPr>
          <w:lang w:eastAsia="de-DE"/>
        </w:rPr>
        <w:lastRenderedPageBreak/>
        <w:t>Dein ist das Reich in Ewigkeit.</w:t>
      </w:r>
    </w:p>
    <w:p w14:paraId="4683B453" w14:textId="77777777" w:rsidR="00506BB3" w:rsidRDefault="00506BB3" w:rsidP="00506BB3">
      <w:pPr>
        <w:rPr>
          <w:lang w:eastAsia="de-DE"/>
        </w:rPr>
      </w:pPr>
    </w:p>
    <w:p w14:paraId="45A9BB2E" w14:textId="77777777" w:rsidR="00506BB3" w:rsidRDefault="00506BB3" w:rsidP="00506BB3">
      <w:pPr>
        <w:rPr>
          <w:lang w:eastAsia="de-DE"/>
        </w:rPr>
      </w:pPr>
    </w:p>
    <w:p w14:paraId="4999CA38" w14:textId="77777777" w:rsidR="00506BB3" w:rsidRDefault="00506BB3" w:rsidP="00506BB3">
      <w:pPr>
        <w:pStyle w:val="berschrift1"/>
      </w:pPr>
      <w:r>
        <w:t xml:space="preserve">Nikolaus von Zinzendorf </w:t>
      </w:r>
    </w:p>
    <w:p w14:paraId="2BEF994A" w14:textId="77777777" w:rsidR="00506BB3" w:rsidRDefault="00506BB3" w:rsidP="00506BB3">
      <w:pPr>
        <w:rPr>
          <w:lang w:eastAsia="de-DE"/>
        </w:rPr>
      </w:pPr>
    </w:p>
    <w:p w14:paraId="21D888A5" w14:textId="77777777" w:rsidR="00506BB3" w:rsidRDefault="00506BB3" w:rsidP="00506BB3">
      <w:pPr>
        <w:rPr>
          <w:lang w:eastAsia="de-DE"/>
        </w:rPr>
      </w:pPr>
      <w:r>
        <w:rPr>
          <w:lang w:eastAsia="de-DE"/>
        </w:rPr>
        <w:t>Der Du in dem Himmel bist,</w:t>
      </w:r>
    </w:p>
    <w:p w14:paraId="0AFEF6D7" w14:textId="77777777" w:rsidR="00506BB3" w:rsidRDefault="00506BB3" w:rsidP="00506BB3">
      <w:pPr>
        <w:rPr>
          <w:lang w:eastAsia="de-DE"/>
        </w:rPr>
      </w:pPr>
      <w:r>
        <w:rPr>
          <w:lang w:eastAsia="de-DE"/>
        </w:rPr>
        <w:t>Seit Dein Sohn, der Eine,</w:t>
      </w:r>
    </w:p>
    <w:p w14:paraId="725041DC" w14:textId="77777777" w:rsidR="00506BB3" w:rsidRDefault="00506BB3" w:rsidP="00506BB3">
      <w:pPr>
        <w:rPr>
          <w:lang w:eastAsia="de-DE"/>
        </w:rPr>
      </w:pPr>
      <w:r>
        <w:rPr>
          <w:lang w:eastAsia="de-DE"/>
        </w:rPr>
        <w:t>Jesus, unser Bruder ist,</w:t>
      </w:r>
    </w:p>
    <w:p w14:paraId="0BFB9820" w14:textId="77777777" w:rsidR="00506BB3" w:rsidRDefault="00506BB3" w:rsidP="00506BB3">
      <w:pPr>
        <w:rPr>
          <w:lang w:eastAsia="de-DE"/>
        </w:rPr>
      </w:pPr>
      <w:r>
        <w:rPr>
          <w:lang w:eastAsia="de-DE"/>
        </w:rPr>
        <w:t>Vater der Gemeine:</w:t>
      </w:r>
    </w:p>
    <w:p w14:paraId="4E07B933" w14:textId="77777777" w:rsidR="00506BB3" w:rsidRDefault="00506BB3" w:rsidP="00506BB3">
      <w:pPr>
        <w:rPr>
          <w:lang w:eastAsia="de-DE"/>
        </w:rPr>
      </w:pPr>
    </w:p>
    <w:p w14:paraId="1958AE80" w14:textId="77777777" w:rsidR="00506BB3" w:rsidRDefault="00506BB3" w:rsidP="00506BB3">
      <w:pPr>
        <w:rPr>
          <w:lang w:eastAsia="de-DE"/>
        </w:rPr>
      </w:pPr>
      <w:r>
        <w:rPr>
          <w:lang w:eastAsia="de-DE"/>
        </w:rPr>
        <w:t>Deinem Namen widerfahr'</w:t>
      </w:r>
    </w:p>
    <w:p w14:paraId="7A2B1739" w14:textId="77777777" w:rsidR="00506BB3" w:rsidRDefault="00506BB3" w:rsidP="00506BB3">
      <w:pPr>
        <w:rPr>
          <w:lang w:eastAsia="de-DE"/>
        </w:rPr>
      </w:pPr>
      <w:r>
        <w:rPr>
          <w:lang w:eastAsia="de-DE"/>
        </w:rPr>
        <w:t xml:space="preserve">Seine </w:t>
      </w:r>
      <w:proofErr w:type="spellStart"/>
      <w:r>
        <w:rPr>
          <w:lang w:eastAsia="de-DE"/>
        </w:rPr>
        <w:t>heil'ge</w:t>
      </w:r>
      <w:proofErr w:type="spellEnd"/>
      <w:r>
        <w:rPr>
          <w:lang w:eastAsia="de-DE"/>
        </w:rPr>
        <w:t xml:space="preserve"> Ehre!</w:t>
      </w:r>
    </w:p>
    <w:p w14:paraId="6226E4C9" w14:textId="77777777" w:rsidR="00506BB3" w:rsidRDefault="00506BB3" w:rsidP="00506BB3">
      <w:pPr>
        <w:rPr>
          <w:lang w:eastAsia="de-DE"/>
        </w:rPr>
      </w:pPr>
      <w:r>
        <w:rPr>
          <w:lang w:eastAsia="de-DE"/>
        </w:rPr>
        <w:t>Wem wär' wohl Dein Name klar,</w:t>
      </w:r>
    </w:p>
    <w:p w14:paraId="0923CF43" w14:textId="77777777" w:rsidR="00506BB3" w:rsidRDefault="00506BB3" w:rsidP="00506BB3">
      <w:pPr>
        <w:rPr>
          <w:lang w:eastAsia="de-DE"/>
        </w:rPr>
      </w:pPr>
      <w:r>
        <w:rPr>
          <w:lang w:eastAsia="de-DE"/>
        </w:rPr>
        <w:t>Wenn der Sohn nicht wäre?</w:t>
      </w:r>
    </w:p>
    <w:p w14:paraId="3DD2E175" w14:textId="77777777" w:rsidR="00506BB3" w:rsidRDefault="00506BB3" w:rsidP="00506BB3">
      <w:pPr>
        <w:rPr>
          <w:lang w:eastAsia="de-DE"/>
        </w:rPr>
      </w:pPr>
    </w:p>
    <w:p w14:paraId="5E200E1C" w14:textId="77777777" w:rsidR="00506BB3" w:rsidRDefault="00506BB3" w:rsidP="00506BB3">
      <w:pPr>
        <w:rPr>
          <w:lang w:eastAsia="de-DE"/>
        </w:rPr>
      </w:pPr>
      <w:r>
        <w:rPr>
          <w:lang w:eastAsia="de-DE"/>
        </w:rPr>
        <w:t>Komm mit Deinem Königreich,</w:t>
      </w:r>
    </w:p>
    <w:p w14:paraId="0ECA2264" w14:textId="77777777" w:rsidR="00506BB3" w:rsidRDefault="00506BB3" w:rsidP="00506BB3">
      <w:pPr>
        <w:rPr>
          <w:lang w:eastAsia="de-DE"/>
        </w:rPr>
      </w:pPr>
      <w:r>
        <w:rPr>
          <w:lang w:eastAsia="de-DE"/>
        </w:rPr>
        <w:t>Dass sich vor dem Sohne</w:t>
      </w:r>
    </w:p>
    <w:p w14:paraId="7B95FE1D" w14:textId="77777777" w:rsidR="00506BB3" w:rsidRDefault="00506BB3" w:rsidP="00506BB3">
      <w:pPr>
        <w:rPr>
          <w:lang w:eastAsia="de-DE"/>
        </w:rPr>
      </w:pPr>
      <w:r>
        <w:rPr>
          <w:lang w:eastAsia="de-DE"/>
        </w:rPr>
        <w:t>Aller Erden Ende beug',</w:t>
      </w:r>
    </w:p>
    <w:p w14:paraId="444289AF" w14:textId="77777777" w:rsidR="00506BB3" w:rsidRDefault="00506BB3" w:rsidP="00506BB3">
      <w:pPr>
        <w:rPr>
          <w:lang w:eastAsia="de-DE"/>
        </w:rPr>
      </w:pPr>
      <w:r>
        <w:rPr>
          <w:lang w:eastAsia="de-DE"/>
        </w:rPr>
        <w:t>Seinem Tod zum Lohne!</w:t>
      </w:r>
    </w:p>
    <w:p w14:paraId="47A8CED3" w14:textId="77777777" w:rsidR="00506BB3" w:rsidRDefault="00506BB3" w:rsidP="00506BB3">
      <w:pPr>
        <w:rPr>
          <w:lang w:eastAsia="de-DE"/>
        </w:rPr>
      </w:pPr>
    </w:p>
    <w:p w14:paraId="32133CBC" w14:textId="77777777" w:rsidR="00506BB3" w:rsidRDefault="00506BB3" w:rsidP="00506BB3">
      <w:pPr>
        <w:rPr>
          <w:lang w:eastAsia="de-DE"/>
        </w:rPr>
      </w:pPr>
      <w:r>
        <w:rPr>
          <w:lang w:eastAsia="de-DE"/>
        </w:rPr>
        <w:t xml:space="preserve">Wie's im Himmel pflegt zu </w:t>
      </w:r>
      <w:proofErr w:type="spellStart"/>
      <w:r>
        <w:rPr>
          <w:lang w:eastAsia="de-DE"/>
        </w:rPr>
        <w:t>geh'n</w:t>
      </w:r>
      <w:proofErr w:type="spellEnd"/>
      <w:r>
        <w:rPr>
          <w:lang w:eastAsia="de-DE"/>
        </w:rPr>
        <w:t>,</w:t>
      </w:r>
    </w:p>
    <w:p w14:paraId="270DC819" w14:textId="77777777" w:rsidR="00506BB3" w:rsidRDefault="00506BB3" w:rsidP="00506BB3">
      <w:pPr>
        <w:rPr>
          <w:lang w:eastAsia="de-DE"/>
        </w:rPr>
      </w:pPr>
      <w:r>
        <w:rPr>
          <w:lang w:eastAsia="de-DE"/>
        </w:rPr>
        <w:t>Also auch auf Erden</w:t>
      </w:r>
    </w:p>
    <w:p w14:paraId="56C22BB7" w14:textId="77777777" w:rsidR="00506BB3" w:rsidRDefault="00506BB3" w:rsidP="00506BB3">
      <w:pPr>
        <w:rPr>
          <w:lang w:eastAsia="de-DE"/>
        </w:rPr>
      </w:pPr>
      <w:r>
        <w:rPr>
          <w:lang w:eastAsia="de-DE"/>
        </w:rPr>
        <w:t xml:space="preserve">Soll Dein heil'ger Will' </w:t>
      </w:r>
      <w:proofErr w:type="spellStart"/>
      <w:r>
        <w:rPr>
          <w:lang w:eastAsia="de-DE"/>
        </w:rPr>
        <w:t>gescheh'n</w:t>
      </w:r>
      <w:proofErr w:type="spellEnd"/>
    </w:p>
    <w:p w14:paraId="7213F401" w14:textId="77777777" w:rsidR="00506BB3" w:rsidRDefault="00506BB3" w:rsidP="00506BB3">
      <w:pPr>
        <w:rPr>
          <w:lang w:eastAsia="de-DE"/>
        </w:rPr>
      </w:pPr>
      <w:r>
        <w:rPr>
          <w:lang w:eastAsia="de-DE"/>
        </w:rPr>
        <w:t>Durch des Heilands Herden!</w:t>
      </w:r>
    </w:p>
    <w:p w14:paraId="0284B31E" w14:textId="77777777" w:rsidR="00506BB3" w:rsidRDefault="00506BB3" w:rsidP="00506BB3">
      <w:pPr>
        <w:rPr>
          <w:lang w:eastAsia="de-DE"/>
        </w:rPr>
      </w:pPr>
    </w:p>
    <w:p w14:paraId="37D836FA" w14:textId="77777777" w:rsidR="00506BB3" w:rsidRDefault="00506BB3" w:rsidP="00506BB3">
      <w:pPr>
        <w:rPr>
          <w:lang w:eastAsia="de-DE"/>
        </w:rPr>
      </w:pPr>
      <w:r>
        <w:rPr>
          <w:lang w:eastAsia="de-DE"/>
        </w:rPr>
        <w:t>Gib uns unser täglich Brot,</w:t>
      </w:r>
    </w:p>
    <w:p w14:paraId="7CC1EDAF" w14:textId="77777777" w:rsidR="00506BB3" w:rsidRDefault="00506BB3" w:rsidP="00506BB3">
      <w:pPr>
        <w:rPr>
          <w:lang w:eastAsia="de-DE"/>
        </w:rPr>
      </w:pPr>
      <w:r>
        <w:rPr>
          <w:lang w:eastAsia="de-DE"/>
        </w:rPr>
        <w:t>Gib es uns auch heute:</w:t>
      </w:r>
    </w:p>
    <w:p w14:paraId="36C853C0" w14:textId="77777777" w:rsidR="00506BB3" w:rsidRDefault="00506BB3" w:rsidP="00506BB3">
      <w:pPr>
        <w:rPr>
          <w:lang w:eastAsia="de-DE"/>
        </w:rPr>
      </w:pPr>
      <w:r>
        <w:rPr>
          <w:lang w:eastAsia="de-DE"/>
        </w:rPr>
        <w:t>Und durch Jesu Blut und Tod</w:t>
      </w:r>
    </w:p>
    <w:p w14:paraId="3E41CC49" w14:textId="77777777" w:rsidR="00506BB3" w:rsidRDefault="00506BB3" w:rsidP="00506BB3">
      <w:pPr>
        <w:rPr>
          <w:lang w:eastAsia="de-DE"/>
        </w:rPr>
      </w:pPr>
      <w:proofErr w:type="spellStart"/>
      <w:r>
        <w:rPr>
          <w:lang w:eastAsia="de-DE"/>
        </w:rPr>
        <w:t>Segn</w:t>
      </w:r>
      <w:proofErr w:type="spellEnd"/>
      <w:r>
        <w:rPr>
          <w:lang w:eastAsia="de-DE"/>
        </w:rPr>
        <w:t>' uns, seine Leute!</w:t>
      </w:r>
    </w:p>
    <w:p w14:paraId="7D46D6B2" w14:textId="77777777" w:rsidR="00506BB3" w:rsidRDefault="00506BB3" w:rsidP="00506BB3">
      <w:pPr>
        <w:rPr>
          <w:lang w:eastAsia="de-DE"/>
        </w:rPr>
      </w:pPr>
    </w:p>
    <w:p w14:paraId="21A76420" w14:textId="77777777" w:rsidR="00506BB3" w:rsidRDefault="00506BB3" w:rsidP="00506BB3">
      <w:pPr>
        <w:rPr>
          <w:lang w:eastAsia="de-DE"/>
        </w:rPr>
      </w:pPr>
      <w:r>
        <w:rPr>
          <w:lang w:eastAsia="de-DE"/>
        </w:rPr>
        <w:t>und vergib uns unsre Schuld,</w:t>
      </w:r>
    </w:p>
    <w:p w14:paraId="2DB8E409" w14:textId="77777777" w:rsidR="00506BB3" w:rsidRDefault="00506BB3" w:rsidP="00506BB3">
      <w:pPr>
        <w:rPr>
          <w:lang w:eastAsia="de-DE"/>
        </w:rPr>
      </w:pPr>
      <w:r>
        <w:rPr>
          <w:lang w:eastAsia="de-DE"/>
        </w:rPr>
        <w:lastRenderedPageBreak/>
        <w:t>Wie auch wir vergeben:</w:t>
      </w:r>
    </w:p>
    <w:p w14:paraId="291100E4" w14:textId="77777777" w:rsidR="00506BB3" w:rsidRDefault="00506BB3" w:rsidP="00506BB3">
      <w:pPr>
        <w:rPr>
          <w:lang w:eastAsia="de-DE"/>
        </w:rPr>
      </w:pPr>
      <w:r>
        <w:rPr>
          <w:lang w:eastAsia="de-DE"/>
        </w:rPr>
        <w:t>Denn wir achten die Geduld</w:t>
      </w:r>
    </w:p>
    <w:p w14:paraId="0C5BF995" w14:textId="77777777" w:rsidR="00506BB3" w:rsidRDefault="00506BB3" w:rsidP="00506BB3">
      <w:pPr>
        <w:rPr>
          <w:lang w:eastAsia="de-DE"/>
        </w:rPr>
      </w:pPr>
      <w:r>
        <w:rPr>
          <w:lang w:eastAsia="de-DE"/>
        </w:rPr>
        <w:t>Unsers HErrn fürs Leben.</w:t>
      </w:r>
    </w:p>
    <w:p w14:paraId="3F8278EF" w14:textId="77777777" w:rsidR="00506BB3" w:rsidRDefault="00506BB3" w:rsidP="00506BB3">
      <w:pPr>
        <w:rPr>
          <w:lang w:eastAsia="de-DE"/>
        </w:rPr>
      </w:pPr>
    </w:p>
    <w:p w14:paraId="0B663E52" w14:textId="77777777" w:rsidR="00506BB3" w:rsidRDefault="00506BB3" w:rsidP="00506BB3">
      <w:pPr>
        <w:rPr>
          <w:lang w:eastAsia="de-DE"/>
        </w:rPr>
      </w:pPr>
      <w:r>
        <w:rPr>
          <w:lang w:eastAsia="de-DE"/>
        </w:rPr>
        <w:t>In Versuchung führ' uns nicht:</w:t>
      </w:r>
    </w:p>
    <w:p w14:paraId="6C718CEE" w14:textId="77777777" w:rsidR="00506BB3" w:rsidRDefault="00506BB3" w:rsidP="00506BB3">
      <w:pPr>
        <w:rPr>
          <w:lang w:eastAsia="de-DE"/>
        </w:rPr>
      </w:pPr>
      <w:r>
        <w:rPr>
          <w:lang w:eastAsia="de-DE"/>
        </w:rPr>
        <w:t>Sondern hilf uns lieber</w:t>
      </w:r>
    </w:p>
    <w:p w14:paraId="5B3868B1" w14:textId="77777777" w:rsidR="00506BB3" w:rsidRDefault="00506BB3" w:rsidP="00506BB3">
      <w:pPr>
        <w:rPr>
          <w:lang w:eastAsia="de-DE"/>
        </w:rPr>
      </w:pPr>
      <w:r>
        <w:rPr>
          <w:lang w:eastAsia="de-DE"/>
        </w:rPr>
        <w:t>Völlig los vom Bösewicht,</w:t>
      </w:r>
    </w:p>
    <w:p w14:paraId="1E152D3D" w14:textId="77777777" w:rsidR="00506BB3" w:rsidRDefault="00506BB3" w:rsidP="00506BB3">
      <w:pPr>
        <w:rPr>
          <w:lang w:eastAsia="de-DE"/>
        </w:rPr>
      </w:pPr>
      <w:r>
        <w:rPr>
          <w:lang w:eastAsia="de-DE"/>
        </w:rPr>
        <w:t>Zur Vollendung über!</w:t>
      </w:r>
    </w:p>
    <w:p w14:paraId="2D7535F5" w14:textId="77777777" w:rsidR="00506BB3" w:rsidRDefault="00506BB3" w:rsidP="00506BB3">
      <w:pPr>
        <w:rPr>
          <w:lang w:eastAsia="de-DE"/>
        </w:rPr>
      </w:pPr>
    </w:p>
    <w:p w14:paraId="04A3C5B5" w14:textId="77777777" w:rsidR="00506BB3" w:rsidRDefault="00506BB3" w:rsidP="00506BB3">
      <w:pPr>
        <w:rPr>
          <w:lang w:eastAsia="de-DE"/>
        </w:rPr>
      </w:pPr>
      <w:r>
        <w:rPr>
          <w:lang w:eastAsia="de-DE"/>
        </w:rPr>
        <w:t>Amen, Abba Jehova!</w:t>
      </w:r>
    </w:p>
    <w:p w14:paraId="19E47218" w14:textId="77777777" w:rsidR="00506BB3" w:rsidRDefault="00506BB3" w:rsidP="00506BB3">
      <w:pPr>
        <w:rPr>
          <w:lang w:eastAsia="de-DE"/>
        </w:rPr>
      </w:pPr>
      <w:r>
        <w:rPr>
          <w:lang w:eastAsia="de-DE"/>
        </w:rPr>
        <w:t>Dir und Deinem Namen</w:t>
      </w:r>
    </w:p>
    <w:p w14:paraId="6BF9C52E" w14:textId="77777777" w:rsidR="00506BB3" w:rsidRDefault="00506BB3" w:rsidP="00506BB3">
      <w:pPr>
        <w:rPr>
          <w:lang w:eastAsia="de-DE"/>
        </w:rPr>
      </w:pPr>
      <w:r>
        <w:rPr>
          <w:lang w:eastAsia="de-DE"/>
        </w:rPr>
        <w:t>Reich und Kraft und Gloria</w:t>
      </w:r>
    </w:p>
    <w:p w14:paraId="680E53F8" w14:textId="77777777" w:rsidR="00506BB3" w:rsidRDefault="00506BB3" w:rsidP="00506BB3">
      <w:pPr>
        <w:rPr>
          <w:lang w:eastAsia="de-DE"/>
        </w:rPr>
      </w:pPr>
      <w:r>
        <w:rPr>
          <w:lang w:eastAsia="de-DE"/>
        </w:rPr>
        <w:t>Jetzt und ewig! Amen.</w:t>
      </w:r>
    </w:p>
    <w:p w14:paraId="08B83E6B" w14:textId="77777777" w:rsidR="00506BB3" w:rsidRDefault="00506BB3" w:rsidP="00506BB3">
      <w:pPr>
        <w:rPr>
          <w:lang w:eastAsia="de-DE"/>
        </w:rPr>
      </w:pPr>
    </w:p>
    <w:p w14:paraId="1F3F42E0" w14:textId="77777777" w:rsidR="00506BB3" w:rsidRDefault="00506BB3" w:rsidP="00506BB3">
      <w:pPr>
        <w:rPr>
          <w:lang w:eastAsia="de-DE"/>
        </w:rPr>
      </w:pPr>
    </w:p>
    <w:p w14:paraId="4BE338E7" w14:textId="77777777" w:rsidR="00506BB3" w:rsidRDefault="00506BB3" w:rsidP="00506BB3">
      <w:pPr>
        <w:pStyle w:val="berschrift1"/>
      </w:pPr>
      <w:r>
        <w:t>Philipp Jakob Spener</w:t>
      </w:r>
    </w:p>
    <w:p w14:paraId="670ACD95" w14:textId="77777777" w:rsidR="00506BB3" w:rsidRDefault="00506BB3" w:rsidP="00506BB3">
      <w:pPr>
        <w:rPr>
          <w:lang w:eastAsia="de-DE"/>
        </w:rPr>
      </w:pPr>
      <w:r>
        <w:rPr>
          <w:lang w:eastAsia="de-DE"/>
        </w:rPr>
        <w:t>Der Du im hohen Himmel bist,</w:t>
      </w:r>
    </w:p>
    <w:p w14:paraId="247DBAE7" w14:textId="77777777" w:rsidR="00506BB3" w:rsidRDefault="00506BB3" w:rsidP="00506BB3">
      <w:pPr>
        <w:rPr>
          <w:lang w:eastAsia="de-DE"/>
        </w:rPr>
      </w:pPr>
      <w:r>
        <w:rPr>
          <w:lang w:eastAsia="de-DE"/>
        </w:rPr>
        <w:t>O guter, lieber Vater!</w:t>
      </w:r>
    </w:p>
    <w:p w14:paraId="0677E75E" w14:textId="77777777" w:rsidR="00506BB3" w:rsidRDefault="00506BB3" w:rsidP="00506BB3">
      <w:pPr>
        <w:rPr>
          <w:lang w:eastAsia="de-DE"/>
        </w:rPr>
      </w:pPr>
      <w:r>
        <w:rPr>
          <w:lang w:eastAsia="de-DE"/>
        </w:rPr>
        <w:t>Der unser bester Helfer ist,</w:t>
      </w:r>
    </w:p>
    <w:p w14:paraId="40F3C482" w14:textId="77777777" w:rsidR="00506BB3" w:rsidRDefault="00506BB3" w:rsidP="00506BB3">
      <w:pPr>
        <w:rPr>
          <w:lang w:eastAsia="de-DE"/>
        </w:rPr>
      </w:pPr>
      <w:r>
        <w:rPr>
          <w:lang w:eastAsia="de-DE"/>
        </w:rPr>
        <w:t xml:space="preserve">In jeder Noth </w:t>
      </w:r>
      <w:proofErr w:type="spellStart"/>
      <w:r>
        <w:rPr>
          <w:lang w:eastAsia="de-DE"/>
        </w:rPr>
        <w:t>Berather</w:t>
      </w:r>
      <w:proofErr w:type="spellEnd"/>
      <w:r>
        <w:rPr>
          <w:lang w:eastAsia="de-DE"/>
        </w:rPr>
        <w:t>,</w:t>
      </w:r>
    </w:p>
    <w:p w14:paraId="62C69461" w14:textId="77777777" w:rsidR="00506BB3" w:rsidRDefault="00506BB3" w:rsidP="00506BB3">
      <w:pPr>
        <w:rPr>
          <w:lang w:eastAsia="de-DE"/>
        </w:rPr>
      </w:pPr>
      <w:r>
        <w:rPr>
          <w:lang w:eastAsia="de-DE"/>
        </w:rPr>
        <w:t>Dich flehen wir jetzt brünstig an,</w:t>
      </w:r>
    </w:p>
    <w:p w14:paraId="77372F51" w14:textId="77777777" w:rsidR="00506BB3" w:rsidRDefault="00506BB3" w:rsidP="00506BB3">
      <w:pPr>
        <w:rPr>
          <w:lang w:eastAsia="de-DE"/>
        </w:rPr>
      </w:pPr>
      <w:r>
        <w:rPr>
          <w:lang w:eastAsia="de-DE"/>
        </w:rPr>
        <w:t>Dich, dessen Allmacht Alles kann,</w:t>
      </w:r>
    </w:p>
    <w:p w14:paraId="1B1F2DB7" w14:textId="77777777" w:rsidR="00506BB3" w:rsidRDefault="00506BB3" w:rsidP="00506BB3">
      <w:pPr>
        <w:rPr>
          <w:lang w:eastAsia="de-DE"/>
        </w:rPr>
      </w:pPr>
      <w:r>
        <w:rPr>
          <w:lang w:eastAsia="de-DE"/>
        </w:rPr>
        <w:t>Du wirst uns gerne hören.</w:t>
      </w:r>
    </w:p>
    <w:p w14:paraId="16297F8E" w14:textId="77777777" w:rsidR="00506BB3" w:rsidRDefault="00506BB3" w:rsidP="00506BB3">
      <w:pPr>
        <w:rPr>
          <w:lang w:eastAsia="de-DE"/>
        </w:rPr>
      </w:pPr>
    </w:p>
    <w:p w14:paraId="510F154B" w14:textId="77777777" w:rsidR="00506BB3" w:rsidRDefault="00506BB3" w:rsidP="00506BB3">
      <w:pPr>
        <w:rPr>
          <w:lang w:eastAsia="de-DE"/>
        </w:rPr>
      </w:pPr>
      <w:r>
        <w:rPr>
          <w:lang w:eastAsia="de-DE"/>
        </w:rPr>
        <w:t>Wir haben diese Freudigkeit</w:t>
      </w:r>
    </w:p>
    <w:p w14:paraId="4AB0CC9D" w14:textId="77777777" w:rsidR="00506BB3" w:rsidRDefault="00506BB3" w:rsidP="00506BB3">
      <w:pPr>
        <w:rPr>
          <w:lang w:eastAsia="de-DE"/>
        </w:rPr>
      </w:pPr>
      <w:r>
        <w:rPr>
          <w:lang w:eastAsia="de-DE"/>
        </w:rPr>
        <w:t>Durch Deinen Sohn empfangen;</w:t>
      </w:r>
    </w:p>
    <w:p w14:paraId="7BA6923A" w14:textId="77777777" w:rsidR="00506BB3" w:rsidRDefault="00506BB3" w:rsidP="00506BB3">
      <w:pPr>
        <w:rPr>
          <w:lang w:eastAsia="de-DE"/>
        </w:rPr>
      </w:pPr>
      <w:r>
        <w:rPr>
          <w:lang w:eastAsia="de-DE"/>
        </w:rPr>
        <w:t>Der Gnadenthron ist uns bereit,</w:t>
      </w:r>
    </w:p>
    <w:p w14:paraId="4044AA30" w14:textId="77777777" w:rsidR="00506BB3" w:rsidRDefault="00506BB3" w:rsidP="00506BB3">
      <w:pPr>
        <w:rPr>
          <w:lang w:eastAsia="de-DE"/>
        </w:rPr>
      </w:pPr>
      <w:r>
        <w:rPr>
          <w:lang w:eastAsia="de-DE"/>
        </w:rPr>
        <w:t xml:space="preserve">Von dem wir </w:t>
      </w:r>
      <w:proofErr w:type="spellStart"/>
      <w:r>
        <w:rPr>
          <w:lang w:eastAsia="de-DE"/>
        </w:rPr>
        <w:t>Hülf</w:t>
      </w:r>
      <w:proofErr w:type="spellEnd"/>
      <w:r>
        <w:rPr>
          <w:lang w:eastAsia="de-DE"/>
        </w:rPr>
        <w:t xml:space="preserve"> erlangen;</w:t>
      </w:r>
    </w:p>
    <w:p w14:paraId="2541DBAA" w14:textId="77777777" w:rsidR="00506BB3" w:rsidRDefault="00506BB3" w:rsidP="00506BB3">
      <w:pPr>
        <w:rPr>
          <w:lang w:eastAsia="de-DE"/>
        </w:rPr>
      </w:pPr>
      <w:r>
        <w:rPr>
          <w:lang w:eastAsia="de-DE"/>
        </w:rPr>
        <w:t>Um diese Hülfe flehen wir,</w:t>
      </w:r>
    </w:p>
    <w:p w14:paraId="6A94D5A2" w14:textId="77777777" w:rsidR="00506BB3" w:rsidRDefault="00506BB3" w:rsidP="00506BB3">
      <w:pPr>
        <w:rPr>
          <w:lang w:eastAsia="de-DE"/>
        </w:rPr>
      </w:pPr>
      <w:proofErr w:type="spellStart"/>
      <w:r>
        <w:rPr>
          <w:lang w:eastAsia="de-DE"/>
        </w:rPr>
        <w:t>Laß</w:t>
      </w:r>
      <w:proofErr w:type="spellEnd"/>
      <w:r>
        <w:rPr>
          <w:lang w:eastAsia="de-DE"/>
        </w:rPr>
        <w:t xml:space="preserve"> wohlgefallen, Höchster, Dir</w:t>
      </w:r>
    </w:p>
    <w:p w14:paraId="6AD48FA0" w14:textId="77777777" w:rsidR="00506BB3" w:rsidRDefault="00506BB3" w:rsidP="00506BB3">
      <w:pPr>
        <w:rPr>
          <w:lang w:eastAsia="de-DE"/>
        </w:rPr>
      </w:pPr>
      <w:r>
        <w:rPr>
          <w:lang w:eastAsia="de-DE"/>
        </w:rPr>
        <w:t xml:space="preserve">Jetzt </w:t>
      </w:r>
      <w:proofErr w:type="spellStart"/>
      <w:r>
        <w:rPr>
          <w:lang w:eastAsia="de-DE"/>
        </w:rPr>
        <w:t>uns're</w:t>
      </w:r>
      <w:proofErr w:type="spellEnd"/>
      <w:r>
        <w:rPr>
          <w:lang w:eastAsia="de-DE"/>
        </w:rPr>
        <w:t xml:space="preserve"> sieben Bitten!</w:t>
      </w:r>
    </w:p>
    <w:p w14:paraId="7796DCEA" w14:textId="77777777" w:rsidR="00506BB3" w:rsidRDefault="00506BB3" w:rsidP="00506BB3">
      <w:pPr>
        <w:rPr>
          <w:lang w:eastAsia="de-DE"/>
        </w:rPr>
      </w:pPr>
    </w:p>
    <w:p w14:paraId="71A5FD82" w14:textId="77777777" w:rsidR="00506BB3" w:rsidRDefault="00506BB3" w:rsidP="00506BB3">
      <w:pPr>
        <w:rPr>
          <w:lang w:eastAsia="de-DE"/>
        </w:rPr>
      </w:pPr>
      <w:r>
        <w:rPr>
          <w:lang w:eastAsia="de-DE"/>
        </w:rPr>
        <w:t xml:space="preserve">Dein Name stets geheiligt </w:t>
      </w:r>
      <w:proofErr w:type="spellStart"/>
      <w:r>
        <w:rPr>
          <w:lang w:eastAsia="de-DE"/>
        </w:rPr>
        <w:t>werd</w:t>
      </w:r>
      <w:proofErr w:type="spellEnd"/>
      <w:r>
        <w:rPr>
          <w:lang w:eastAsia="de-DE"/>
        </w:rPr>
        <w:t>',</w:t>
      </w:r>
    </w:p>
    <w:p w14:paraId="07FB51DA" w14:textId="77777777" w:rsidR="00506BB3" w:rsidRDefault="00506BB3" w:rsidP="00506BB3">
      <w:pPr>
        <w:rPr>
          <w:lang w:eastAsia="de-DE"/>
        </w:rPr>
      </w:pPr>
      <w:r>
        <w:rPr>
          <w:lang w:eastAsia="de-DE"/>
        </w:rPr>
        <w:t xml:space="preserve">Dein Reich </w:t>
      </w:r>
      <w:proofErr w:type="spellStart"/>
      <w:r>
        <w:rPr>
          <w:lang w:eastAsia="de-DE"/>
        </w:rPr>
        <w:t>laß</w:t>
      </w:r>
      <w:proofErr w:type="spellEnd"/>
      <w:r>
        <w:rPr>
          <w:lang w:eastAsia="de-DE"/>
        </w:rPr>
        <w:t xml:space="preserve"> uns erfreuen!</w:t>
      </w:r>
    </w:p>
    <w:p w14:paraId="4F7FC1C8" w14:textId="77777777" w:rsidR="00506BB3" w:rsidRDefault="00506BB3" w:rsidP="00506BB3">
      <w:pPr>
        <w:rPr>
          <w:lang w:eastAsia="de-DE"/>
        </w:rPr>
      </w:pPr>
      <w:r>
        <w:rPr>
          <w:lang w:eastAsia="de-DE"/>
        </w:rPr>
        <w:t xml:space="preserve">Dein Will' </w:t>
      </w:r>
      <w:proofErr w:type="spellStart"/>
      <w:r>
        <w:rPr>
          <w:lang w:eastAsia="de-DE"/>
        </w:rPr>
        <w:t>gescheh</w:t>
      </w:r>
      <w:proofErr w:type="spellEnd"/>
      <w:r>
        <w:rPr>
          <w:lang w:eastAsia="de-DE"/>
        </w:rPr>
        <w:t xml:space="preserve">' auch hier auf </w:t>
      </w:r>
      <w:proofErr w:type="spellStart"/>
      <w:r>
        <w:rPr>
          <w:lang w:eastAsia="de-DE"/>
        </w:rPr>
        <w:t>Erd</w:t>
      </w:r>
      <w:proofErr w:type="spellEnd"/>
      <w:r>
        <w:rPr>
          <w:lang w:eastAsia="de-DE"/>
        </w:rPr>
        <w:t>',</w:t>
      </w:r>
    </w:p>
    <w:p w14:paraId="7339E839" w14:textId="77777777" w:rsidR="00506BB3" w:rsidRDefault="00506BB3" w:rsidP="00506BB3">
      <w:pPr>
        <w:rPr>
          <w:lang w:eastAsia="de-DE"/>
        </w:rPr>
      </w:pPr>
      <w:r>
        <w:rPr>
          <w:lang w:eastAsia="de-DE"/>
        </w:rPr>
        <w:t>Gib Frieden, Brot, Gedeihen;</w:t>
      </w:r>
    </w:p>
    <w:p w14:paraId="0F8ED95B" w14:textId="77777777" w:rsidR="00506BB3" w:rsidRDefault="00506BB3" w:rsidP="00506BB3">
      <w:pPr>
        <w:rPr>
          <w:lang w:eastAsia="de-DE"/>
        </w:rPr>
      </w:pPr>
      <w:r>
        <w:rPr>
          <w:lang w:eastAsia="de-DE"/>
        </w:rPr>
        <w:t xml:space="preserve">All' </w:t>
      </w:r>
      <w:proofErr w:type="spellStart"/>
      <w:r>
        <w:rPr>
          <w:lang w:eastAsia="de-DE"/>
        </w:rPr>
        <w:t>uns're</w:t>
      </w:r>
      <w:proofErr w:type="spellEnd"/>
      <w:r>
        <w:rPr>
          <w:lang w:eastAsia="de-DE"/>
        </w:rPr>
        <w:t xml:space="preserve"> Sünden uns verzeih',</w:t>
      </w:r>
    </w:p>
    <w:p w14:paraId="76353B44" w14:textId="77777777" w:rsidR="00506BB3" w:rsidRDefault="00506BB3" w:rsidP="00506BB3">
      <w:pPr>
        <w:rPr>
          <w:lang w:eastAsia="de-DE"/>
        </w:rPr>
      </w:pPr>
      <w:r>
        <w:rPr>
          <w:lang w:eastAsia="de-DE"/>
        </w:rPr>
        <w:t>Steh' uns in der Versuchung bei,</w:t>
      </w:r>
    </w:p>
    <w:p w14:paraId="732F9D48" w14:textId="77777777" w:rsidR="00506BB3" w:rsidRDefault="00506BB3" w:rsidP="00506BB3">
      <w:pPr>
        <w:rPr>
          <w:lang w:eastAsia="de-DE"/>
        </w:rPr>
      </w:pPr>
      <w:r>
        <w:rPr>
          <w:lang w:eastAsia="de-DE"/>
        </w:rPr>
        <w:t>Erlöse uns vom Uebel!</w:t>
      </w:r>
    </w:p>
    <w:p w14:paraId="04B1BD7C" w14:textId="77777777" w:rsidR="00506BB3" w:rsidRDefault="00506BB3" w:rsidP="00506BB3">
      <w:pPr>
        <w:rPr>
          <w:lang w:eastAsia="de-DE"/>
        </w:rPr>
      </w:pPr>
    </w:p>
    <w:p w14:paraId="31BEE7EF" w14:textId="77777777" w:rsidR="00506BB3" w:rsidRDefault="00506BB3" w:rsidP="00506BB3">
      <w:pPr>
        <w:rPr>
          <w:lang w:eastAsia="de-DE"/>
        </w:rPr>
      </w:pPr>
      <w:proofErr w:type="spellStart"/>
      <w:r>
        <w:rPr>
          <w:lang w:eastAsia="de-DE"/>
        </w:rPr>
        <w:t>Dieß</w:t>
      </w:r>
      <w:proofErr w:type="spellEnd"/>
      <w:r>
        <w:rPr>
          <w:lang w:eastAsia="de-DE"/>
        </w:rPr>
        <w:t xml:space="preserve"> Alles, Vater, werde wahr!</w:t>
      </w:r>
    </w:p>
    <w:p w14:paraId="03D483E9" w14:textId="77777777" w:rsidR="00506BB3" w:rsidRDefault="00506BB3" w:rsidP="00506BB3">
      <w:pPr>
        <w:rPr>
          <w:lang w:eastAsia="de-DE"/>
        </w:rPr>
      </w:pPr>
      <w:r>
        <w:rPr>
          <w:lang w:eastAsia="de-DE"/>
        </w:rPr>
        <w:t>Du wollest es erfüllen.</w:t>
      </w:r>
    </w:p>
    <w:p w14:paraId="0AD52B15" w14:textId="77777777" w:rsidR="00506BB3" w:rsidRDefault="00506BB3" w:rsidP="00506BB3">
      <w:pPr>
        <w:rPr>
          <w:lang w:eastAsia="de-DE"/>
        </w:rPr>
      </w:pPr>
      <w:r>
        <w:rPr>
          <w:lang w:eastAsia="de-DE"/>
        </w:rPr>
        <w:t>Erhör' und hilf uns immerdar,</w:t>
      </w:r>
    </w:p>
    <w:p w14:paraId="2EE28944" w14:textId="77777777" w:rsidR="00506BB3" w:rsidRDefault="00506BB3" w:rsidP="00506BB3">
      <w:pPr>
        <w:rPr>
          <w:lang w:eastAsia="de-DE"/>
        </w:rPr>
      </w:pPr>
      <w:r>
        <w:rPr>
          <w:lang w:eastAsia="de-DE"/>
        </w:rPr>
        <w:t>Um Jesus Christus willen;</w:t>
      </w:r>
    </w:p>
    <w:p w14:paraId="43B8B7DD" w14:textId="77777777" w:rsidR="00506BB3" w:rsidRDefault="00506BB3" w:rsidP="00506BB3">
      <w:pPr>
        <w:rPr>
          <w:lang w:eastAsia="de-DE"/>
        </w:rPr>
      </w:pPr>
      <w:r>
        <w:rPr>
          <w:lang w:eastAsia="de-DE"/>
        </w:rPr>
        <w:t>Denn Dein, o Herr, ist allezeit,</w:t>
      </w:r>
    </w:p>
    <w:p w14:paraId="2072820A" w14:textId="77777777" w:rsidR="00506BB3" w:rsidRDefault="00506BB3" w:rsidP="00506BB3">
      <w:pPr>
        <w:rPr>
          <w:lang w:eastAsia="de-DE"/>
        </w:rPr>
      </w:pPr>
      <w:r>
        <w:rPr>
          <w:lang w:eastAsia="de-DE"/>
        </w:rPr>
        <w:t>Von Ewigkeit zu Ewigkeit,</w:t>
      </w:r>
    </w:p>
    <w:p w14:paraId="63F36A8F" w14:textId="77777777" w:rsidR="00506BB3" w:rsidRDefault="00506BB3" w:rsidP="00506BB3">
      <w:pPr>
        <w:rPr>
          <w:lang w:eastAsia="de-DE"/>
        </w:rPr>
      </w:pPr>
      <w:r>
        <w:rPr>
          <w:lang w:eastAsia="de-DE"/>
        </w:rPr>
        <w:t>Das Reich, die Macht und Ehre!</w:t>
      </w:r>
    </w:p>
    <w:p w14:paraId="0C4BE13F" w14:textId="77777777" w:rsidR="00506BB3" w:rsidRDefault="00506BB3" w:rsidP="00506BB3">
      <w:pPr>
        <w:rPr>
          <w:lang w:eastAsia="de-DE"/>
        </w:rPr>
      </w:pPr>
    </w:p>
    <w:p w14:paraId="560CD393" w14:textId="77777777" w:rsidR="00506BB3" w:rsidRDefault="00506BB3" w:rsidP="00506BB3">
      <w:pPr>
        <w:rPr>
          <w:lang w:eastAsia="de-DE"/>
        </w:rPr>
      </w:pPr>
    </w:p>
    <w:p w14:paraId="692C9BA6" w14:textId="77777777" w:rsidR="00506BB3" w:rsidRDefault="00506BB3" w:rsidP="00506BB3">
      <w:pPr>
        <w:pStyle w:val="berschrift1"/>
      </w:pPr>
      <w:r>
        <w:t>Samuel Gobat</w:t>
      </w:r>
    </w:p>
    <w:p w14:paraId="6F5C1A26" w14:textId="77777777" w:rsidR="00506BB3" w:rsidRDefault="00506BB3" w:rsidP="00506BB3">
      <w:pPr>
        <w:rPr>
          <w:lang w:eastAsia="de-DE"/>
        </w:rPr>
      </w:pPr>
    </w:p>
    <w:p w14:paraId="3B6424C2" w14:textId="77777777" w:rsidR="00506BB3" w:rsidRDefault="00506BB3" w:rsidP="00506BB3">
      <w:pPr>
        <w:rPr>
          <w:lang w:eastAsia="de-DE"/>
        </w:rPr>
      </w:pPr>
      <w:r>
        <w:rPr>
          <w:lang w:eastAsia="de-DE"/>
        </w:rPr>
        <w:t>Dein ist das Reich, mein König Jesus Christ,</w:t>
      </w:r>
    </w:p>
    <w:p w14:paraId="0BE2F12F" w14:textId="77777777" w:rsidR="00506BB3" w:rsidRDefault="00506BB3" w:rsidP="00506BB3">
      <w:pPr>
        <w:rPr>
          <w:lang w:eastAsia="de-DE"/>
        </w:rPr>
      </w:pPr>
      <w:r>
        <w:rPr>
          <w:lang w:eastAsia="de-DE"/>
        </w:rPr>
        <w:t>dir ist das Szepter in die Hand gegeben.</w:t>
      </w:r>
    </w:p>
    <w:p w14:paraId="1C4B4F39" w14:textId="77777777" w:rsidR="00506BB3" w:rsidRDefault="00506BB3" w:rsidP="00506BB3">
      <w:pPr>
        <w:rPr>
          <w:lang w:eastAsia="de-DE"/>
        </w:rPr>
      </w:pPr>
      <w:r>
        <w:rPr>
          <w:lang w:eastAsia="de-DE"/>
        </w:rPr>
        <w:t>Und ob der Erde Fürsten sich erheben,</w:t>
      </w:r>
    </w:p>
    <w:p w14:paraId="102B0B90" w14:textId="77777777" w:rsidR="00506BB3" w:rsidRDefault="00506BB3" w:rsidP="00506BB3">
      <w:pPr>
        <w:rPr>
          <w:lang w:eastAsia="de-DE"/>
        </w:rPr>
      </w:pPr>
      <w:r>
        <w:rPr>
          <w:lang w:eastAsia="de-DE"/>
        </w:rPr>
        <w:t xml:space="preserve">wir wissen doch, </w:t>
      </w:r>
      <w:proofErr w:type="spellStart"/>
      <w:r>
        <w:rPr>
          <w:lang w:eastAsia="de-DE"/>
        </w:rPr>
        <w:t>daß</w:t>
      </w:r>
      <w:proofErr w:type="spellEnd"/>
      <w:r>
        <w:rPr>
          <w:lang w:eastAsia="de-DE"/>
        </w:rPr>
        <w:t xml:space="preserve"> du der Herrscher bist.</w:t>
      </w:r>
    </w:p>
    <w:p w14:paraId="5E673C39" w14:textId="77777777" w:rsidR="00506BB3" w:rsidRDefault="00506BB3" w:rsidP="00506BB3">
      <w:pPr>
        <w:rPr>
          <w:lang w:eastAsia="de-DE"/>
        </w:rPr>
      </w:pPr>
      <w:r>
        <w:rPr>
          <w:lang w:eastAsia="de-DE"/>
        </w:rPr>
        <w:t>0 höchste Majestät, wer ist dir gleich?</w:t>
      </w:r>
    </w:p>
    <w:p w14:paraId="397E374A" w14:textId="77777777" w:rsidR="00506BB3" w:rsidRDefault="00506BB3" w:rsidP="00506BB3">
      <w:pPr>
        <w:rPr>
          <w:lang w:eastAsia="de-DE"/>
        </w:rPr>
      </w:pPr>
      <w:r>
        <w:rPr>
          <w:lang w:eastAsia="de-DE"/>
        </w:rPr>
        <w:t>Dein ist das Reich!</w:t>
      </w:r>
    </w:p>
    <w:p w14:paraId="3A1BF0E4" w14:textId="77777777" w:rsidR="00506BB3" w:rsidRDefault="00506BB3" w:rsidP="00506BB3">
      <w:pPr>
        <w:rPr>
          <w:lang w:eastAsia="de-DE"/>
        </w:rPr>
      </w:pPr>
    </w:p>
    <w:p w14:paraId="5CF540F4" w14:textId="77777777" w:rsidR="00506BB3" w:rsidRDefault="00506BB3" w:rsidP="00506BB3">
      <w:pPr>
        <w:rPr>
          <w:lang w:eastAsia="de-DE"/>
        </w:rPr>
      </w:pPr>
      <w:r>
        <w:rPr>
          <w:lang w:eastAsia="de-DE"/>
        </w:rPr>
        <w:t>Dein ist die Kraft! O wie erhebt dein Wort</w:t>
      </w:r>
    </w:p>
    <w:p w14:paraId="47C9C095" w14:textId="77777777" w:rsidR="00506BB3" w:rsidRDefault="00506BB3" w:rsidP="00506BB3">
      <w:pPr>
        <w:rPr>
          <w:lang w:eastAsia="de-DE"/>
        </w:rPr>
      </w:pPr>
      <w:r>
        <w:rPr>
          <w:lang w:eastAsia="de-DE"/>
        </w:rPr>
        <w:t>uns, die wir oft mit eigner Schwachheit ringen!</w:t>
      </w:r>
    </w:p>
    <w:p w14:paraId="21EDFC35" w14:textId="77777777" w:rsidR="00506BB3" w:rsidRDefault="00506BB3" w:rsidP="00506BB3">
      <w:pPr>
        <w:rPr>
          <w:lang w:eastAsia="de-DE"/>
        </w:rPr>
      </w:pPr>
      <w:r>
        <w:rPr>
          <w:lang w:eastAsia="de-DE"/>
        </w:rPr>
        <w:t>Gib du zum Wollen uns auch das Vollbringen,</w:t>
      </w:r>
    </w:p>
    <w:p w14:paraId="41F13C32" w14:textId="77777777" w:rsidR="00506BB3" w:rsidRDefault="00506BB3" w:rsidP="00506BB3">
      <w:pPr>
        <w:rPr>
          <w:lang w:eastAsia="de-DE"/>
        </w:rPr>
      </w:pPr>
      <w:r>
        <w:rPr>
          <w:lang w:eastAsia="de-DE"/>
        </w:rPr>
        <w:t>du starker Held, du unsres Glaubens Hort!</w:t>
      </w:r>
    </w:p>
    <w:p w14:paraId="5E9F13D1" w14:textId="77777777" w:rsidR="00506BB3" w:rsidRDefault="00506BB3" w:rsidP="00506BB3">
      <w:pPr>
        <w:rPr>
          <w:lang w:eastAsia="de-DE"/>
        </w:rPr>
      </w:pPr>
      <w:r>
        <w:rPr>
          <w:lang w:eastAsia="de-DE"/>
        </w:rPr>
        <w:lastRenderedPageBreak/>
        <w:t>Wir fassen deine Hand, die Wunder schafft.</w:t>
      </w:r>
    </w:p>
    <w:p w14:paraId="17C827F9" w14:textId="77777777" w:rsidR="00506BB3" w:rsidRDefault="00506BB3" w:rsidP="00506BB3">
      <w:pPr>
        <w:rPr>
          <w:lang w:eastAsia="de-DE"/>
        </w:rPr>
      </w:pPr>
      <w:r>
        <w:rPr>
          <w:lang w:eastAsia="de-DE"/>
        </w:rPr>
        <w:t>Dein ist die Kraft!</w:t>
      </w:r>
    </w:p>
    <w:p w14:paraId="74B23646" w14:textId="77777777" w:rsidR="00506BB3" w:rsidRDefault="00506BB3" w:rsidP="00506BB3">
      <w:pPr>
        <w:rPr>
          <w:lang w:eastAsia="de-DE"/>
        </w:rPr>
      </w:pPr>
    </w:p>
    <w:p w14:paraId="73D90BD2" w14:textId="77777777" w:rsidR="00506BB3" w:rsidRDefault="00506BB3" w:rsidP="00506BB3">
      <w:pPr>
        <w:rPr>
          <w:lang w:eastAsia="de-DE"/>
        </w:rPr>
      </w:pPr>
      <w:r>
        <w:rPr>
          <w:lang w:eastAsia="de-DE"/>
        </w:rPr>
        <w:t>Dein ist die Herrlichkeit! Im Glauben sehn</w:t>
      </w:r>
    </w:p>
    <w:p w14:paraId="68A762CF" w14:textId="77777777" w:rsidR="00506BB3" w:rsidRDefault="00506BB3" w:rsidP="00506BB3">
      <w:pPr>
        <w:rPr>
          <w:lang w:eastAsia="de-DE"/>
        </w:rPr>
      </w:pPr>
      <w:r>
        <w:rPr>
          <w:lang w:eastAsia="de-DE"/>
        </w:rPr>
        <w:t>wir schon etwas von deiner lichten Schöne.</w:t>
      </w:r>
    </w:p>
    <w:p w14:paraId="78869236" w14:textId="77777777" w:rsidR="00506BB3" w:rsidRDefault="00506BB3" w:rsidP="00506BB3">
      <w:pPr>
        <w:rPr>
          <w:lang w:eastAsia="de-DE"/>
        </w:rPr>
      </w:pPr>
      <w:r>
        <w:rPr>
          <w:lang w:eastAsia="de-DE"/>
        </w:rPr>
        <w:t>Wir hören etwas von dem Lobgetöne</w:t>
      </w:r>
    </w:p>
    <w:p w14:paraId="5DA41ADA" w14:textId="77777777" w:rsidR="00506BB3" w:rsidRDefault="00506BB3" w:rsidP="00506BB3">
      <w:pPr>
        <w:rPr>
          <w:lang w:eastAsia="de-DE"/>
        </w:rPr>
      </w:pPr>
      <w:r>
        <w:rPr>
          <w:lang w:eastAsia="de-DE"/>
        </w:rPr>
        <w:t xml:space="preserve">der Sieger, die vor deinem Throne </w:t>
      </w:r>
      <w:proofErr w:type="spellStart"/>
      <w:r>
        <w:rPr>
          <w:lang w:eastAsia="de-DE"/>
        </w:rPr>
        <w:t>stehn</w:t>
      </w:r>
      <w:proofErr w:type="spellEnd"/>
      <w:r>
        <w:rPr>
          <w:lang w:eastAsia="de-DE"/>
        </w:rPr>
        <w:t>.</w:t>
      </w:r>
    </w:p>
    <w:p w14:paraId="7BA6F322" w14:textId="77777777" w:rsidR="00506BB3" w:rsidRDefault="00506BB3" w:rsidP="00506BB3">
      <w:pPr>
        <w:rPr>
          <w:lang w:eastAsia="de-DE"/>
        </w:rPr>
      </w:pPr>
      <w:r>
        <w:rPr>
          <w:lang w:eastAsia="de-DE"/>
        </w:rPr>
        <w:t>O hilf auch uns und mache uns bereit</w:t>
      </w:r>
    </w:p>
    <w:p w14:paraId="4ECA6CAA" w14:textId="77777777" w:rsidR="00506BB3" w:rsidRDefault="00506BB3" w:rsidP="00506BB3">
      <w:pPr>
        <w:rPr>
          <w:lang w:eastAsia="de-DE"/>
        </w:rPr>
      </w:pPr>
      <w:r>
        <w:rPr>
          <w:lang w:eastAsia="de-DE"/>
        </w:rPr>
        <w:t>zur Herrlichkeit!</w:t>
      </w:r>
    </w:p>
    <w:p w14:paraId="46B7A5C7" w14:textId="77777777" w:rsidR="00506BB3" w:rsidRDefault="00506BB3" w:rsidP="00506BB3">
      <w:pPr>
        <w:rPr>
          <w:lang w:eastAsia="de-DE"/>
        </w:rPr>
      </w:pPr>
    </w:p>
    <w:p w14:paraId="0E5F8BFA" w14:textId="77777777" w:rsidR="00506BB3" w:rsidRDefault="00506BB3" w:rsidP="00506BB3">
      <w:pPr>
        <w:rPr>
          <w:lang w:eastAsia="de-DE"/>
        </w:rPr>
      </w:pPr>
      <w:r>
        <w:rPr>
          <w:lang w:eastAsia="de-DE"/>
        </w:rPr>
        <w:t>Von Ewigkeit zu Ewigkeit bist du,</w:t>
      </w:r>
    </w:p>
    <w:p w14:paraId="0289B0A5" w14:textId="77777777" w:rsidR="00506BB3" w:rsidRDefault="00506BB3" w:rsidP="00506BB3">
      <w:pPr>
        <w:rPr>
          <w:lang w:eastAsia="de-DE"/>
        </w:rPr>
      </w:pPr>
      <w:proofErr w:type="spellStart"/>
      <w:r>
        <w:rPr>
          <w:lang w:eastAsia="de-DE"/>
        </w:rPr>
        <w:t>dreiein’ger</w:t>
      </w:r>
      <w:proofErr w:type="spellEnd"/>
      <w:r>
        <w:rPr>
          <w:lang w:eastAsia="de-DE"/>
        </w:rPr>
        <w:t xml:space="preserve"> Gott! Wir beten an im Staube.</w:t>
      </w:r>
    </w:p>
    <w:p w14:paraId="774A4D9B" w14:textId="77777777" w:rsidR="00506BB3" w:rsidRDefault="00506BB3" w:rsidP="00506BB3">
      <w:pPr>
        <w:rPr>
          <w:lang w:eastAsia="de-DE"/>
        </w:rPr>
      </w:pPr>
      <w:r>
        <w:rPr>
          <w:lang w:eastAsia="de-DE"/>
        </w:rPr>
        <w:t>Uns hebt bis an dein Herz empor der Glaube,</w:t>
      </w:r>
    </w:p>
    <w:p w14:paraId="78901ED4" w14:textId="77777777" w:rsidR="00506BB3" w:rsidRDefault="00506BB3" w:rsidP="00506BB3">
      <w:pPr>
        <w:rPr>
          <w:lang w:eastAsia="de-DE"/>
        </w:rPr>
      </w:pPr>
      <w:r>
        <w:rPr>
          <w:lang w:eastAsia="de-DE"/>
        </w:rPr>
        <w:t>und deine große Gnade deckt uns zu.</w:t>
      </w:r>
    </w:p>
    <w:p w14:paraId="4BFBB4F5" w14:textId="77777777" w:rsidR="00506BB3" w:rsidRDefault="00506BB3" w:rsidP="00506BB3">
      <w:pPr>
        <w:rPr>
          <w:lang w:eastAsia="de-DE"/>
        </w:rPr>
      </w:pPr>
      <w:r>
        <w:rPr>
          <w:lang w:eastAsia="de-DE"/>
        </w:rPr>
        <w:t>Lob, Preis und Dank sei deinem großen Namen</w:t>
      </w:r>
    </w:p>
    <w:p w14:paraId="125A0448" w14:textId="77777777" w:rsidR="00506BB3" w:rsidRDefault="00506BB3" w:rsidP="00506BB3">
      <w:pPr>
        <w:rPr>
          <w:lang w:eastAsia="de-DE"/>
        </w:rPr>
      </w:pPr>
      <w:proofErr w:type="spellStart"/>
      <w:r>
        <w:rPr>
          <w:lang w:eastAsia="de-DE"/>
        </w:rPr>
        <w:t>ohn</w:t>
      </w:r>
      <w:proofErr w:type="spellEnd"/>
      <w:r>
        <w:rPr>
          <w:lang w:eastAsia="de-DE"/>
        </w:rPr>
        <w:t>’ Ende! Amen!</w:t>
      </w:r>
    </w:p>
    <w:p w14:paraId="2262F980" w14:textId="77777777" w:rsidR="00506BB3" w:rsidRDefault="00506BB3" w:rsidP="00506BB3">
      <w:pPr>
        <w:rPr>
          <w:lang w:eastAsia="de-DE"/>
        </w:rPr>
      </w:pPr>
    </w:p>
    <w:p w14:paraId="4A0A77F2" w14:textId="77777777" w:rsidR="00506BB3" w:rsidRDefault="00506BB3" w:rsidP="00506BB3">
      <w:pPr>
        <w:rPr>
          <w:lang w:eastAsia="de-DE"/>
        </w:rPr>
      </w:pPr>
    </w:p>
    <w:p w14:paraId="2DA35CFC" w14:textId="5E3D684C" w:rsidR="00506BB3" w:rsidRDefault="00506BB3" w:rsidP="00506BB3">
      <w:pPr>
        <w:pStyle w:val="berschrift1"/>
      </w:pPr>
      <w:proofErr w:type="spellStart"/>
      <w:r>
        <w:t>Symphorianus</w:t>
      </w:r>
      <w:proofErr w:type="spellEnd"/>
      <w:r>
        <w:t xml:space="preserve"> </w:t>
      </w:r>
      <w:proofErr w:type="spellStart"/>
      <w:r>
        <w:t>Pollio</w:t>
      </w:r>
      <w:proofErr w:type="spellEnd"/>
    </w:p>
    <w:p w14:paraId="5067501E" w14:textId="77777777" w:rsidR="00506BB3" w:rsidRDefault="00506BB3" w:rsidP="00506BB3">
      <w:pPr>
        <w:rPr>
          <w:lang w:eastAsia="de-DE"/>
        </w:rPr>
      </w:pPr>
      <w:r>
        <w:rPr>
          <w:lang w:eastAsia="de-DE"/>
        </w:rPr>
        <w:t>1. Vatter unser, wir bitten dich,</w:t>
      </w:r>
    </w:p>
    <w:p w14:paraId="26797960" w14:textId="77777777" w:rsidR="00506BB3" w:rsidRDefault="00506BB3" w:rsidP="00506BB3">
      <w:pPr>
        <w:rPr>
          <w:lang w:eastAsia="de-DE"/>
        </w:rPr>
      </w:pPr>
      <w:r>
        <w:rPr>
          <w:lang w:eastAsia="de-DE"/>
        </w:rPr>
        <w:t xml:space="preserve">wie uns hat </w:t>
      </w:r>
      <w:proofErr w:type="spellStart"/>
      <w:r>
        <w:rPr>
          <w:lang w:eastAsia="de-DE"/>
        </w:rPr>
        <w:t>glert</w:t>
      </w:r>
      <w:proofErr w:type="spellEnd"/>
      <w:r>
        <w:rPr>
          <w:lang w:eastAsia="de-DE"/>
        </w:rPr>
        <w:t xml:space="preserve"> </w:t>
      </w:r>
      <w:proofErr w:type="spellStart"/>
      <w:r>
        <w:rPr>
          <w:lang w:eastAsia="de-DE"/>
        </w:rPr>
        <w:t>herr</w:t>
      </w:r>
      <w:proofErr w:type="spellEnd"/>
      <w:r>
        <w:rPr>
          <w:lang w:eastAsia="de-DE"/>
        </w:rPr>
        <w:t xml:space="preserve"> </w:t>
      </w:r>
      <w:proofErr w:type="spellStart"/>
      <w:r>
        <w:rPr>
          <w:lang w:eastAsia="de-DE"/>
        </w:rPr>
        <w:t>jesu</w:t>
      </w:r>
      <w:proofErr w:type="spellEnd"/>
      <w:r>
        <w:rPr>
          <w:lang w:eastAsia="de-DE"/>
        </w:rPr>
        <w:t xml:space="preserve"> </w:t>
      </w:r>
      <w:proofErr w:type="spellStart"/>
      <w:r>
        <w:rPr>
          <w:lang w:eastAsia="de-DE"/>
        </w:rPr>
        <w:t>christ</w:t>
      </w:r>
      <w:proofErr w:type="spellEnd"/>
      <w:r>
        <w:rPr>
          <w:lang w:eastAsia="de-DE"/>
        </w:rPr>
        <w:t>:</w:t>
      </w:r>
    </w:p>
    <w:p w14:paraId="1D320FA0" w14:textId="77777777" w:rsidR="00506BB3" w:rsidRDefault="00506BB3" w:rsidP="00506BB3">
      <w:pPr>
        <w:rPr>
          <w:lang w:eastAsia="de-DE"/>
        </w:rPr>
      </w:pPr>
      <w:r>
        <w:rPr>
          <w:lang w:eastAsia="de-DE"/>
        </w:rPr>
        <w:t xml:space="preserve">Erhör dein </w:t>
      </w:r>
      <w:proofErr w:type="spellStart"/>
      <w:r>
        <w:rPr>
          <w:lang w:eastAsia="de-DE"/>
        </w:rPr>
        <w:t>kinder</w:t>
      </w:r>
      <w:proofErr w:type="spellEnd"/>
      <w:r>
        <w:rPr>
          <w:lang w:eastAsia="de-DE"/>
        </w:rPr>
        <w:t xml:space="preserve"> </w:t>
      </w:r>
      <w:proofErr w:type="spellStart"/>
      <w:r>
        <w:rPr>
          <w:lang w:eastAsia="de-DE"/>
        </w:rPr>
        <w:t>gnediglich</w:t>
      </w:r>
      <w:proofErr w:type="spellEnd"/>
      <w:r>
        <w:rPr>
          <w:lang w:eastAsia="de-DE"/>
        </w:rPr>
        <w:t>,</w:t>
      </w:r>
    </w:p>
    <w:p w14:paraId="248E25FF" w14:textId="77777777" w:rsidR="00506BB3" w:rsidRDefault="00506BB3" w:rsidP="00506BB3">
      <w:pPr>
        <w:rPr>
          <w:lang w:eastAsia="de-DE"/>
        </w:rPr>
      </w:pPr>
      <w:r>
        <w:rPr>
          <w:lang w:eastAsia="de-DE"/>
        </w:rPr>
        <w:t xml:space="preserve">dann du für </w:t>
      </w:r>
      <w:proofErr w:type="spellStart"/>
      <w:r>
        <w:rPr>
          <w:lang w:eastAsia="de-DE"/>
        </w:rPr>
        <w:t>wor</w:t>
      </w:r>
      <w:proofErr w:type="spellEnd"/>
      <w:r>
        <w:rPr>
          <w:lang w:eastAsia="de-DE"/>
        </w:rPr>
        <w:t xml:space="preserve"> </w:t>
      </w:r>
      <w:proofErr w:type="spellStart"/>
      <w:r>
        <w:rPr>
          <w:lang w:eastAsia="de-DE"/>
        </w:rPr>
        <w:t>barmhertzig</w:t>
      </w:r>
      <w:proofErr w:type="spellEnd"/>
      <w:r>
        <w:rPr>
          <w:lang w:eastAsia="de-DE"/>
        </w:rPr>
        <w:t xml:space="preserve"> bist.</w:t>
      </w:r>
    </w:p>
    <w:p w14:paraId="7C547C4D" w14:textId="77777777" w:rsidR="00506BB3" w:rsidRDefault="00506BB3" w:rsidP="00506BB3">
      <w:pPr>
        <w:rPr>
          <w:lang w:eastAsia="de-DE"/>
        </w:rPr>
      </w:pPr>
      <w:r>
        <w:rPr>
          <w:lang w:eastAsia="de-DE"/>
        </w:rPr>
        <w:t xml:space="preserve">In </w:t>
      </w:r>
      <w:proofErr w:type="spellStart"/>
      <w:r>
        <w:rPr>
          <w:lang w:eastAsia="de-DE"/>
        </w:rPr>
        <w:t>himels</w:t>
      </w:r>
      <w:proofErr w:type="spellEnd"/>
      <w:r>
        <w:rPr>
          <w:lang w:eastAsia="de-DE"/>
        </w:rPr>
        <w:t xml:space="preserve"> </w:t>
      </w:r>
      <w:proofErr w:type="spellStart"/>
      <w:r>
        <w:rPr>
          <w:lang w:eastAsia="de-DE"/>
        </w:rPr>
        <w:t>tron</w:t>
      </w:r>
      <w:proofErr w:type="spellEnd"/>
      <w:r>
        <w:rPr>
          <w:lang w:eastAsia="de-DE"/>
        </w:rPr>
        <w:t xml:space="preserve"> </w:t>
      </w:r>
      <w:proofErr w:type="spellStart"/>
      <w:r>
        <w:rPr>
          <w:lang w:eastAsia="de-DE"/>
        </w:rPr>
        <w:t>bistu</w:t>
      </w:r>
      <w:proofErr w:type="spellEnd"/>
      <w:r>
        <w:rPr>
          <w:lang w:eastAsia="de-DE"/>
        </w:rPr>
        <w:t xml:space="preserve"> on </w:t>
      </w:r>
      <w:proofErr w:type="spellStart"/>
      <w:r>
        <w:rPr>
          <w:lang w:eastAsia="de-DE"/>
        </w:rPr>
        <w:t>won</w:t>
      </w:r>
      <w:proofErr w:type="spellEnd"/>
      <w:r>
        <w:rPr>
          <w:lang w:eastAsia="de-DE"/>
        </w:rPr>
        <w:t>,</w:t>
      </w:r>
    </w:p>
    <w:p w14:paraId="50319FEA" w14:textId="77777777" w:rsidR="00506BB3" w:rsidRDefault="00506BB3" w:rsidP="00506BB3">
      <w:pPr>
        <w:rPr>
          <w:lang w:eastAsia="de-DE"/>
        </w:rPr>
      </w:pPr>
      <w:r>
        <w:rPr>
          <w:lang w:eastAsia="de-DE"/>
        </w:rPr>
        <w:t xml:space="preserve">als uns dein </w:t>
      </w:r>
      <w:proofErr w:type="spellStart"/>
      <w:r>
        <w:rPr>
          <w:lang w:eastAsia="de-DE"/>
        </w:rPr>
        <w:t>wort</w:t>
      </w:r>
      <w:proofErr w:type="spellEnd"/>
      <w:r>
        <w:rPr>
          <w:lang w:eastAsia="de-DE"/>
        </w:rPr>
        <w:t xml:space="preserve"> erlernen </w:t>
      </w:r>
      <w:proofErr w:type="spellStart"/>
      <w:r>
        <w:rPr>
          <w:lang w:eastAsia="de-DE"/>
        </w:rPr>
        <w:t>thut</w:t>
      </w:r>
      <w:proofErr w:type="spellEnd"/>
      <w:r>
        <w:rPr>
          <w:lang w:eastAsia="de-DE"/>
        </w:rPr>
        <w:t>,</w:t>
      </w:r>
    </w:p>
    <w:p w14:paraId="1AD0BD49" w14:textId="77777777" w:rsidR="00506BB3" w:rsidRDefault="00506BB3" w:rsidP="00506BB3">
      <w:pPr>
        <w:rPr>
          <w:lang w:eastAsia="de-DE"/>
        </w:rPr>
      </w:pPr>
      <w:r>
        <w:rPr>
          <w:lang w:eastAsia="de-DE"/>
        </w:rPr>
        <w:t xml:space="preserve">Doch stets </w:t>
      </w:r>
      <w:proofErr w:type="spellStart"/>
      <w:r>
        <w:rPr>
          <w:lang w:eastAsia="de-DE"/>
        </w:rPr>
        <w:t>din</w:t>
      </w:r>
      <w:proofErr w:type="spellEnd"/>
      <w:r>
        <w:rPr>
          <w:lang w:eastAsia="de-DE"/>
        </w:rPr>
        <w:t xml:space="preserve"> macht </w:t>
      </w:r>
      <w:proofErr w:type="spellStart"/>
      <w:r>
        <w:rPr>
          <w:lang w:eastAsia="de-DE"/>
        </w:rPr>
        <w:t>bey</w:t>
      </w:r>
      <w:proofErr w:type="spellEnd"/>
      <w:r>
        <w:rPr>
          <w:lang w:eastAsia="de-DE"/>
        </w:rPr>
        <w:t xml:space="preserve"> tag und </w:t>
      </w:r>
      <w:proofErr w:type="spellStart"/>
      <w:r>
        <w:rPr>
          <w:lang w:eastAsia="de-DE"/>
        </w:rPr>
        <w:t>nacht</w:t>
      </w:r>
      <w:proofErr w:type="spellEnd"/>
    </w:p>
    <w:p w14:paraId="54FA54DD" w14:textId="77777777" w:rsidR="00506BB3" w:rsidRDefault="00506BB3" w:rsidP="00506BB3">
      <w:pPr>
        <w:rPr>
          <w:lang w:eastAsia="de-DE"/>
        </w:rPr>
      </w:pPr>
      <w:r>
        <w:rPr>
          <w:lang w:eastAsia="de-DE"/>
        </w:rPr>
        <w:t xml:space="preserve">uns hie uff </w:t>
      </w:r>
      <w:proofErr w:type="spellStart"/>
      <w:r>
        <w:rPr>
          <w:lang w:eastAsia="de-DE"/>
        </w:rPr>
        <w:t>erd</w:t>
      </w:r>
      <w:proofErr w:type="spellEnd"/>
      <w:r>
        <w:rPr>
          <w:lang w:eastAsia="de-DE"/>
        </w:rPr>
        <w:t xml:space="preserve"> behalt in </w:t>
      </w:r>
      <w:proofErr w:type="spellStart"/>
      <w:r>
        <w:rPr>
          <w:lang w:eastAsia="de-DE"/>
        </w:rPr>
        <w:t>hut</w:t>
      </w:r>
      <w:proofErr w:type="spellEnd"/>
      <w:r>
        <w:rPr>
          <w:lang w:eastAsia="de-DE"/>
        </w:rPr>
        <w:t>.</w:t>
      </w:r>
    </w:p>
    <w:p w14:paraId="229676BB" w14:textId="77777777" w:rsidR="00506BB3" w:rsidRDefault="00506BB3" w:rsidP="00506BB3">
      <w:pPr>
        <w:rPr>
          <w:lang w:eastAsia="de-DE"/>
        </w:rPr>
      </w:pPr>
    </w:p>
    <w:p w14:paraId="0155B29D" w14:textId="77777777" w:rsidR="00506BB3" w:rsidRDefault="00506BB3" w:rsidP="00506BB3">
      <w:pPr>
        <w:rPr>
          <w:lang w:eastAsia="de-DE"/>
        </w:rPr>
      </w:pPr>
      <w:r>
        <w:rPr>
          <w:lang w:eastAsia="de-DE"/>
        </w:rPr>
        <w:t xml:space="preserve">2. </w:t>
      </w:r>
      <w:proofErr w:type="spellStart"/>
      <w:r>
        <w:rPr>
          <w:lang w:eastAsia="de-DE"/>
        </w:rPr>
        <w:t>Geheyliget</w:t>
      </w:r>
      <w:proofErr w:type="spellEnd"/>
      <w:r>
        <w:rPr>
          <w:lang w:eastAsia="de-DE"/>
        </w:rPr>
        <w:t xml:space="preserve"> </w:t>
      </w:r>
      <w:proofErr w:type="spellStart"/>
      <w:r>
        <w:rPr>
          <w:lang w:eastAsia="de-DE"/>
        </w:rPr>
        <w:t>werd</w:t>
      </w:r>
      <w:proofErr w:type="spellEnd"/>
      <w:r>
        <w:rPr>
          <w:lang w:eastAsia="de-DE"/>
        </w:rPr>
        <w:t xml:space="preserve"> dein </w:t>
      </w:r>
      <w:proofErr w:type="spellStart"/>
      <w:r>
        <w:rPr>
          <w:lang w:eastAsia="de-DE"/>
        </w:rPr>
        <w:t>namm</w:t>
      </w:r>
      <w:proofErr w:type="spellEnd"/>
      <w:r>
        <w:rPr>
          <w:lang w:eastAsia="de-DE"/>
        </w:rPr>
        <w:t xml:space="preserve"> so groß,</w:t>
      </w:r>
    </w:p>
    <w:p w14:paraId="4FB1D9DF" w14:textId="77777777" w:rsidR="00506BB3" w:rsidRDefault="00506BB3" w:rsidP="00506BB3">
      <w:pPr>
        <w:rPr>
          <w:lang w:eastAsia="de-DE"/>
        </w:rPr>
      </w:pPr>
      <w:r>
        <w:rPr>
          <w:lang w:eastAsia="de-DE"/>
        </w:rPr>
        <w:t xml:space="preserve">der uns allein zum </w:t>
      </w:r>
      <w:proofErr w:type="spellStart"/>
      <w:r>
        <w:rPr>
          <w:lang w:eastAsia="de-DE"/>
        </w:rPr>
        <w:t>hymel</w:t>
      </w:r>
      <w:proofErr w:type="spellEnd"/>
      <w:r>
        <w:rPr>
          <w:lang w:eastAsia="de-DE"/>
        </w:rPr>
        <w:t xml:space="preserve"> </w:t>
      </w:r>
      <w:proofErr w:type="spellStart"/>
      <w:r>
        <w:rPr>
          <w:lang w:eastAsia="de-DE"/>
        </w:rPr>
        <w:t>hilfft</w:t>
      </w:r>
      <w:proofErr w:type="spellEnd"/>
      <w:r>
        <w:rPr>
          <w:lang w:eastAsia="de-DE"/>
        </w:rPr>
        <w:t>.</w:t>
      </w:r>
    </w:p>
    <w:p w14:paraId="750019A0" w14:textId="77777777" w:rsidR="00506BB3" w:rsidRDefault="00506BB3" w:rsidP="00506BB3">
      <w:pPr>
        <w:rPr>
          <w:lang w:eastAsia="de-DE"/>
        </w:rPr>
      </w:pPr>
      <w:r>
        <w:rPr>
          <w:lang w:eastAsia="de-DE"/>
        </w:rPr>
        <w:t xml:space="preserve">Er ist </w:t>
      </w:r>
      <w:proofErr w:type="spellStart"/>
      <w:r>
        <w:rPr>
          <w:lang w:eastAsia="de-DE"/>
        </w:rPr>
        <w:t>mechtig</w:t>
      </w:r>
      <w:proofErr w:type="spellEnd"/>
      <w:r>
        <w:rPr>
          <w:lang w:eastAsia="de-DE"/>
        </w:rPr>
        <w:t xml:space="preserve">, sin </w:t>
      </w:r>
      <w:proofErr w:type="spellStart"/>
      <w:r>
        <w:rPr>
          <w:lang w:eastAsia="de-DE"/>
        </w:rPr>
        <w:t>gwalt</w:t>
      </w:r>
      <w:proofErr w:type="spellEnd"/>
      <w:r>
        <w:rPr>
          <w:lang w:eastAsia="de-DE"/>
        </w:rPr>
        <w:t xml:space="preserve"> on maß:</w:t>
      </w:r>
    </w:p>
    <w:p w14:paraId="1FE3FDB9" w14:textId="77777777" w:rsidR="00506BB3" w:rsidRDefault="00506BB3" w:rsidP="00506BB3">
      <w:pPr>
        <w:rPr>
          <w:lang w:eastAsia="de-DE"/>
        </w:rPr>
      </w:pPr>
      <w:r>
        <w:rPr>
          <w:lang w:eastAsia="de-DE"/>
        </w:rPr>
        <w:lastRenderedPageBreak/>
        <w:t xml:space="preserve">erhör dein </w:t>
      </w:r>
      <w:proofErr w:type="spellStart"/>
      <w:r>
        <w:rPr>
          <w:lang w:eastAsia="de-DE"/>
        </w:rPr>
        <w:t>gmein</w:t>
      </w:r>
      <w:proofErr w:type="spellEnd"/>
      <w:r>
        <w:rPr>
          <w:lang w:eastAsia="de-DE"/>
        </w:rPr>
        <w:t xml:space="preserve">, die zu dir </w:t>
      </w:r>
      <w:proofErr w:type="spellStart"/>
      <w:r>
        <w:rPr>
          <w:lang w:eastAsia="de-DE"/>
        </w:rPr>
        <w:t>glifft</w:t>
      </w:r>
      <w:proofErr w:type="spellEnd"/>
      <w:r>
        <w:rPr>
          <w:lang w:eastAsia="de-DE"/>
        </w:rPr>
        <w:t>,</w:t>
      </w:r>
    </w:p>
    <w:p w14:paraId="08895995" w14:textId="77777777" w:rsidR="00506BB3" w:rsidRDefault="00506BB3" w:rsidP="00506BB3">
      <w:pPr>
        <w:rPr>
          <w:lang w:eastAsia="de-DE"/>
        </w:rPr>
      </w:pPr>
      <w:r>
        <w:rPr>
          <w:lang w:eastAsia="de-DE"/>
        </w:rPr>
        <w:t xml:space="preserve">Das </w:t>
      </w:r>
      <w:proofErr w:type="spellStart"/>
      <w:r>
        <w:rPr>
          <w:lang w:eastAsia="de-DE"/>
        </w:rPr>
        <w:t>jn</w:t>
      </w:r>
      <w:proofErr w:type="spellEnd"/>
      <w:r>
        <w:rPr>
          <w:lang w:eastAsia="de-DE"/>
        </w:rPr>
        <w:t xml:space="preserve"> all gleich zu </w:t>
      </w:r>
      <w:proofErr w:type="spellStart"/>
      <w:r>
        <w:rPr>
          <w:lang w:eastAsia="de-DE"/>
        </w:rPr>
        <w:t>kum</w:t>
      </w:r>
      <w:proofErr w:type="spellEnd"/>
      <w:r>
        <w:rPr>
          <w:lang w:eastAsia="de-DE"/>
        </w:rPr>
        <w:t xml:space="preserve"> dein reich,</w:t>
      </w:r>
    </w:p>
    <w:p w14:paraId="183E6586" w14:textId="77777777" w:rsidR="00506BB3" w:rsidRDefault="00506BB3" w:rsidP="00506BB3">
      <w:pPr>
        <w:rPr>
          <w:lang w:eastAsia="de-DE"/>
        </w:rPr>
      </w:pPr>
      <w:r>
        <w:rPr>
          <w:lang w:eastAsia="de-DE"/>
        </w:rPr>
        <w:t xml:space="preserve">in dem allein </w:t>
      </w:r>
      <w:proofErr w:type="spellStart"/>
      <w:r>
        <w:rPr>
          <w:lang w:eastAsia="de-DE"/>
        </w:rPr>
        <w:t>sy</w:t>
      </w:r>
      <w:proofErr w:type="spellEnd"/>
      <w:r>
        <w:rPr>
          <w:lang w:eastAsia="de-DE"/>
        </w:rPr>
        <w:t xml:space="preserve"> </w:t>
      </w:r>
      <w:proofErr w:type="spellStart"/>
      <w:r>
        <w:rPr>
          <w:lang w:eastAsia="de-DE"/>
        </w:rPr>
        <w:t>herschen</w:t>
      </w:r>
      <w:proofErr w:type="spellEnd"/>
      <w:r>
        <w:rPr>
          <w:lang w:eastAsia="de-DE"/>
        </w:rPr>
        <w:t xml:space="preserve"> sind.</w:t>
      </w:r>
    </w:p>
    <w:p w14:paraId="2CC98898" w14:textId="77777777" w:rsidR="00506BB3" w:rsidRDefault="00506BB3" w:rsidP="00506BB3">
      <w:pPr>
        <w:rPr>
          <w:lang w:eastAsia="de-DE"/>
        </w:rPr>
      </w:pPr>
      <w:r>
        <w:rPr>
          <w:lang w:eastAsia="de-DE"/>
        </w:rPr>
        <w:t xml:space="preserve">Dein will </w:t>
      </w:r>
      <w:proofErr w:type="spellStart"/>
      <w:r>
        <w:rPr>
          <w:lang w:eastAsia="de-DE"/>
        </w:rPr>
        <w:t>auff</w:t>
      </w:r>
      <w:proofErr w:type="spellEnd"/>
      <w:r>
        <w:rPr>
          <w:lang w:eastAsia="de-DE"/>
        </w:rPr>
        <w:t xml:space="preserve"> </w:t>
      </w:r>
      <w:proofErr w:type="spellStart"/>
      <w:r>
        <w:rPr>
          <w:lang w:eastAsia="de-DE"/>
        </w:rPr>
        <w:t>erd</w:t>
      </w:r>
      <w:proofErr w:type="spellEnd"/>
      <w:r>
        <w:rPr>
          <w:lang w:eastAsia="de-DE"/>
        </w:rPr>
        <w:t xml:space="preserve"> </w:t>
      </w:r>
      <w:proofErr w:type="spellStart"/>
      <w:r>
        <w:rPr>
          <w:lang w:eastAsia="de-DE"/>
        </w:rPr>
        <w:t>unnd</w:t>
      </w:r>
      <w:proofErr w:type="spellEnd"/>
      <w:r>
        <w:rPr>
          <w:lang w:eastAsia="de-DE"/>
        </w:rPr>
        <w:t xml:space="preserve"> </w:t>
      </w:r>
      <w:proofErr w:type="spellStart"/>
      <w:r>
        <w:rPr>
          <w:lang w:eastAsia="de-DE"/>
        </w:rPr>
        <w:t>himel</w:t>
      </w:r>
      <w:proofErr w:type="spellEnd"/>
      <w:r>
        <w:rPr>
          <w:lang w:eastAsia="de-DE"/>
        </w:rPr>
        <w:t xml:space="preserve"> </w:t>
      </w:r>
      <w:proofErr w:type="spellStart"/>
      <w:r>
        <w:rPr>
          <w:lang w:eastAsia="de-DE"/>
        </w:rPr>
        <w:t>werd</w:t>
      </w:r>
      <w:proofErr w:type="spellEnd"/>
      <w:r>
        <w:rPr>
          <w:lang w:eastAsia="de-DE"/>
        </w:rPr>
        <w:t>,</w:t>
      </w:r>
    </w:p>
    <w:p w14:paraId="4A89EA90" w14:textId="77777777" w:rsidR="00506BB3" w:rsidRDefault="00506BB3" w:rsidP="00506BB3">
      <w:pPr>
        <w:rPr>
          <w:lang w:eastAsia="de-DE"/>
        </w:rPr>
      </w:pPr>
      <w:proofErr w:type="spellStart"/>
      <w:r>
        <w:rPr>
          <w:lang w:eastAsia="de-DE"/>
        </w:rPr>
        <w:t>domit</w:t>
      </w:r>
      <w:proofErr w:type="spellEnd"/>
      <w:r>
        <w:rPr>
          <w:lang w:eastAsia="de-DE"/>
        </w:rPr>
        <w:t xml:space="preserve"> mach uns dein </w:t>
      </w:r>
      <w:proofErr w:type="spellStart"/>
      <w:r>
        <w:rPr>
          <w:lang w:eastAsia="de-DE"/>
        </w:rPr>
        <w:t>ghorsam</w:t>
      </w:r>
      <w:proofErr w:type="spellEnd"/>
      <w:r>
        <w:rPr>
          <w:lang w:eastAsia="de-DE"/>
        </w:rPr>
        <w:t xml:space="preserve"> </w:t>
      </w:r>
      <w:proofErr w:type="spellStart"/>
      <w:r>
        <w:rPr>
          <w:lang w:eastAsia="de-DE"/>
        </w:rPr>
        <w:t>kind</w:t>
      </w:r>
      <w:proofErr w:type="spellEnd"/>
      <w:r>
        <w:rPr>
          <w:lang w:eastAsia="de-DE"/>
        </w:rPr>
        <w:t>.</w:t>
      </w:r>
    </w:p>
    <w:p w14:paraId="27F86AC2" w14:textId="77777777" w:rsidR="00506BB3" w:rsidRDefault="00506BB3" w:rsidP="00506BB3">
      <w:pPr>
        <w:rPr>
          <w:lang w:eastAsia="de-DE"/>
        </w:rPr>
      </w:pPr>
    </w:p>
    <w:p w14:paraId="00246328" w14:textId="77777777" w:rsidR="00506BB3" w:rsidRDefault="00506BB3" w:rsidP="00506BB3">
      <w:pPr>
        <w:rPr>
          <w:lang w:eastAsia="de-DE"/>
        </w:rPr>
      </w:pPr>
      <w:r>
        <w:rPr>
          <w:lang w:eastAsia="de-DE"/>
        </w:rPr>
        <w:t xml:space="preserve">3. </w:t>
      </w:r>
      <w:proofErr w:type="spellStart"/>
      <w:r>
        <w:rPr>
          <w:lang w:eastAsia="de-DE"/>
        </w:rPr>
        <w:t>Verlyh</w:t>
      </w:r>
      <w:proofErr w:type="spellEnd"/>
      <w:r>
        <w:rPr>
          <w:lang w:eastAsia="de-DE"/>
        </w:rPr>
        <w:t xml:space="preserve"> uns heut das täglich </w:t>
      </w:r>
      <w:proofErr w:type="spellStart"/>
      <w:r>
        <w:rPr>
          <w:lang w:eastAsia="de-DE"/>
        </w:rPr>
        <w:t>brot</w:t>
      </w:r>
      <w:proofErr w:type="spellEnd"/>
    </w:p>
    <w:p w14:paraId="0EFC9E5F" w14:textId="77777777" w:rsidR="00506BB3" w:rsidRDefault="00506BB3" w:rsidP="00506BB3">
      <w:pPr>
        <w:rPr>
          <w:lang w:eastAsia="de-DE"/>
        </w:rPr>
      </w:pPr>
      <w:r>
        <w:rPr>
          <w:lang w:eastAsia="de-DE"/>
        </w:rPr>
        <w:t xml:space="preserve">zu </w:t>
      </w:r>
      <w:proofErr w:type="spellStart"/>
      <w:r>
        <w:rPr>
          <w:lang w:eastAsia="de-DE"/>
        </w:rPr>
        <w:t>seel</w:t>
      </w:r>
      <w:proofErr w:type="spellEnd"/>
      <w:r>
        <w:rPr>
          <w:lang w:eastAsia="de-DE"/>
        </w:rPr>
        <w:t xml:space="preserve"> und </w:t>
      </w:r>
      <w:proofErr w:type="spellStart"/>
      <w:r>
        <w:rPr>
          <w:lang w:eastAsia="de-DE"/>
        </w:rPr>
        <w:t>leyb</w:t>
      </w:r>
      <w:proofErr w:type="spellEnd"/>
      <w:r>
        <w:rPr>
          <w:lang w:eastAsia="de-DE"/>
        </w:rPr>
        <w:t xml:space="preserve">, </w:t>
      </w:r>
      <w:proofErr w:type="spellStart"/>
      <w:r>
        <w:rPr>
          <w:lang w:eastAsia="de-DE"/>
        </w:rPr>
        <w:t>dz</w:t>
      </w:r>
      <w:proofErr w:type="spellEnd"/>
      <w:r>
        <w:rPr>
          <w:lang w:eastAsia="de-DE"/>
        </w:rPr>
        <w:t xml:space="preserve"> bitten wir;</w:t>
      </w:r>
    </w:p>
    <w:p w14:paraId="0C5455C5" w14:textId="77777777" w:rsidR="00506BB3" w:rsidRDefault="00506BB3" w:rsidP="00506BB3">
      <w:pPr>
        <w:rPr>
          <w:lang w:eastAsia="de-DE"/>
        </w:rPr>
      </w:pPr>
      <w:r>
        <w:rPr>
          <w:lang w:eastAsia="de-DE"/>
        </w:rPr>
        <w:t xml:space="preserve">Vergib uns auch die </w:t>
      </w:r>
      <w:proofErr w:type="spellStart"/>
      <w:r>
        <w:rPr>
          <w:lang w:eastAsia="de-DE"/>
        </w:rPr>
        <w:t>schculd</w:t>
      </w:r>
      <w:proofErr w:type="spellEnd"/>
      <w:r>
        <w:rPr>
          <w:lang w:eastAsia="de-DE"/>
        </w:rPr>
        <w:t>; gib rot,</w:t>
      </w:r>
    </w:p>
    <w:p w14:paraId="1A6B0B57" w14:textId="77777777" w:rsidR="00506BB3" w:rsidRDefault="00506BB3" w:rsidP="00506BB3">
      <w:pPr>
        <w:rPr>
          <w:lang w:eastAsia="de-DE"/>
        </w:rPr>
      </w:pPr>
      <w:r>
        <w:rPr>
          <w:lang w:eastAsia="de-DE"/>
        </w:rPr>
        <w:t xml:space="preserve">das wir von </w:t>
      </w:r>
      <w:proofErr w:type="spellStart"/>
      <w:r>
        <w:rPr>
          <w:lang w:eastAsia="de-DE"/>
        </w:rPr>
        <w:t>gantzes</w:t>
      </w:r>
      <w:proofErr w:type="spellEnd"/>
      <w:r>
        <w:rPr>
          <w:lang w:eastAsia="de-DE"/>
        </w:rPr>
        <w:t xml:space="preserve"> </w:t>
      </w:r>
      <w:proofErr w:type="spellStart"/>
      <w:r>
        <w:rPr>
          <w:lang w:eastAsia="de-DE"/>
        </w:rPr>
        <w:t>hertzens</w:t>
      </w:r>
      <w:proofErr w:type="spellEnd"/>
      <w:r>
        <w:rPr>
          <w:lang w:eastAsia="de-DE"/>
        </w:rPr>
        <w:t xml:space="preserve"> </w:t>
      </w:r>
      <w:proofErr w:type="spellStart"/>
      <w:r>
        <w:rPr>
          <w:lang w:eastAsia="de-DE"/>
        </w:rPr>
        <w:t>gir</w:t>
      </w:r>
      <w:proofErr w:type="spellEnd"/>
    </w:p>
    <w:p w14:paraId="179ECB0D" w14:textId="77777777" w:rsidR="00506BB3" w:rsidRDefault="00506BB3" w:rsidP="00506BB3">
      <w:pPr>
        <w:rPr>
          <w:lang w:eastAsia="de-DE"/>
        </w:rPr>
      </w:pPr>
      <w:r>
        <w:rPr>
          <w:lang w:eastAsia="de-DE"/>
        </w:rPr>
        <w:t xml:space="preserve">Verzeihen schwind des </w:t>
      </w:r>
      <w:proofErr w:type="spellStart"/>
      <w:r>
        <w:rPr>
          <w:lang w:eastAsia="de-DE"/>
        </w:rPr>
        <w:t>brüders</w:t>
      </w:r>
      <w:proofErr w:type="spellEnd"/>
      <w:r>
        <w:rPr>
          <w:lang w:eastAsia="de-DE"/>
        </w:rPr>
        <w:t xml:space="preserve"> sind;</w:t>
      </w:r>
    </w:p>
    <w:p w14:paraId="41E07178" w14:textId="77777777" w:rsidR="00506BB3" w:rsidRDefault="00506BB3" w:rsidP="00506BB3">
      <w:pPr>
        <w:rPr>
          <w:lang w:eastAsia="de-DE"/>
        </w:rPr>
      </w:pPr>
      <w:r>
        <w:rPr>
          <w:lang w:eastAsia="de-DE"/>
        </w:rPr>
        <w:t xml:space="preserve">in die </w:t>
      </w:r>
      <w:proofErr w:type="spellStart"/>
      <w:r>
        <w:rPr>
          <w:lang w:eastAsia="de-DE"/>
        </w:rPr>
        <w:t>versuchung</w:t>
      </w:r>
      <w:proofErr w:type="spellEnd"/>
      <w:r>
        <w:rPr>
          <w:lang w:eastAsia="de-DE"/>
        </w:rPr>
        <w:t xml:space="preserve"> fier uns </w:t>
      </w:r>
      <w:proofErr w:type="spellStart"/>
      <w:r>
        <w:rPr>
          <w:lang w:eastAsia="de-DE"/>
        </w:rPr>
        <w:t>nit</w:t>
      </w:r>
      <w:proofErr w:type="spellEnd"/>
      <w:r>
        <w:rPr>
          <w:lang w:eastAsia="de-DE"/>
        </w:rPr>
        <w:t>.</w:t>
      </w:r>
    </w:p>
    <w:p w14:paraId="5A6DDA05" w14:textId="77777777" w:rsidR="00506BB3" w:rsidRDefault="00506BB3" w:rsidP="00506BB3">
      <w:pPr>
        <w:rPr>
          <w:lang w:eastAsia="de-DE"/>
        </w:rPr>
      </w:pPr>
      <w:r>
        <w:rPr>
          <w:lang w:eastAsia="de-DE"/>
        </w:rPr>
        <w:t xml:space="preserve">Nit gib dem find, o </w:t>
      </w:r>
      <w:proofErr w:type="spellStart"/>
      <w:r>
        <w:rPr>
          <w:lang w:eastAsia="de-DE"/>
        </w:rPr>
        <w:t>gott</w:t>
      </w:r>
      <w:proofErr w:type="spellEnd"/>
      <w:r>
        <w:rPr>
          <w:lang w:eastAsia="de-DE"/>
        </w:rPr>
        <w:t xml:space="preserve">, dein </w:t>
      </w:r>
      <w:proofErr w:type="spellStart"/>
      <w:r>
        <w:rPr>
          <w:lang w:eastAsia="de-DE"/>
        </w:rPr>
        <w:t>kind</w:t>
      </w:r>
      <w:proofErr w:type="spellEnd"/>
      <w:r>
        <w:rPr>
          <w:lang w:eastAsia="de-DE"/>
        </w:rPr>
        <w:t>,</w:t>
      </w:r>
    </w:p>
    <w:p w14:paraId="4351E488" w14:textId="77777777" w:rsidR="00506BB3" w:rsidRDefault="00506BB3" w:rsidP="00506BB3">
      <w:pPr>
        <w:rPr>
          <w:lang w:eastAsia="de-DE"/>
        </w:rPr>
      </w:pPr>
      <w:proofErr w:type="spellStart"/>
      <w:r>
        <w:rPr>
          <w:lang w:eastAsia="de-DE"/>
        </w:rPr>
        <w:t>sonder</w:t>
      </w:r>
      <w:proofErr w:type="spellEnd"/>
      <w:r>
        <w:rPr>
          <w:lang w:eastAsia="de-DE"/>
        </w:rPr>
        <w:t xml:space="preserve"> mach uns vom übel quitt!</w:t>
      </w:r>
    </w:p>
    <w:p w14:paraId="37B912C5" w14:textId="77777777" w:rsidR="00506BB3" w:rsidRDefault="00506BB3" w:rsidP="00506BB3">
      <w:pPr>
        <w:rPr>
          <w:lang w:eastAsia="de-DE"/>
        </w:rPr>
      </w:pPr>
    </w:p>
    <w:p w14:paraId="22D36051" w14:textId="4C43A528" w:rsidR="00506BB3" w:rsidRDefault="00506BB3" w:rsidP="00506BB3">
      <w:pPr>
        <w:pStyle w:val="berschrift1"/>
      </w:pPr>
      <w:r>
        <w:t xml:space="preserve">Thomas </w:t>
      </w:r>
      <w:proofErr w:type="spellStart"/>
      <w:r>
        <w:t>Blaurer</w:t>
      </w:r>
      <w:proofErr w:type="spellEnd"/>
      <w:r>
        <w:t xml:space="preserve"> von Giersberg</w:t>
      </w:r>
    </w:p>
    <w:p w14:paraId="2222D327" w14:textId="77777777" w:rsidR="00506BB3" w:rsidRDefault="00506BB3" w:rsidP="00506BB3">
      <w:pPr>
        <w:rPr>
          <w:lang w:eastAsia="de-DE"/>
        </w:rPr>
      </w:pPr>
    </w:p>
    <w:p w14:paraId="2D0B4A79" w14:textId="77777777" w:rsidR="00506BB3" w:rsidRDefault="00506BB3" w:rsidP="00506BB3">
      <w:pPr>
        <w:rPr>
          <w:lang w:eastAsia="de-DE"/>
        </w:rPr>
      </w:pPr>
      <w:r>
        <w:rPr>
          <w:lang w:eastAsia="de-DE"/>
        </w:rPr>
        <w:t xml:space="preserve">HErr </w:t>
      </w:r>
      <w:proofErr w:type="spellStart"/>
      <w:r>
        <w:rPr>
          <w:lang w:eastAsia="de-DE"/>
        </w:rPr>
        <w:t>vatter</w:t>
      </w:r>
      <w:proofErr w:type="spellEnd"/>
      <w:r>
        <w:rPr>
          <w:lang w:eastAsia="de-DE"/>
        </w:rPr>
        <w:t xml:space="preserve">, </w:t>
      </w:r>
      <w:proofErr w:type="spellStart"/>
      <w:r>
        <w:rPr>
          <w:lang w:eastAsia="de-DE"/>
        </w:rPr>
        <w:t>din</w:t>
      </w:r>
      <w:proofErr w:type="spellEnd"/>
      <w:r>
        <w:rPr>
          <w:lang w:eastAsia="de-DE"/>
        </w:rPr>
        <w:t xml:space="preserve"> </w:t>
      </w:r>
      <w:proofErr w:type="spellStart"/>
      <w:r>
        <w:rPr>
          <w:lang w:eastAsia="de-DE"/>
        </w:rPr>
        <w:t>sun</w:t>
      </w:r>
      <w:proofErr w:type="spellEnd"/>
      <w:r>
        <w:rPr>
          <w:lang w:eastAsia="de-DE"/>
        </w:rPr>
        <w:t xml:space="preserve"> Jesus Christ,</w:t>
      </w:r>
    </w:p>
    <w:p w14:paraId="2534CC7D" w14:textId="77777777" w:rsidR="00506BB3" w:rsidRDefault="00506BB3" w:rsidP="00506BB3">
      <w:pPr>
        <w:rPr>
          <w:lang w:eastAsia="de-DE"/>
        </w:rPr>
      </w:pPr>
      <w:r>
        <w:rPr>
          <w:lang w:eastAsia="de-DE"/>
        </w:rPr>
        <w:t xml:space="preserve">der unser </w:t>
      </w:r>
      <w:proofErr w:type="spellStart"/>
      <w:r>
        <w:rPr>
          <w:lang w:eastAsia="de-DE"/>
        </w:rPr>
        <w:t>bruder</w:t>
      </w:r>
      <w:proofErr w:type="spellEnd"/>
      <w:r>
        <w:rPr>
          <w:lang w:eastAsia="de-DE"/>
        </w:rPr>
        <w:t xml:space="preserve"> worden ist,</w:t>
      </w:r>
    </w:p>
    <w:p w14:paraId="7595AAA7" w14:textId="77777777" w:rsidR="00506BB3" w:rsidRDefault="00506BB3" w:rsidP="00506BB3">
      <w:pPr>
        <w:rPr>
          <w:lang w:eastAsia="de-DE"/>
        </w:rPr>
      </w:pPr>
      <w:r>
        <w:rPr>
          <w:lang w:eastAsia="de-DE"/>
        </w:rPr>
        <w:t xml:space="preserve">hat uns </w:t>
      </w:r>
      <w:proofErr w:type="spellStart"/>
      <w:r>
        <w:rPr>
          <w:lang w:eastAsia="de-DE"/>
        </w:rPr>
        <w:t>gleert</w:t>
      </w:r>
      <w:proofErr w:type="spellEnd"/>
      <w:r>
        <w:rPr>
          <w:lang w:eastAsia="de-DE"/>
        </w:rPr>
        <w:t xml:space="preserve"> dich erkennen,</w:t>
      </w:r>
    </w:p>
    <w:p w14:paraId="09C0C14E" w14:textId="77777777" w:rsidR="00506BB3" w:rsidRDefault="00506BB3" w:rsidP="00506BB3">
      <w:pPr>
        <w:rPr>
          <w:lang w:eastAsia="de-DE"/>
        </w:rPr>
      </w:pPr>
      <w:proofErr w:type="spellStart"/>
      <w:r>
        <w:rPr>
          <w:lang w:eastAsia="de-DE"/>
        </w:rPr>
        <w:t>Wiewol</w:t>
      </w:r>
      <w:proofErr w:type="spellEnd"/>
      <w:r>
        <w:rPr>
          <w:lang w:eastAsia="de-DE"/>
        </w:rPr>
        <w:t xml:space="preserve"> du bist </w:t>
      </w:r>
      <w:proofErr w:type="spellStart"/>
      <w:r>
        <w:rPr>
          <w:lang w:eastAsia="de-DE"/>
        </w:rPr>
        <w:t>imm</w:t>
      </w:r>
      <w:proofErr w:type="spellEnd"/>
      <w:r>
        <w:rPr>
          <w:lang w:eastAsia="de-DE"/>
        </w:rPr>
        <w:t xml:space="preserve"> </w:t>
      </w:r>
      <w:proofErr w:type="spellStart"/>
      <w:r>
        <w:rPr>
          <w:lang w:eastAsia="de-DE"/>
        </w:rPr>
        <w:t>himmel</w:t>
      </w:r>
      <w:proofErr w:type="spellEnd"/>
      <w:r>
        <w:rPr>
          <w:lang w:eastAsia="de-DE"/>
        </w:rPr>
        <w:t xml:space="preserve"> hoch,</w:t>
      </w:r>
    </w:p>
    <w:p w14:paraId="42C491E5" w14:textId="77777777" w:rsidR="00506BB3" w:rsidRDefault="00506BB3" w:rsidP="00506BB3">
      <w:pPr>
        <w:rPr>
          <w:lang w:eastAsia="de-DE"/>
        </w:rPr>
      </w:pPr>
      <w:proofErr w:type="spellStart"/>
      <w:r>
        <w:rPr>
          <w:lang w:eastAsia="de-DE"/>
        </w:rPr>
        <w:t>unnd</w:t>
      </w:r>
      <w:proofErr w:type="spellEnd"/>
      <w:r>
        <w:rPr>
          <w:lang w:eastAsia="de-DE"/>
        </w:rPr>
        <w:t xml:space="preserve"> wir uff </w:t>
      </w:r>
      <w:proofErr w:type="spellStart"/>
      <w:r>
        <w:rPr>
          <w:lang w:eastAsia="de-DE"/>
        </w:rPr>
        <w:t>erd</w:t>
      </w:r>
      <w:proofErr w:type="spellEnd"/>
      <w:r>
        <w:rPr>
          <w:lang w:eastAsia="de-DE"/>
        </w:rPr>
        <w:t xml:space="preserve">, das </w:t>
      </w:r>
      <w:proofErr w:type="spellStart"/>
      <w:r>
        <w:rPr>
          <w:lang w:eastAsia="de-DE"/>
        </w:rPr>
        <w:t>dannocht</w:t>
      </w:r>
      <w:proofErr w:type="spellEnd"/>
      <w:r>
        <w:rPr>
          <w:lang w:eastAsia="de-DE"/>
        </w:rPr>
        <w:t xml:space="preserve"> </w:t>
      </w:r>
      <w:proofErr w:type="spellStart"/>
      <w:r>
        <w:rPr>
          <w:lang w:eastAsia="de-DE"/>
        </w:rPr>
        <w:t>ouch</w:t>
      </w:r>
      <w:proofErr w:type="spellEnd"/>
    </w:p>
    <w:p w14:paraId="0A1DDFC0" w14:textId="77777777" w:rsidR="00506BB3" w:rsidRDefault="00506BB3" w:rsidP="00506BB3">
      <w:pPr>
        <w:rPr>
          <w:lang w:eastAsia="de-DE"/>
        </w:rPr>
      </w:pPr>
      <w:r>
        <w:rPr>
          <w:lang w:eastAsia="de-DE"/>
        </w:rPr>
        <w:t xml:space="preserve">wir dich ein </w:t>
      </w:r>
      <w:proofErr w:type="spellStart"/>
      <w:r>
        <w:rPr>
          <w:lang w:eastAsia="de-DE"/>
        </w:rPr>
        <w:t>vatter</w:t>
      </w:r>
      <w:proofErr w:type="spellEnd"/>
      <w:r>
        <w:rPr>
          <w:lang w:eastAsia="de-DE"/>
        </w:rPr>
        <w:t xml:space="preserve"> nennen.</w:t>
      </w:r>
    </w:p>
    <w:p w14:paraId="371D8F42" w14:textId="77777777" w:rsidR="00506BB3" w:rsidRDefault="00506BB3" w:rsidP="00506BB3">
      <w:pPr>
        <w:rPr>
          <w:lang w:eastAsia="de-DE"/>
        </w:rPr>
      </w:pPr>
      <w:proofErr w:type="spellStart"/>
      <w:r>
        <w:rPr>
          <w:lang w:eastAsia="de-DE"/>
        </w:rPr>
        <w:t>Darumb</w:t>
      </w:r>
      <w:proofErr w:type="spellEnd"/>
      <w:r>
        <w:rPr>
          <w:lang w:eastAsia="de-DE"/>
        </w:rPr>
        <w:t xml:space="preserve"> wir </w:t>
      </w:r>
      <w:proofErr w:type="spellStart"/>
      <w:r>
        <w:rPr>
          <w:lang w:eastAsia="de-DE"/>
        </w:rPr>
        <w:t>volgend</w:t>
      </w:r>
      <w:proofErr w:type="spellEnd"/>
      <w:r>
        <w:rPr>
          <w:lang w:eastAsia="de-DE"/>
        </w:rPr>
        <w:t xml:space="preserve"> </w:t>
      </w:r>
      <w:proofErr w:type="spellStart"/>
      <w:r>
        <w:rPr>
          <w:lang w:eastAsia="de-DE"/>
        </w:rPr>
        <w:t>diner</w:t>
      </w:r>
      <w:proofErr w:type="spellEnd"/>
      <w:r>
        <w:rPr>
          <w:lang w:eastAsia="de-DE"/>
        </w:rPr>
        <w:t xml:space="preserve"> leer,</w:t>
      </w:r>
    </w:p>
    <w:p w14:paraId="040DADE6" w14:textId="77777777" w:rsidR="00506BB3" w:rsidRDefault="00506BB3" w:rsidP="00506BB3">
      <w:pPr>
        <w:rPr>
          <w:lang w:eastAsia="de-DE"/>
        </w:rPr>
      </w:pPr>
      <w:r>
        <w:rPr>
          <w:lang w:eastAsia="de-DE"/>
        </w:rPr>
        <w:t xml:space="preserve">und bittend, das </w:t>
      </w:r>
      <w:proofErr w:type="spellStart"/>
      <w:r>
        <w:rPr>
          <w:lang w:eastAsia="de-DE"/>
        </w:rPr>
        <w:t>din</w:t>
      </w:r>
      <w:proofErr w:type="spellEnd"/>
      <w:r>
        <w:rPr>
          <w:lang w:eastAsia="de-DE"/>
        </w:rPr>
        <w:t xml:space="preserve"> </w:t>
      </w:r>
      <w:proofErr w:type="spellStart"/>
      <w:r>
        <w:rPr>
          <w:lang w:eastAsia="de-DE"/>
        </w:rPr>
        <w:t>nam</w:t>
      </w:r>
      <w:proofErr w:type="spellEnd"/>
      <w:r>
        <w:rPr>
          <w:lang w:eastAsia="de-DE"/>
        </w:rPr>
        <w:t xml:space="preserve"> und </w:t>
      </w:r>
      <w:proofErr w:type="spellStart"/>
      <w:r>
        <w:rPr>
          <w:lang w:eastAsia="de-DE"/>
        </w:rPr>
        <w:t>eer</w:t>
      </w:r>
      <w:proofErr w:type="spellEnd"/>
    </w:p>
    <w:p w14:paraId="1BD4F8A5" w14:textId="77777777" w:rsidR="00506BB3" w:rsidRDefault="00506BB3" w:rsidP="00506BB3">
      <w:pPr>
        <w:rPr>
          <w:lang w:eastAsia="de-DE"/>
        </w:rPr>
      </w:pPr>
      <w:r>
        <w:rPr>
          <w:lang w:eastAsia="de-DE"/>
        </w:rPr>
        <w:t xml:space="preserve">allein </w:t>
      </w:r>
      <w:proofErr w:type="spellStart"/>
      <w:r>
        <w:rPr>
          <w:lang w:eastAsia="de-DE"/>
        </w:rPr>
        <w:t>geheilget</w:t>
      </w:r>
      <w:proofErr w:type="spellEnd"/>
      <w:r>
        <w:rPr>
          <w:lang w:eastAsia="de-DE"/>
        </w:rPr>
        <w:t xml:space="preserve"> werde,</w:t>
      </w:r>
    </w:p>
    <w:p w14:paraId="54538C3C" w14:textId="77777777" w:rsidR="00506BB3" w:rsidRDefault="00506BB3" w:rsidP="00506BB3">
      <w:pPr>
        <w:rPr>
          <w:lang w:eastAsia="de-DE"/>
        </w:rPr>
      </w:pPr>
      <w:r>
        <w:rPr>
          <w:lang w:eastAsia="de-DE"/>
        </w:rPr>
        <w:t xml:space="preserve">Das </w:t>
      </w:r>
      <w:proofErr w:type="spellStart"/>
      <w:r>
        <w:rPr>
          <w:lang w:eastAsia="de-DE"/>
        </w:rPr>
        <w:t>umb</w:t>
      </w:r>
      <w:proofErr w:type="spellEnd"/>
      <w:r>
        <w:rPr>
          <w:lang w:eastAsia="de-DE"/>
        </w:rPr>
        <w:t xml:space="preserve"> </w:t>
      </w:r>
      <w:proofErr w:type="spellStart"/>
      <w:r>
        <w:rPr>
          <w:lang w:eastAsia="de-DE"/>
        </w:rPr>
        <w:t>din</w:t>
      </w:r>
      <w:proofErr w:type="spellEnd"/>
      <w:r>
        <w:rPr>
          <w:lang w:eastAsia="de-DE"/>
        </w:rPr>
        <w:t xml:space="preserve"> göttlich lieb und </w:t>
      </w:r>
      <w:proofErr w:type="spellStart"/>
      <w:r>
        <w:rPr>
          <w:lang w:eastAsia="de-DE"/>
        </w:rPr>
        <w:t>trüw</w:t>
      </w:r>
      <w:proofErr w:type="spellEnd"/>
    </w:p>
    <w:p w14:paraId="2437BFC7" w14:textId="77777777" w:rsidR="00506BB3" w:rsidRDefault="00506BB3" w:rsidP="00506BB3">
      <w:pPr>
        <w:rPr>
          <w:lang w:eastAsia="de-DE"/>
        </w:rPr>
      </w:pPr>
      <w:proofErr w:type="spellStart"/>
      <w:r>
        <w:rPr>
          <w:lang w:eastAsia="de-DE"/>
        </w:rPr>
        <w:t>unns</w:t>
      </w:r>
      <w:proofErr w:type="spellEnd"/>
      <w:r>
        <w:rPr>
          <w:lang w:eastAsia="de-DE"/>
        </w:rPr>
        <w:t xml:space="preserve"> unser </w:t>
      </w:r>
      <w:proofErr w:type="spellStart"/>
      <w:r>
        <w:rPr>
          <w:lang w:eastAsia="de-DE"/>
        </w:rPr>
        <w:t>sündtlich</w:t>
      </w:r>
      <w:proofErr w:type="spellEnd"/>
      <w:r>
        <w:rPr>
          <w:lang w:eastAsia="de-DE"/>
        </w:rPr>
        <w:t xml:space="preserve"> </w:t>
      </w:r>
      <w:proofErr w:type="spellStart"/>
      <w:r>
        <w:rPr>
          <w:lang w:eastAsia="de-DE"/>
        </w:rPr>
        <w:t>läben</w:t>
      </w:r>
      <w:proofErr w:type="spellEnd"/>
      <w:r>
        <w:rPr>
          <w:lang w:eastAsia="de-DE"/>
        </w:rPr>
        <w:t xml:space="preserve"> </w:t>
      </w:r>
      <w:proofErr w:type="spellStart"/>
      <w:r>
        <w:rPr>
          <w:lang w:eastAsia="de-DE"/>
        </w:rPr>
        <w:t>rüw</w:t>
      </w:r>
      <w:proofErr w:type="spellEnd"/>
    </w:p>
    <w:p w14:paraId="09C4F0F1" w14:textId="77777777" w:rsidR="00506BB3" w:rsidRDefault="00506BB3" w:rsidP="00506BB3">
      <w:pPr>
        <w:rPr>
          <w:lang w:eastAsia="de-DE"/>
        </w:rPr>
      </w:pPr>
      <w:r>
        <w:rPr>
          <w:lang w:eastAsia="de-DE"/>
        </w:rPr>
        <w:t xml:space="preserve">in </w:t>
      </w:r>
      <w:proofErr w:type="spellStart"/>
      <w:r>
        <w:rPr>
          <w:lang w:eastAsia="de-DE"/>
        </w:rPr>
        <w:t>diner</w:t>
      </w:r>
      <w:proofErr w:type="spellEnd"/>
      <w:r>
        <w:rPr>
          <w:lang w:eastAsia="de-DE"/>
        </w:rPr>
        <w:t xml:space="preserve"> </w:t>
      </w:r>
      <w:proofErr w:type="spellStart"/>
      <w:r>
        <w:rPr>
          <w:lang w:eastAsia="de-DE"/>
        </w:rPr>
        <w:t>forcht</w:t>
      </w:r>
      <w:proofErr w:type="spellEnd"/>
      <w:r>
        <w:rPr>
          <w:lang w:eastAsia="de-DE"/>
        </w:rPr>
        <w:t xml:space="preserve"> uff erden.</w:t>
      </w:r>
    </w:p>
    <w:p w14:paraId="635BF124" w14:textId="77777777" w:rsidR="00506BB3" w:rsidRDefault="00506BB3" w:rsidP="00506BB3">
      <w:pPr>
        <w:rPr>
          <w:lang w:eastAsia="de-DE"/>
        </w:rPr>
      </w:pPr>
    </w:p>
    <w:p w14:paraId="593ED6A1" w14:textId="77777777" w:rsidR="00506BB3" w:rsidRDefault="00506BB3" w:rsidP="00506BB3">
      <w:pPr>
        <w:rPr>
          <w:lang w:eastAsia="de-DE"/>
        </w:rPr>
      </w:pPr>
      <w:proofErr w:type="spellStart"/>
      <w:r>
        <w:rPr>
          <w:lang w:eastAsia="de-DE"/>
        </w:rPr>
        <w:t>Keer</w:t>
      </w:r>
      <w:proofErr w:type="spellEnd"/>
      <w:r>
        <w:rPr>
          <w:lang w:eastAsia="de-DE"/>
        </w:rPr>
        <w:t xml:space="preserve"> dich zu uns und schick </w:t>
      </w:r>
      <w:proofErr w:type="spellStart"/>
      <w:r>
        <w:rPr>
          <w:lang w:eastAsia="de-DE"/>
        </w:rPr>
        <w:t>din</w:t>
      </w:r>
      <w:proofErr w:type="spellEnd"/>
      <w:r>
        <w:rPr>
          <w:lang w:eastAsia="de-DE"/>
        </w:rPr>
        <w:t xml:space="preserve"> </w:t>
      </w:r>
      <w:proofErr w:type="spellStart"/>
      <w:r>
        <w:rPr>
          <w:lang w:eastAsia="de-DE"/>
        </w:rPr>
        <w:t>rych</w:t>
      </w:r>
      <w:proofErr w:type="spellEnd"/>
      <w:r>
        <w:rPr>
          <w:lang w:eastAsia="de-DE"/>
        </w:rPr>
        <w:t>,</w:t>
      </w:r>
    </w:p>
    <w:p w14:paraId="5ABCD58C" w14:textId="77777777" w:rsidR="00506BB3" w:rsidRDefault="00506BB3" w:rsidP="00506BB3">
      <w:pPr>
        <w:rPr>
          <w:lang w:eastAsia="de-DE"/>
        </w:rPr>
      </w:pPr>
      <w:r>
        <w:rPr>
          <w:lang w:eastAsia="de-DE"/>
        </w:rPr>
        <w:lastRenderedPageBreak/>
        <w:t xml:space="preserve">in </w:t>
      </w:r>
      <w:proofErr w:type="spellStart"/>
      <w:r>
        <w:rPr>
          <w:lang w:eastAsia="de-DE"/>
        </w:rPr>
        <w:t>dinem</w:t>
      </w:r>
      <w:proofErr w:type="spellEnd"/>
      <w:r>
        <w:rPr>
          <w:lang w:eastAsia="de-DE"/>
        </w:rPr>
        <w:t xml:space="preserve"> geist mach </w:t>
      </w:r>
      <w:proofErr w:type="spellStart"/>
      <w:r>
        <w:rPr>
          <w:lang w:eastAsia="de-DE"/>
        </w:rPr>
        <w:t>unns</w:t>
      </w:r>
      <w:proofErr w:type="spellEnd"/>
      <w:r>
        <w:rPr>
          <w:lang w:eastAsia="de-DE"/>
        </w:rPr>
        <w:t xml:space="preserve"> </w:t>
      </w:r>
      <w:proofErr w:type="spellStart"/>
      <w:r>
        <w:rPr>
          <w:lang w:eastAsia="de-DE"/>
        </w:rPr>
        <w:t>gelych</w:t>
      </w:r>
      <w:proofErr w:type="spellEnd"/>
    </w:p>
    <w:p w14:paraId="19594DC1" w14:textId="77777777" w:rsidR="00506BB3" w:rsidRDefault="00506BB3" w:rsidP="00506BB3">
      <w:pPr>
        <w:rPr>
          <w:lang w:eastAsia="de-DE"/>
        </w:rPr>
      </w:pPr>
      <w:r>
        <w:rPr>
          <w:lang w:eastAsia="de-DE"/>
        </w:rPr>
        <w:t xml:space="preserve">zu recht </w:t>
      </w:r>
      <w:proofErr w:type="spellStart"/>
      <w:r>
        <w:rPr>
          <w:lang w:eastAsia="de-DE"/>
        </w:rPr>
        <w:t>unnd</w:t>
      </w:r>
      <w:proofErr w:type="spellEnd"/>
      <w:r>
        <w:rPr>
          <w:lang w:eastAsia="de-DE"/>
        </w:rPr>
        <w:t xml:space="preserve"> </w:t>
      </w:r>
      <w:proofErr w:type="spellStart"/>
      <w:r>
        <w:rPr>
          <w:lang w:eastAsia="de-DE"/>
        </w:rPr>
        <w:t>waarem</w:t>
      </w:r>
      <w:proofErr w:type="spellEnd"/>
      <w:r>
        <w:rPr>
          <w:lang w:eastAsia="de-DE"/>
        </w:rPr>
        <w:t xml:space="preserve"> </w:t>
      </w:r>
      <w:proofErr w:type="spellStart"/>
      <w:r>
        <w:rPr>
          <w:lang w:eastAsia="de-DE"/>
        </w:rPr>
        <w:t>glouben</w:t>
      </w:r>
      <w:proofErr w:type="spellEnd"/>
      <w:r>
        <w:rPr>
          <w:lang w:eastAsia="de-DE"/>
        </w:rPr>
        <w:t>!</w:t>
      </w:r>
    </w:p>
    <w:p w14:paraId="12089C30" w14:textId="77777777" w:rsidR="00506BB3" w:rsidRDefault="00506BB3" w:rsidP="00506BB3">
      <w:pPr>
        <w:rPr>
          <w:lang w:eastAsia="de-DE"/>
        </w:rPr>
      </w:pPr>
      <w:r>
        <w:rPr>
          <w:lang w:eastAsia="de-DE"/>
        </w:rPr>
        <w:t xml:space="preserve">Schaff, das </w:t>
      </w:r>
      <w:proofErr w:type="spellStart"/>
      <w:r>
        <w:rPr>
          <w:lang w:eastAsia="de-DE"/>
        </w:rPr>
        <w:t>din</w:t>
      </w:r>
      <w:proofErr w:type="spellEnd"/>
      <w:r>
        <w:rPr>
          <w:lang w:eastAsia="de-DE"/>
        </w:rPr>
        <w:t xml:space="preserve"> will </w:t>
      </w:r>
      <w:proofErr w:type="spellStart"/>
      <w:r>
        <w:rPr>
          <w:lang w:eastAsia="de-DE"/>
        </w:rPr>
        <w:t>volstrecket</w:t>
      </w:r>
      <w:proofErr w:type="spellEnd"/>
      <w:r>
        <w:rPr>
          <w:lang w:eastAsia="de-DE"/>
        </w:rPr>
        <w:t xml:space="preserve"> </w:t>
      </w:r>
      <w:proofErr w:type="spellStart"/>
      <w:r>
        <w:rPr>
          <w:lang w:eastAsia="de-DE"/>
        </w:rPr>
        <w:t>werd</w:t>
      </w:r>
      <w:proofErr w:type="spellEnd"/>
    </w:p>
    <w:p w14:paraId="6F5CA451" w14:textId="77777777" w:rsidR="00506BB3" w:rsidRDefault="00506BB3" w:rsidP="00506BB3">
      <w:pPr>
        <w:rPr>
          <w:lang w:eastAsia="de-DE"/>
        </w:rPr>
      </w:pPr>
      <w:r>
        <w:rPr>
          <w:lang w:eastAsia="de-DE"/>
        </w:rPr>
        <w:t xml:space="preserve">in </w:t>
      </w:r>
      <w:proofErr w:type="spellStart"/>
      <w:r>
        <w:rPr>
          <w:lang w:eastAsia="de-DE"/>
        </w:rPr>
        <w:t>dult</w:t>
      </w:r>
      <w:proofErr w:type="spellEnd"/>
      <w:r>
        <w:rPr>
          <w:lang w:eastAsia="de-DE"/>
        </w:rPr>
        <w:t xml:space="preserve"> </w:t>
      </w:r>
      <w:proofErr w:type="spellStart"/>
      <w:r>
        <w:rPr>
          <w:lang w:eastAsia="de-DE"/>
        </w:rPr>
        <w:t>unnd</w:t>
      </w:r>
      <w:proofErr w:type="spellEnd"/>
      <w:r>
        <w:rPr>
          <w:lang w:eastAsia="de-DE"/>
        </w:rPr>
        <w:t xml:space="preserve"> </w:t>
      </w:r>
      <w:proofErr w:type="spellStart"/>
      <w:r>
        <w:rPr>
          <w:lang w:eastAsia="de-DE"/>
        </w:rPr>
        <w:t>ghorsam</w:t>
      </w:r>
      <w:proofErr w:type="spellEnd"/>
      <w:r>
        <w:rPr>
          <w:lang w:eastAsia="de-DE"/>
        </w:rPr>
        <w:t xml:space="preserve"> hie uff </w:t>
      </w:r>
      <w:proofErr w:type="spellStart"/>
      <w:r>
        <w:rPr>
          <w:lang w:eastAsia="de-DE"/>
        </w:rPr>
        <w:t>erd</w:t>
      </w:r>
      <w:proofErr w:type="spellEnd"/>
    </w:p>
    <w:p w14:paraId="5018B12F" w14:textId="77777777" w:rsidR="00506BB3" w:rsidRDefault="00506BB3" w:rsidP="00506BB3">
      <w:pPr>
        <w:rPr>
          <w:lang w:eastAsia="de-DE"/>
        </w:rPr>
      </w:pPr>
      <w:proofErr w:type="spellStart"/>
      <w:r>
        <w:rPr>
          <w:lang w:eastAsia="de-DE"/>
        </w:rPr>
        <w:t>glych</w:t>
      </w:r>
      <w:proofErr w:type="spellEnd"/>
      <w:r>
        <w:rPr>
          <w:lang w:eastAsia="de-DE"/>
        </w:rPr>
        <w:t xml:space="preserve"> wie im </w:t>
      </w:r>
      <w:proofErr w:type="spellStart"/>
      <w:r>
        <w:rPr>
          <w:lang w:eastAsia="de-DE"/>
        </w:rPr>
        <w:t>himmel</w:t>
      </w:r>
      <w:proofErr w:type="spellEnd"/>
      <w:r>
        <w:rPr>
          <w:lang w:eastAsia="de-DE"/>
        </w:rPr>
        <w:t xml:space="preserve"> </w:t>
      </w:r>
      <w:proofErr w:type="spellStart"/>
      <w:r>
        <w:rPr>
          <w:lang w:eastAsia="de-DE"/>
        </w:rPr>
        <w:t>doben</w:t>
      </w:r>
      <w:proofErr w:type="spellEnd"/>
      <w:r>
        <w:rPr>
          <w:lang w:eastAsia="de-DE"/>
        </w:rPr>
        <w:t>!</w:t>
      </w:r>
    </w:p>
    <w:p w14:paraId="5E52385B" w14:textId="77777777" w:rsidR="00506BB3" w:rsidRDefault="00506BB3" w:rsidP="00506BB3">
      <w:pPr>
        <w:rPr>
          <w:lang w:eastAsia="de-DE"/>
        </w:rPr>
      </w:pPr>
      <w:r>
        <w:rPr>
          <w:lang w:eastAsia="de-DE"/>
        </w:rPr>
        <w:t xml:space="preserve">Gib täglich </w:t>
      </w:r>
      <w:proofErr w:type="spellStart"/>
      <w:r>
        <w:rPr>
          <w:lang w:eastAsia="de-DE"/>
        </w:rPr>
        <w:t>unns</w:t>
      </w:r>
      <w:proofErr w:type="spellEnd"/>
      <w:r>
        <w:rPr>
          <w:lang w:eastAsia="de-DE"/>
        </w:rPr>
        <w:t xml:space="preserve"> </w:t>
      </w:r>
      <w:proofErr w:type="spellStart"/>
      <w:r>
        <w:rPr>
          <w:lang w:eastAsia="de-DE"/>
        </w:rPr>
        <w:t>din</w:t>
      </w:r>
      <w:proofErr w:type="spellEnd"/>
      <w:r>
        <w:rPr>
          <w:lang w:eastAsia="de-DE"/>
        </w:rPr>
        <w:t xml:space="preserve"> heilig </w:t>
      </w:r>
      <w:proofErr w:type="spellStart"/>
      <w:r>
        <w:rPr>
          <w:lang w:eastAsia="de-DE"/>
        </w:rPr>
        <w:t>brot</w:t>
      </w:r>
      <w:proofErr w:type="spellEnd"/>
      <w:r>
        <w:rPr>
          <w:lang w:eastAsia="de-DE"/>
        </w:rPr>
        <w:t>,</w:t>
      </w:r>
    </w:p>
    <w:p w14:paraId="1348E490" w14:textId="77777777" w:rsidR="00506BB3" w:rsidRDefault="00506BB3" w:rsidP="00506BB3">
      <w:pPr>
        <w:rPr>
          <w:lang w:eastAsia="de-DE"/>
        </w:rPr>
      </w:pPr>
      <w:proofErr w:type="spellStart"/>
      <w:r>
        <w:rPr>
          <w:lang w:eastAsia="de-DE"/>
        </w:rPr>
        <w:t>sterck</w:t>
      </w:r>
      <w:proofErr w:type="spellEnd"/>
      <w:r>
        <w:rPr>
          <w:lang w:eastAsia="de-DE"/>
        </w:rPr>
        <w:t xml:space="preserve"> </w:t>
      </w:r>
      <w:proofErr w:type="spellStart"/>
      <w:r>
        <w:rPr>
          <w:lang w:eastAsia="de-DE"/>
        </w:rPr>
        <w:t>dine</w:t>
      </w:r>
      <w:proofErr w:type="spellEnd"/>
      <w:r>
        <w:rPr>
          <w:lang w:eastAsia="de-DE"/>
        </w:rPr>
        <w:t xml:space="preserve"> </w:t>
      </w:r>
      <w:proofErr w:type="spellStart"/>
      <w:r>
        <w:rPr>
          <w:lang w:eastAsia="de-DE"/>
        </w:rPr>
        <w:t>kind</w:t>
      </w:r>
      <w:proofErr w:type="spellEnd"/>
      <w:r>
        <w:rPr>
          <w:lang w:eastAsia="de-DE"/>
        </w:rPr>
        <w:t xml:space="preserve"> in aller not</w:t>
      </w:r>
    </w:p>
    <w:p w14:paraId="6E751232" w14:textId="77777777" w:rsidR="00506BB3" w:rsidRDefault="00506BB3" w:rsidP="00506BB3">
      <w:pPr>
        <w:rPr>
          <w:lang w:eastAsia="de-DE"/>
        </w:rPr>
      </w:pPr>
      <w:r>
        <w:rPr>
          <w:lang w:eastAsia="de-DE"/>
        </w:rPr>
        <w:t xml:space="preserve">und predig uns </w:t>
      </w:r>
      <w:proofErr w:type="spellStart"/>
      <w:r>
        <w:rPr>
          <w:lang w:eastAsia="de-DE"/>
        </w:rPr>
        <w:t>din</w:t>
      </w:r>
      <w:proofErr w:type="spellEnd"/>
      <w:r>
        <w:rPr>
          <w:lang w:eastAsia="de-DE"/>
        </w:rPr>
        <w:t xml:space="preserve"> leere!</w:t>
      </w:r>
    </w:p>
    <w:p w14:paraId="1C47F69C" w14:textId="77777777" w:rsidR="00506BB3" w:rsidRDefault="00506BB3" w:rsidP="00506BB3">
      <w:pPr>
        <w:rPr>
          <w:lang w:eastAsia="de-DE"/>
        </w:rPr>
      </w:pPr>
      <w:proofErr w:type="spellStart"/>
      <w:r>
        <w:rPr>
          <w:lang w:eastAsia="de-DE"/>
        </w:rPr>
        <w:t>Spyß</w:t>
      </w:r>
      <w:proofErr w:type="spellEnd"/>
      <w:r>
        <w:rPr>
          <w:lang w:eastAsia="de-DE"/>
        </w:rPr>
        <w:t xml:space="preserve"> </w:t>
      </w:r>
      <w:proofErr w:type="spellStart"/>
      <w:r>
        <w:rPr>
          <w:lang w:eastAsia="de-DE"/>
        </w:rPr>
        <w:t>lyb</w:t>
      </w:r>
      <w:proofErr w:type="spellEnd"/>
      <w:r>
        <w:rPr>
          <w:lang w:eastAsia="de-DE"/>
        </w:rPr>
        <w:t xml:space="preserve"> und </w:t>
      </w:r>
      <w:proofErr w:type="spellStart"/>
      <w:r>
        <w:rPr>
          <w:lang w:eastAsia="de-DE"/>
        </w:rPr>
        <w:t>seel</w:t>
      </w:r>
      <w:proofErr w:type="spellEnd"/>
      <w:r>
        <w:rPr>
          <w:lang w:eastAsia="de-DE"/>
        </w:rPr>
        <w:t xml:space="preserve"> mit </w:t>
      </w:r>
      <w:proofErr w:type="spellStart"/>
      <w:r>
        <w:rPr>
          <w:lang w:eastAsia="de-DE"/>
        </w:rPr>
        <w:t>dinem</w:t>
      </w:r>
      <w:proofErr w:type="spellEnd"/>
      <w:r>
        <w:rPr>
          <w:lang w:eastAsia="de-DE"/>
        </w:rPr>
        <w:t xml:space="preserve"> </w:t>
      </w:r>
      <w:proofErr w:type="spellStart"/>
      <w:r>
        <w:rPr>
          <w:lang w:eastAsia="de-DE"/>
        </w:rPr>
        <w:t>wort</w:t>
      </w:r>
      <w:proofErr w:type="spellEnd"/>
      <w:r>
        <w:rPr>
          <w:lang w:eastAsia="de-DE"/>
        </w:rPr>
        <w:t>,</w:t>
      </w:r>
    </w:p>
    <w:p w14:paraId="0FCC8EA0" w14:textId="77777777" w:rsidR="00506BB3" w:rsidRDefault="00506BB3" w:rsidP="00506BB3">
      <w:pPr>
        <w:rPr>
          <w:lang w:eastAsia="de-DE"/>
        </w:rPr>
      </w:pPr>
      <w:r>
        <w:rPr>
          <w:lang w:eastAsia="de-DE"/>
        </w:rPr>
        <w:t xml:space="preserve">so hat die menschlich sorg ein </w:t>
      </w:r>
      <w:proofErr w:type="spellStart"/>
      <w:r>
        <w:rPr>
          <w:lang w:eastAsia="de-DE"/>
        </w:rPr>
        <w:t>ort</w:t>
      </w:r>
      <w:proofErr w:type="spellEnd"/>
      <w:r>
        <w:rPr>
          <w:lang w:eastAsia="de-DE"/>
        </w:rPr>
        <w:t>,</w:t>
      </w:r>
    </w:p>
    <w:p w14:paraId="35883C55" w14:textId="77777777" w:rsidR="00506BB3" w:rsidRDefault="00506BB3" w:rsidP="00506BB3">
      <w:pPr>
        <w:rPr>
          <w:lang w:eastAsia="de-DE"/>
        </w:rPr>
      </w:pPr>
      <w:r>
        <w:rPr>
          <w:lang w:eastAsia="de-DE"/>
        </w:rPr>
        <w:t xml:space="preserve">du </w:t>
      </w:r>
      <w:proofErr w:type="spellStart"/>
      <w:r>
        <w:rPr>
          <w:lang w:eastAsia="de-DE"/>
        </w:rPr>
        <w:t>must</w:t>
      </w:r>
      <w:proofErr w:type="spellEnd"/>
      <w:r>
        <w:rPr>
          <w:lang w:eastAsia="de-DE"/>
        </w:rPr>
        <w:t xml:space="preserve"> allein uns </w:t>
      </w:r>
      <w:proofErr w:type="spellStart"/>
      <w:r>
        <w:rPr>
          <w:lang w:eastAsia="de-DE"/>
        </w:rPr>
        <w:t>neeren</w:t>
      </w:r>
      <w:proofErr w:type="spellEnd"/>
      <w:r>
        <w:rPr>
          <w:lang w:eastAsia="de-DE"/>
        </w:rPr>
        <w:t>!</w:t>
      </w:r>
    </w:p>
    <w:p w14:paraId="467F6929" w14:textId="77777777" w:rsidR="00506BB3" w:rsidRDefault="00506BB3" w:rsidP="00506BB3">
      <w:pPr>
        <w:rPr>
          <w:lang w:eastAsia="de-DE"/>
        </w:rPr>
      </w:pPr>
    </w:p>
    <w:p w14:paraId="20F23365" w14:textId="77777777" w:rsidR="00506BB3" w:rsidRDefault="00506BB3" w:rsidP="00506BB3">
      <w:pPr>
        <w:rPr>
          <w:lang w:eastAsia="de-DE"/>
        </w:rPr>
      </w:pPr>
      <w:r>
        <w:rPr>
          <w:lang w:eastAsia="de-DE"/>
        </w:rPr>
        <w:t xml:space="preserve">Vatter, wir </w:t>
      </w:r>
      <w:proofErr w:type="spellStart"/>
      <w:r>
        <w:rPr>
          <w:lang w:eastAsia="de-DE"/>
        </w:rPr>
        <w:t>stond</w:t>
      </w:r>
      <w:proofErr w:type="spellEnd"/>
      <w:r>
        <w:rPr>
          <w:lang w:eastAsia="de-DE"/>
        </w:rPr>
        <w:t xml:space="preserve"> in </w:t>
      </w:r>
      <w:proofErr w:type="spellStart"/>
      <w:r>
        <w:rPr>
          <w:lang w:eastAsia="de-DE"/>
        </w:rPr>
        <w:t>diner</w:t>
      </w:r>
      <w:proofErr w:type="spellEnd"/>
      <w:r>
        <w:rPr>
          <w:lang w:eastAsia="de-DE"/>
        </w:rPr>
        <w:t xml:space="preserve"> </w:t>
      </w:r>
      <w:proofErr w:type="spellStart"/>
      <w:r>
        <w:rPr>
          <w:lang w:eastAsia="de-DE"/>
        </w:rPr>
        <w:t>huld</w:t>
      </w:r>
      <w:proofErr w:type="spellEnd"/>
      <w:r>
        <w:rPr>
          <w:lang w:eastAsia="de-DE"/>
        </w:rPr>
        <w:t>,</w:t>
      </w:r>
    </w:p>
    <w:p w14:paraId="06AA79F2" w14:textId="77777777" w:rsidR="00506BB3" w:rsidRDefault="00506BB3" w:rsidP="00506BB3">
      <w:pPr>
        <w:rPr>
          <w:lang w:eastAsia="de-DE"/>
        </w:rPr>
      </w:pPr>
      <w:r>
        <w:rPr>
          <w:lang w:eastAsia="de-DE"/>
        </w:rPr>
        <w:t xml:space="preserve">so </w:t>
      </w:r>
      <w:proofErr w:type="spellStart"/>
      <w:r>
        <w:rPr>
          <w:lang w:eastAsia="de-DE"/>
        </w:rPr>
        <w:t>laß</w:t>
      </w:r>
      <w:proofErr w:type="spellEnd"/>
      <w:r>
        <w:rPr>
          <w:lang w:eastAsia="de-DE"/>
        </w:rPr>
        <w:t xml:space="preserve"> uns recht nach unser schuld,</w:t>
      </w:r>
    </w:p>
    <w:p w14:paraId="5514DAA1" w14:textId="77777777" w:rsidR="00506BB3" w:rsidRDefault="00506BB3" w:rsidP="00506BB3">
      <w:pPr>
        <w:rPr>
          <w:lang w:eastAsia="de-DE"/>
        </w:rPr>
      </w:pPr>
      <w:r>
        <w:rPr>
          <w:lang w:eastAsia="de-DE"/>
        </w:rPr>
        <w:t xml:space="preserve">wir </w:t>
      </w:r>
      <w:proofErr w:type="spellStart"/>
      <w:r>
        <w:rPr>
          <w:lang w:eastAsia="de-DE"/>
        </w:rPr>
        <w:t>wend</w:t>
      </w:r>
      <w:proofErr w:type="spellEnd"/>
      <w:r>
        <w:rPr>
          <w:lang w:eastAsia="de-DE"/>
        </w:rPr>
        <w:t xml:space="preserve"> </w:t>
      </w:r>
      <w:proofErr w:type="spellStart"/>
      <w:r>
        <w:rPr>
          <w:lang w:eastAsia="de-DE"/>
        </w:rPr>
        <w:t>ouch</w:t>
      </w:r>
      <w:proofErr w:type="spellEnd"/>
      <w:r>
        <w:rPr>
          <w:lang w:eastAsia="de-DE"/>
        </w:rPr>
        <w:t xml:space="preserve"> </w:t>
      </w:r>
      <w:proofErr w:type="spellStart"/>
      <w:r>
        <w:rPr>
          <w:lang w:eastAsia="de-DE"/>
        </w:rPr>
        <w:t>niemant</w:t>
      </w:r>
      <w:proofErr w:type="spellEnd"/>
      <w:r>
        <w:rPr>
          <w:lang w:eastAsia="de-DE"/>
        </w:rPr>
        <w:t xml:space="preserve"> </w:t>
      </w:r>
      <w:proofErr w:type="spellStart"/>
      <w:r>
        <w:rPr>
          <w:lang w:eastAsia="de-DE"/>
        </w:rPr>
        <w:t>nyden</w:t>
      </w:r>
      <w:proofErr w:type="spellEnd"/>
      <w:r>
        <w:rPr>
          <w:lang w:eastAsia="de-DE"/>
        </w:rPr>
        <w:t>.</w:t>
      </w:r>
    </w:p>
    <w:p w14:paraId="1C1448A7" w14:textId="77777777" w:rsidR="00506BB3" w:rsidRDefault="00506BB3" w:rsidP="00506BB3">
      <w:pPr>
        <w:rPr>
          <w:lang w:eastAsia="de-DE"/>
        </w:rPr>
      </w:pPr>
      <w:r>
        <w:rPr>
          <w:lang w:eastAsia="de-DE"/>
        </w:rPr>
        <w:t xml:space="preserve">Du hast </w:t>
      </w:r>
      <w:proofErr w:type="spellStart"/>
      <w:r>
        <w:rPr>
          <w:lang w:eastAsia="de-DE"/>
        </w:rPr>
        <w:t>unns</w:t>
      </w:r>
      <w:proofErr w:type="spellEnd"/>
      <w:r>
        <w:rPr>
          <w:lang w:eastAsia="de-DE"/>
        </w:rPr>
        <w:t xml:space="preserve"> </w:t>
      </w:r>
      <w:proofErr w:type="spellStart"/>
      <w:r>
        <w:rPr>
          <w:lang w:eastAsia="de-DE"/>
        </w:rPr>
        <w:t>gliebt</w:t>
      </w:r>
      <w:proofErr w:type="spellEnd"/>
      <w:r>
        <w:rPr>
          <w:lang w:eastAsia="de-DE"/>
        </w:rPr>
        <w:t xml:space="preserve"> vor aller </w:t>
      </w:r>
      <w:proofErr w:type="spellStart"/>
      <w:r>
        <w:rPr>
          <w:lang w:eastAsia="de-DE"/>
        </w:rPr>
        <w:t>wält</w:t>
      </w:r>
      <w:proofErr w:type="spellEnd"/>
      <w:r>
        <w:rPr>
          <w:lang w:eastAsia="de-DE"/>
        </w:rPr>
        <w:t>,</w:t>
      </w:r>
    </w:p>
    <w:p w14:paraId="5133F34D" w14:textId="77777777" w:rsidR="00506BB3" w:rsidRDefault="00506BB3" w:rsidP="00506BB3">
      <w:pPr>
        <w:rPr>
          <w:lang w:eastAsia="de-DE"/>
        </w:rPr>
      </w:pPr>
      <w:r>
        <w:rPr>
          <w:lang w:eastAsia="de-DE"/>
        </w:rPr>
        <w:t xml:space="preserve">dadurch nun </w:t>
      </w:r>
      <w:proofErr w:type="spellStart"/>
      <w:r>
        <w:rPr>
          <w:lang w:eastAsia="de-DE"/>
        </w:rPr>
        <w:t>niemant</w:t>
      </w:r>
      <w:proofErr w:type="spellEnd"/>
      <w:r>
        <w:rPr>
          <w:lang w:eastAsia="de-DE"/>
        </w:rPr>
        <w:t xml:space="preserve"> des </w:t>
      </w:r>
      <w:proofErr w:type="spellStart"/>
      <w:r>
        <w:rPr>
          <w:lang w:eastAsia="de-DE"/>
        </w:rPr>
        <w:t>entgelt</w:t>
      </w:r>
      <w:proofErr w:type="spellEnd"/>
      <w:r>
        <w:rPr>
          <w:lang w:eastAsia="de-DE"/>
        </w:rPr>
        <w:t>,</w:t>
      </w:r>
    </w:p>
    <w:p w14:paraId="5109B97F" w14:textId="77777777" w:rsidR="00506BB3" w:rsidRDefault="00506BB3" w:rsidP="00506BB3">
      <w:pPr>
        <w:rPr>
          <w:lang w:eastAsia="de-DE"/>
        </w:rPr>
      </w:pPr>
      <w:r>
        <w:rPr>
          <w:lang w:eastAsia="de-DE"/>
        </w:rPr>
        <w:t xml:space="preserve">so wöllen wir uns </w:t>
      </w:r>
      <w:proofErr w:type="spellStart"/>
      <w:r>
        <w:rPr>
          <w:lang w:eastAsia="de-DE"/>
        </w:rPr>
        <w:t>lyden</w:t>
      </w:r>
      <w:proofErr w:type="spellEnd"/>
      <w:r>
        <w:rPr>
          <w:lang w:eastAsia="de-DE"/>
        </w:rPr>
        <w:t>.</w:t>
      </w:r>
    </w:p>
    <w:p w14:paraId="7D1E25E2" w14:textId="77777777" w:rsidR="00506BB3" w:rsidRDefault="00506BB3" w:rsidP="00506BB3">
      <w:pPr>
        <w:rPr>
          <w:lang w:eastAsia="de-DE"/>
        </w:rPr>
      </w:pPr>
      <w:r>
        <w:rPr>
          <w:lang w:eastAsia="de-DE"/>
        </w:rPr>
        <w:t xml:space="preserve">Doch </w:t>
      </w:r>
      <w:proofErr w:type="spellStart"/>
      <w:r>
        <w:rPr>
          <w:lang w:eastAsia="de-DE"/>
        </w:rPr>
        <w:t>must</w:t>
      </w:r>
      <w:proofErr w:type="spellEnd"/>
      <w:r>
        <w:rPr>
          <w:lang w:eastAsia="de-DE"/>
        </w:rPr>
        <w:t xml:space="preserve"> uns </w:t>
      </w:r>
      <w:proofErr w:type="spellStart"/>
      <w:r>
        <w:rPr>
          <w:lang w:eastAsia="de-DE"/>
        </w:rPr>
        <w:t>füren</w:t>
      </w:r>
      <w:proofErr w:type="spellEnd"/>
      <w:r>
        <w:rPr>
          <w:lang w:eastAsia="de-DE"/>
        </w:rPr>
        <w:t xml:space="preserve"> </w:t>
      </w:r>
      <w:proofErr w:type="spellStart"/>
      <w:r>
        <w:rPr>
          <w:lang w:eastAsia="de-DE"/>
        </w:rPr>
        <w:t>by</w:t>
      </w:r>
      <w:proofErr w:type="spellEnd"/>
      <w:r>
        <w:rPr>
          <w:lang w:eastAsia="de-DE"/>
        </w:rPr>
        <w:t xml:space="preserve"> der </w:t>
      </w:r>
      <w:proofErr w:type="spellStart"/>
      <w:r>
        <w:rPr>
          <w:lang w:eastAsia="de-DE"/>
        </w:rPr>
        <w:t>hand</w:t>
      </w:r>
      <w:proofErr w:type="spellEnd"/>
    </w:p>
    <w:p w14:paraId="08A04CC3" w14:textId="77777777" w:rsidR="00506BB3" w:rsidRDefault="00506BB3" w:rsidP="00506BB3">
      <w:pPr>
        <w:rPr>
          <w:lang w:eastAsia="de-DE"/>
        </w:rPr>
      </w:pPr>
      <w:proofErr w:type="spellStart"/>
      <w:r>
        <w:rPr>
          <w:lang w:eastAsia="de-DE"/>
        </w:rPr>
        <w:t>unnd</w:t>
      </w:r>
      <w:proofErr w:type="spellEnd"/>
      <w:r>
        <w:rPr>
          <w:lang w:eastAsia="de-DE"/>
        </w:rPr>
        <w:t xml:space="preserve"> uns behüten vor der </w:t>
      </w:r>
      <w:proofErr w:type="spellStart"/>
      <w:r>
        <w:rPr>
          <w:lang w:eastAsia="de-DE"/>
        </w:rPr>
        <w:t>schand</w:t>
      </w:r>
      <w:proofErr w:type="spellEnd"/>
      <w:r>
        <w:rPr>
          <w:lang w:eastAsia="de-DE"/>
        </w:rPr>
        <w:t>,</w:t>
      </w:r>
    </w:p>
    <w:p w14:paraId="08AD797C" w14:textId="77777777" w:rsidR="00506BB3" w:rsidRDefault="00506BB3" w:rsidP="00506BB3">
      <w:pPr>
        <w:rPr>
          <w:lang w:eastAsia="de-DE"/>
        </w:rPr>
      </w:pPr>
      <w:r>
        <w:rPr>
          <w:lang w:eastAsia="de-DE"/>
        </w:rPr>
        <w:t xml:space="preserve">so uns anficht der </w:t>
      </w:r>
      <w:proofErr w:type="spellStart"/>
      <w:r>
        <w:rPr>
          <w:lang w:eastAsia="de-DE"/>
        </w:rPr>
        <w:t>fynde</w:t>
      </w:r>
      <w:proofErr w:type="spellEnd"/>
      <w:r>
        <w:rPr>
          <w:lang w:eastAsia="de-DE"/>
        </w:rPr>
        <w:t>.</w:t>
      </w:r>
    </w:p>
    <w:p w14:paraId="021A36B5" w14:textId="77777777" w:rsidR="00506BB3" w:rsidRDefault="00506BB3" w:rsidP="00506BB3">
      <w:pPr>
        <w:rPr>
          <w:lang w:eastAsia="de-DE"/>
        </w:rPr>
      </w:pPr>
      <w:proofErr w:type="spellStart"/>
      <w:r>
        <w:rPr>
          <w:lang w:eastAsia="de-DE"/>
        </w:rPr>
        <w:t>Darumb</w:t>
      </w:r>
      <w:proofErr w:type="spellEnd"/>
      <w:r>
        <w:rPr>
          <w:lang w:eastAsia="de-DE"/>
        </w:rPr>
        <w:t xml:space="preserve"> </w:t>
      </w:r>
      <w:proofErr w:type="spellStart"/>
      <w:r>
        <w:rPr>
          <w:lang w:eastAsia="de-DE"/>
        </w:rPr>
        <w:t>wend</w:t>
      </w:r>
      <w:proofErr w:type="spellEnd"/>
      <w:r>
        <w:rPr>
          <w:lang w:eastAsia="de-DE"/>
        </w:rPr>
        <w:t xml:space="preserve"> von uns ab das </w:t>
      </w:r>
      <w:proofErr w:type="spellStart"/>
      <w:r>
        <w:rPr>
          <w:lang w:eastAsia="de-DE"/>
        </w:rPr>
        <w:t>böß</w:t>
      </w:r>
      <w:proofErr w:type="spellEnd"/>
      <w:r>
        <w:rPr>
          <w:lang w:eastAsia="de-DE"/>
        </w:rPr>
        <w:t>,</w:t>
      </w:r>
    </w:p>
    <w:p w14:paraId="42B17B1F" w14:textId="77777777" w:rsidR="00506BB3" w:rsidRDefault="00506BB3" w:rsidP="00506BB3">
      <w:pPr>
        <w:rPr>
          <w:lang w:eastAsia="de-DE"/>
        </w:rPr>
      </w:pPr>
      <w:r>
        <w:rPr>
          <w:lang w:eastAsia="de-DE"/>
        </w:rPr>
        <w:t xml:space="preserve">vom </w:t>
      </w:r>
      <w:proofErr w:type="spellStart"/>
      <w:r>
        <w:rPr>
          <w:lang w:eastAsia="de-DE"/>
        </w:rPr>
        <w:t>fleisch</w:t>
      </w:r>
      <w:proofErr w:type="spellEnd"/>
      <w:r>
        <w:rPr>
          <w:lang w:eastAsia="de-DE"/>
        </w:rPr>
        <w:t xml:space="preserve">, hell, </w:t>
      </w:r>
      <w:proofErr w:type="spellStart"/>
      <w:r>
        <w:rPr>
          <w:lang w:eastAsia="de-DE"/>
        </w:rPr>
        <w:t>tüffel</w:t>
      </w:r>
      <w:proofErr w:type="spellEnd"/>
      <w:r>
        <w:rPr>
          <w:lang w:eastAsia="de-DE"/>
        </w:rPr>
        <w:t xml:space="preserve"> </w:t>
      </w:r>
      <w:proofErr w:type="spellStart"/>
      <w:r>
        <w:rPr>
          <w:lang w:eastAsia="de-DE"/>
        </w:rPr>
        <w:t>unns</w:t>
      </w:r>
      <w:proofErr w:type="spellEnd"/>
      <w:r>
        <w:rPr>
          <w:lang w:eastAsia="de-DE"/>
        </w:rPr>
        <w:t xml:space="preserve"> </w:t>
      </w:r>
      <w:proofErr w:type="spellStart"/>
      <w:r>
        <w:rPr>
          <w:lang w:eastAsia="de-DE"/>
        </w:rPr>
        <w:t>erlöß</w:t>
      </w:r>
      <w:proofErr w:type="spellEnd"/>
      <w:r>
        <w:rPr>
          <w:lang w:eastAsia="de-DE"/>
        </w:rPr>
        <w:t>,</w:t>
      </w:r>
    </w:p>
    <w:p w14:paraId="2DCD250A" w14:textId="77777777" w:rsidR="00506BB3" w:rsidRDefault="00506BB3" w:rsidP="00506BB3">
      <w:pPr>
        <w:rPr>
          <w:lang w:eastAsia="de-DE"/>
        </w:rPr>
      </w:pPr>
      <w:r>
        <w:rPr>
          <w:lang w:eastAsia="de-DE"/>
        </w:rPr>
        <w:t xml:space="preserve">dass uns </w:t>
      </w:r>
      <w:proofErr w:type="spellStart"/>
      <w:r>
        <w:rPr>
          <w:lang w:eastAsia="de-DE"/>
        </w:rPr>
        <w:t>nit</w:t>
      </w:r>
      <w:proofErr w:type="spellEnd"/>
      <w:r>
        <w:rPr>
          <w:lang w:eastAsia="de-DE"/>
        </w:rPr>
        <w:t xml:space="preserve"> überwinde.</w:t>
      </w:r>
    </w:p>
    <w:p w14:paraId="12875CD1" w14:textId="77777777" w:rsidR="00506BB3" w:rsidRDefault="00506BB3" w:rsidP="00506BB3">
      <w:pPr>
        <w:rPr>
          <w:lang w:eastAsia="de-DE"/>
        </w:rPr>
      </w:pPr>
    </w:p>
    <w:p w14:paraId="147CD036" w14:textId="77777777" w:rsidR="00506BB3" w:rsidRDefault="00506BB3" w:rsidP="00506BB3">
      <w:pPr>
        <w:pStyle w:val="berschrift1"/>
      </w:pPr>
      <w:r>
        <w:t>Unbekannt (vor 1527)</w:t>
      </w:r>
    </w:p>
    <w:p w14:paraId="134C51A8" w14:textId="77777777" w:rsidR="00506BB3" w:rsidRDefault="00506BB3" w:rsidP="00506BB3">
      <w:pPr>
        <w:rPr>
          <w:lang w:eastAsia="de-DE"/>
        </w:rPr>
      </w:pPr>
    </w:p>
    <w:p w14:paraId="71E549AF" w14:textId="77777777" w:rsidR="00506BB3" w:rsidRPr="00506BB3" w:rsidRDefault="00506BB3" w:rsidP="00506BB3">
      <w:pPr>
        <w:rPr>
          <w:i/>
          <w:lang w:eastAsia="de-DE"/>
        </w:rPr>
      </w:pPr>
      <w:r w:rsidRPr="00506BB3">
        <w:rPr>
          <w:i/>
          <w:lang w:eastAsia="de-DE"/>
        </w:rPr>
        <w:t>(Aus dem Nürnberger Enchiridion von 1527, in 8°. Blatt xxix.)</w:t>
      </w:r>
    </w:p>
    <w:p w14:paraId="0448AC7F" w14:textId="77777777" w:rsidR="00506BB3" w:rsidRDefault="00506BB3" w:rsidP="00506BB3">
      <w:pPr>
        <w:rPr>
          <w:lang w:eastAsia="de-DE"/>
        </w:rPr>
      </w:pPr>
    </w:p>
    <w:p w14:paraId="730E4998" w14:textId="77777777" w:rsidR="00506BB3" w:rsidRDefault="00506BB3" w:rsidP="00506BB3">
      <w:pPr>
        <w:rPr>
          <w:lang w:eastAsia="de-DE"/>
        </w:rPr>
      </w:pPr>
      <w:proofErr w:type="spellStart"/>
      <w:r>
        <w:rPr>
          <w:lang w:eastAsia="de-DE"/>
        </w:rPr>
        <w:t>HErre</w:t>
      </w:r>
      <w:proofErr w:type="spellEnd"/>
      <w:r>
        <w:rPr>
          <w:lang w:eastAsia="de-DE"/>
        </w:rPr>
        <w:t xml:space="preserve"> </w:t>
      </w:r>
      <w:proofErr w:type="spellStart"/>
      <w:r>
        <w:rPr>
          <w:lang w:eastAsia="de-DE"/>
        </w:rPr>
        <w:t>Got</w:t>
      </w:r>
      <w:proofErr w:type="spellEnd"/>
      <w:r>
        <w:rPr>
          <w:lang w:eastAsia="de-DE"/>
        </w:rPr>
        <w:t xml:space="preserve">, </w:t>
      </w:r>
      <w:proofErr w:type="spellStart"/>
      <w:r>
        <w:rPr>
          <w:lang w:eastAsia="de-DE"/>
        </w:rPr>
        <w:t>vater</w:t>
      </w:r>
      <w:proofErr w:type="spellEnd"/>
      <w:r>
        <w:rPr>
          <w:lang w:eastAsia="de-DE"/>
        </w:rPr>
        <w:t xml:space="preserve"> unser,</w:t>
      </w:r>
    </w:p>
    <w:p w14:paraId="062A34AC" w14:textId="77777777" w:rsidR="00506BB3" w:rsidRDefault="00506BB3" w:rsidP="00506BB3">
      <w:pPr>
        <w:rPr>
          <w:lang w:eastAsia="de-DE"/>
        </w:rPr>
      </w:pPr>
      <w:r>
        <w:rPr>
          <w:lang w:eastAsia="de-DE"/>
        </w:rPr>
        <w:t xml:space="preserve">der du im </w:t>
      </w:r>
      <w:proofErr w:type="spellStart"/>
      <w:r>
        <w:rPr>
          <w:lang w:eastAsia="de-DE"/>
        </w:rPr>
        <w:t>hymel</w:t>
      </w:r>
      <w:proofErr w:type="spellEnd"/>
      <w:r>
        <w:rPr>
          <w:lang w:eastAsia="de-DE"/>
        </w:rPr>
        <w:t xml:space="preserve"> bist!</w:t>
      </w:r>
    </w:p>
    <w:p w14:paraId="1C33660E" w14:textId="77777777" w:rsidR="00506BB3" w:rsidRDefault="00506BB3" w:rsidP="00506BB3">
      <w:pPr>
        <w:rPr>
          <w:lang w:eastAsia="de-DE"/>
        </w:rPr>
      </w:pPr>
      <w:r>
        <w:rPr>
          <w:lang w:eastAsia="de-DE"/>
        </w:rPr>
        <w:lastRenderedPageBreak/>
        <w:t xml:space="preserve">Wende uns </w:t>
      </w:r>
      <w:proofErr w:type="spellStart"/>
      <w:r>
        <w:rPr>
          <w:lang w:eastAsia="de-DE"/>
        </w:rPr>
        <w:t>disen</w:t>
      </w:r>
      <w:proofErr w:type="spellEnd"/>
      <w:r>
        <w:rPr>
          <w:lang w:eastAsia="de-DE"/>
        </w:rPr>
        <w:t xml:space="preserve"> </w:t>
      </w:r>
      <w:proofErr w:type="spellStart"/>
      <w:r>
        <w:rPr>
          <w:lang w:eastAsia="de-DE"/>
        </w:rPr>
        <w:t>kummer</w:t>
      </w:r>
      <w:proofErr w:type="spellEnd"/>
      <w:r>
        <w:rPr>
          <w:lang w:eastAsia="de-DE"/>
        </w:rPr>
        <w:t>,</w:t>
      </w:r>
    </w:p>
    <w:p w14:paraId="7ADEEA12" w14:textId="77777777" w:rsidR="00506BB3" w:rsidRDefault="00506BB3" w:rsidP="00506BB3">
      <w:pPr>
        <w:rPr>
          <w:lang w:eastAsia="de-DE"/>
        </w:rPr>
      </w:pPr>
      <w:r>
        <w:rPr>
          <w:lang w:eastAsia="de-DE"/>
        </w:rPr>
        <w:t xml:space="preserve">der uns </w:t>
      </w:r>
      <w:proofErr w:type="spellStart"/>
      <w:r>
        <w:rPr>
          <w:lang w:eastAsia="de-DE"/>
        </w:rPr>
        <w:t>anligen</w:t>
      </w:r>
      <w:proofErr w:type="spellEnd"/>
      <w:r>
        <w:rPr>
          <w:lang w:eastAsia="de-DE"/>
        </w:rPr>
        <w:t xml:space="preserve"> ist:</w:t>
      </w:r>
    </w:p>
    <w:p w14:paraId="54C69D37" w14:textId="77777777" w:rsidR="00506BB3" w:rsidRDefault="00506BB3" w:rsidP="00506BB3">
      <w:pPr>
        <w:rPr>
          <w:lang w:eastAsia="de-DE"/>
        </w:rPr>
      </w:pPr>
      <w:proofErr w:type="spellStart"/>
      <w:r>
        <w:rPr>
          <w:lang w:eastAsia="de-DE"/>
        </w:rPr>
        <w:t>Deyne</w:t>
      </w:r>
      <w:proofErr w:type="spellEnd"/>
      <w:r>
        <w:rPr>
          <w:lang w:eastAsia="de-DE"/>
        </w:rPr>
        <w:t xml:space="preserve"> </w:t>
      </w:r>
      <w:proofErr w:type="spellStart"/>
      <w:r>
        <w:rPr>
          <w:lang w:eastAsia="de-DE"/>
        </w:rPr>
        <w:t>kinder</w:t>
      </w:r>
      <w:proofErr w:type="spellEnd"/>
      <w:r>
        <w:rPr>
          <w:lang w:eastAsia="de-DE"/>
        </w:rPr>
        <w:t xml:space="preserve"> </w:t>
      </w:r>
      <w:proofErr w:type="spellStart"/>
      <w:r>
        <w:rPr>
          <w:lang w:eastAsia="de-DE"/>
        </w:rPr>
        <w:t>thu</w:t>
      </w:r>
      <w:proofErr w:type="spellEnd"/>
      <w:r>
        <w:rPr>
          <w:lang w:eastAsia="de-DE"/>
        </w:rPr>
        <w:t xml:space="preserve"> </w:t>
      </w:r>
      <w:proofErr w:type="spellStart"/>
      <w:r>
        <w:rPr>
          <w:lang w:eastAsia="de-DE"/>
        </w:rPr>
        <w:t>erneeren</w:t>
      </w:r>
      <w:proofErr w:type="spellEnd"/>
      <w:r>
        <w:rPr>
          <w:lang w:eastAsia="de-DE"/>
        </w:rPr>
        <w:t>,</w:t>
      </w:r>
    </w:p>
    <w:p w14:paraId="628A1760" w14:textId="77777777" w:rsidR="00506BB3" w:rsidRDefault="00506BB3" w:rsidP="00506BB3">
      <w:pPr>
        <w:rPr>
          <w:lang w:eastAsia="de-DE"/>
        </w:rPr>
      </w:pPr>
      <w:proofErr w:type="spellStart"/>
      <w:r>
        <w:rPr>
          <w:lang w:eastAsia="de-DE"/>
        </w:rPr>
        <w:t>hilff</w:t>
      </w:r>
      <w:proofErr w:type="spellEnd"/>
      <w:r>
        <w:rPr>
          <w:lang w:eastAsia="de-DE"/>
        </w:rPr>
        <w:t xml:space="preserve"> </w:t>
      </w:r>
      <w:proofErr w:type="spellStart"/>
      <w:r>
        <w:rPr>
          <w:lang w:eastAsia="de-DE"/>
        </w:rPr>
        <w:t>jn</w:t>
      </w:r>
      <w:proofErr w:type="spellEnd"/>
      <w:r>
        <w:rPr>
          <w:lang w:eastAsia="de-DE"/>
        </w:rPr>
        <w:t xml:space="preserve"> </w:t>
      </w:r>
      <w:proofErr w:type="spellStart"/>
      <w:r>
        <w:rPr>
          <w:lang w:eastAsia="de-DE"/>
        </w:rPr>
        <w:t>auß</w:t>
      </w:r>
      <w:proofErr w:type="spellEnd"/>
      <w:r>
        <w:rPr>
          <w:lang w:eastAsia="de-DE"/>
        </w:rPr>
        <w:t xml:space="preserve"> hungers not,</w:t>
      </w:r>
    </w:p>
    <w:p w14:paraId="66AFBA41" w14:textId="77777777" w:rsidR="00506BB3" w:rsidRDefault="00506BB3" w:rsidP="00506BB3">
      <w:pPr>
        <w:rPr>
          <w:lang w:eastAsia="de-DE"/>
        </w:rPr>
      </w:pPr>
      <w:r>
        <w:rPr>
          <w:lang w:eastAsia="de-DE"/>
        </w:rPr>
        <w:t xml:space="preserve">Das sie sich </w:t>
      </w:r>
      <w:proofErr w:type="spellStart"/>
      <w:r>
        <w:rPr>
          <w:lang w:eastAsia="de-DE"/>
        </w:rPr>
        <w:t>mügen</w:t>
      </w:r>
      <w:proofErr w:type="spellEnd"/>
      <w:r>
        <w:rPr>
          <w:lang w:eastAsia="de-DE"/>
        </w:rPr>
        <w:t xml:space="preserve"> </w:t>
      </w:r>
      <w:proofErr w:type="spellStart"/>
      <w:r>
        <w:rPr>
          <w:lang w:eastAsia="de-DE"/>
        </w:rPr>
        <w:t>erweren</w:t>
      </w:r>
      <w:proofErr w:type="spellEnd"/>
      <w:r>
        <w:rPr>
          <w:lang w:eastAsia="de-DE"/>
        </w:rPr>
        <w:t>,</w:t>
      </w:r>
    </w:p>
    <w:p w14:paraId="7E893D88" w14:textId="77777777" w:rsidR="00506BB3" w:rsidRDefault="00506BB3" w:rsidP="00506BB3">
      <w:pPr>
        <w:rPr>
          <w:lang w:eastAsia="de-DE"/>
        </w:rPr>
      </w:pPr>
      <w:proofErr w:type="spellStart"/>
      <w:r>
        <w:rPr>
          <w:lang w:eastAsia="de-DE"/>
        </w:rPr>
        <w:t>hütten</w:t>
      </w:r>
      <w:proofErr w:type="spellEnd"/>
      <w:r>
        <w:rPr>
          <w:lang w:eastAsia="de-DE"/>
        </w:rPr>
        <w:t xml:space="preserve"> vor falscher </w:t>
      </w:r>
      <w:proofErr w:type="spellStart"/>
      <w:r>
        <w:rPr>
          <w:lang w:eastAsia="de-DE"/>
        </w:rPr>
        <w:t>lere</w:t>
      </w:r>
      <w:proofErr w:type="spellEnd"/>
      <w:r>
        <w:rPr>
          <w:lang w:eastAsia="de-DE"/>
        </w:rPr>
        <w:t>,</w:t>
      </w:r>
    </w:p>
    <w:p w14:paraId="720A7627" w14:textId="77777777" w:rsidR="00506BB3" w:rsidRDefault="00506BB3" w:rsidP="00506BB3">
      <w:pPr>
        <w:rPr>
          <w:lang w:eastAsia="de-DE"/>
        </w:rPr>
      </w:pPr>
      <w:r>
        <w:rPr>
          <w:lang w:eastAsia="de-DE"/>
        </w:rPr>
        <w:t xml:space="preserve">anders sterben </w:t>
      </w:r>
      <w:proofErr w:type="spellStart"/>
      <w:r>
        <w:rPr>
          <w:lang w:eastAsia="de-DE"/>
        </w:rPr>
        <w:t>ewigs</w:t>
      </w:r>
      <w:proofErr w:type="spellEnd"/>
      <w:r>
        <w:rPr>
          <w:lang w:eastAsia="de-DE"/>
        </w:rPr>
        <w:t xml:space="preserve"> </w:t>
      </w:r>
      <w:proofErr w:type="spellStart"/>
      <w:r>
        <w:rPr>
          <w:lang w:eastAsia="de-DE"/>
        </w:rPr>
        <w:t>todts</w:t>
      </w:r>
      <w:proofErr w:type="spellEnd"/>
      <w:r>
        <w:rPr>
          <w:lang w:eastAsia="de-DE"/>
        </w:rPr>
        <w:t>.</w:t>
      </w:r>
    </w:p>
    <w:p w14:paraId="166397CD" w14:textId="77777777" w:rsidR="00506BB3" w:rsidRDefault="00506BB3" w:rsidP="00506BB3">
      <w:pPr>
        <w:rPr>
          <w:lang w:eastAsia="de-DE"/>
        </w:rPr>
      </w:pPr>
    </w:p>
    <w:p w14:paraId="05C36107" w14:textId="77777777" w:rsidR="00506BB3" w:rsidRDefault="00506BB3" w:rsidP="00506BB3">
      <w:pPr>
        <w:rPr>
          <w:lang w:eastAsia="de-DE"/>
        </w:rPr>
      </w:pPr>
      <w:proofErr w:type="spellStart"/>
      <w:r>
        <w:rPr>
          <w:lang w:eastAsia="de-DE"/>
        </w:rPr>
        <w:t>Geheyligt</w:t>
      </w:r>
      <w:proofErr w:type="spellEnd"/>
      <w:r>
        <w:rPr>
          <w:lang w:eastAsia="de-DE"/>
        </w:rPr>
        <w:t xml:space="preserve"> </w:t>
      </w:r>
      <w:proofErr w:type="spellStart"/>
      <w:r>
        <w:rPr>
          <w:lang w:eastAsia="de-DE"/>
        </w:rPr>
        <w:t>werdt</w:t>
      </w:r>
      <w:proofErr w:type="spellEnd"/>
      <w:r>
        <w:rPr>
          <w:lang w:eastAsia="de-DE"/>
        </w:rPr>
        <w:t xml:space="preserve"> dein </w:t>
      </w:r>
      <w:proofErr w:type="spellStart"/>
      <w:r>
        <w:rPr>
          <w:lang w:eastAsia="de-DE"/>
        </w:rPr>
        <w:t>name</w:t>
      </w:r>
      <w:proofErr w:type="spellEnd"/>
      <w:r>
        <w:rPr>
          <w:lang w:eastAsia="de-DE"/>
        </w:rPr>
        <w:t>,</w:t>
      </w:r>
    </w:p>
    <w:p w14:paraId="336DFCF2" w14:textId="77777777" w:rsidR="00506BB3" w:rsidRDefault="00506BB3" w:rsidP="00506BB3">
      <w:pPr>
        <w:rPr>
          <w:lang w:eastAsia="de-DE"/>
        </w:rPr>
      </w:pPr>
      <w:r>
        <w:rPr>
          <w:lang w:eastAsia="de-DE"/>
        </w:rPr>
        <w:t xml:space="preserve">zu </w:t>
      </w:r>
      <w:proofErr w:type="spellStart"/>
      <w:r>
        <w:rPr>
          <w:lang w:eastAsia="de-DE"/>
        </w:rPr>
        <w:t>kumm</w:t>
      </w:r>
      <w:proofErr w:type="spellEnd"/>
      <w:r>
        <w:rPr>
          <w:lang w:eastAsia="de-DE"/>
        </w:rPr>
        <w:t xml:space="preserve"> uns in dein </w:t>
      </w:r>
      <w:proofErr w:type="spellStart"/>
      <w:r>
        <w:rPr>
          <w:lang w:eastAsia="de-DE"/>
        </w:rPr>
        <w:t>reych</w:t>
      </w:r>
      <w:proofErr w:type="spellEnd"/>
      <w:r>
        <w:rPr>
          <w:lang w:eastAsia="de-DE"/>
        </w:rPr>
        <w:t>!</w:t>
      </w:r>
    </w:p>
    <w:p w14:paraId="1D8D9A9F" w14:textId="77777777" w:rsidR="00506BB3" w:rsidRDefault="00506BB3" w:rsidP="00506BB3">
      <w:pPr>
        <w:rPr>
          <w:lang w:eastAsia="de-DE"/>
        </w:rPr>
      </w:pPr>
      <w:r>
        <w:rPr>
          <w:lang w:eastAsia="de-DE"/>
        </w:rPr>
        <w:t xml:space="preserve">Etliche </w:t>
      </w:r>
      <w:proofErr w:type="spellStart"/>
      <w:r>
        <w:rPr>
          <w:lang w:eastAsia="de-DE"/>
        </w:rPr>
        <w:t>herrn</w:t>
      </w:r>
      <w:proofErr w:type="spellEnd"/>
      <w:r>
        <w:rPr>
          <w:lang w:eastAsia="de-DE"/>
        </w:rPr>
        <w:t xml:space="preserve"> sind dir </w:t>
      </w:r>
      <w:proofErr w:type="spellStart"/>
      <w:r>
        <w:rPr>
          <w:lang w:eastAsia="de-DE"/>
        </w:rPr>
        <w:t>gramme</w:t>
      </w:r>
      <w:proofErr w:type="spellEnd"/>
      <w:r>
        <w:rPr>
          <w:lang w:eastAsia="de-DE"/>
        </w:rPr>
        <w:t>,</w:t>
      </w:r>
    </w:p>
    <w:p w14:paraId="5C717CE8" w14:textId="77777777" w:rsidR="00506BB3" w:rsidRDefault="00506BB3" w:rsidP="00506BB3">
      <w:pPr>
        <w:rPr>
          <w:lang w:eastAsia="de-DE"/>
        </w:rPr>
      </w:pPr>
      <w:r>
        <w:rPr>
          <w:lang w:eastAsia="de-DE"/>
        </w:rPr>
        <w:t xml:space="preserve">wöllen </w:t>
      </w:r>
      <w:proofErr w:type="spellStart"/>
      <w:r>
        <w:rPr>
          <w:lang w:eastAsia="de-DE"/>
        </w:rPr>
        <w:t>seyn</w:t>
      </w:r>
      <w:proofErr w:type="spellEnd"/>
      <w:r>
        <w:rPr>
          <w:lang w:eastAsia="de-DE"/>
        </w:rPr>
        <w:t xml:space="preserve"> </w:t>
      </w:r>
      <w:proofErr w:type="spellStart"/>
      <w:r>
        <w:rPr>
          <w:lang w:eastAsia="de-DE"/>
        </w:rPr>
        <w:t>wol</w:t>
      </w:r>
      <w:proofErr w:type="spellEnd"/>
      <w:r>
        <w:rPr>
          <w:lang w:eastAsia="de-DE"/>
        </w:rPr>
        <w:t xml:space="preserve"> </w:t>
      </w:r>
      <w:proofErr w:type="spellStart"/>
      <w:r>
        <w:rPr>
          <w:lang w:eastAsia="de-DE"/>
        </w:rPr>
        <w:t>deyn</w:t>
      </w:r>
      <w:proofErr w:type="spellEnd"/>
      <w:r>
        <w:rPr>
          <w:lang w:eastAsia="de-DE"/>
        </w:rPr>
        <w:t xml:space="preserve"> </w:t>
      </w:r>
      <w:proofErr w:type="spellStart"/>
      <w:r>
        <w:rPr>
          <w:lang w:eastAsia="de-DE"/>
        </w:rPr>
        <w:t>gleych</w:t>
      </w:r>
      <w:proofErr w:type="spellEnd"/>
      <w:r>
        <w:rPr>
          <w:lang w:eastAsia="de-DE"/>
        </w:rPr>
        <w:t>,</w:t>
      </w:r>
    </w:p>
    <w:p w14:paraId="08D1C480" w14:textId="77777777" w:rsidR="00506BB3" w:rsidRDefault="00506BB3" w:rsidP="00506BB3">
      <w:pPr>
        <w:rPr>
          <w:lang w:eastAsia="de-DE"/>
        </w:rPr>
      </w:pPr>
      <w:r>
        <w:rPr>
          <w:lang w:eastAsia="de-DE"/>
        </w:rPr>
        <w:t xml:space="preserve">Küssen </w:t>
      </w:r>
      <w:proofErr w:type="spellStart"/>
      <w:r>
        <w:rPr>
          <w:lang w:eastAsia="de-DE"/>
        </w:rPr>
        <w:t>muß</w:t>
      </w:r>
      <w:proofErr w:type="spellEnd"/>
      <w:r>
        <w:rPr>
          <w:lang w:eastAsia="de-DE"/>
        </w:rPr>
        <w:t xml:space="preserve"> man </w:t>
      </w:r>
      <w:proofErr w:type="spellStart"/>
      <w:r>
        <w:rPr>
          <w:lang w:eastAsia="de-DE"/>
        </w:rPr>
        <w:t>jn</w:t>
      </w:r>
      <w:proofErr w:type="spellEnd"/>
      <w:r>
        <w:rPr>
          <w:lang w:eastAsia="de-DE"/>
        </w:rPr>
        <w:t xml:space="preserve"> die </w:t>
      </w:r>
      <w:proofErr w:type="spellStart"/>
      <w:r>
        <w:rPr>
          <w:lang w:eastAsia="de-DE"/>
        </w:rPr>
        <w:t>füsse</w:t>
      </w:r>
      <w:proofErr w:type="spellEnd"/>
      <w:r>
        <w:rPr>
          <w:lang w:eastAsia="de-DE"/>
        </w:rPr>
        <w:t>,</w:t>
      </w:r>
    </w:p>
    <w:p w14:paraId="726C0B68" w14:textId="77777777" w:rsidR="00506BB3" w:rsidRDefault="00506BB3" w:rsidP="00506BB3">
      <w:pPr>
        <w:rPr>
          <w:lang w:eastAsia="de-DE"/>
        </w:rPr>
      </w:pPr>
      <w:r>
        <w:rPr>
          <w:lang w:eastAsia="de-DE"/>
        </w:rPr>
        <w:t xml:space="preserve">beugen vor </w:t>
      </w:r>
      <w:proofErr w:type="spellStart"/>
      <w:r>
        <w:rPr>
          <w:lang w:eastAsia="de-DE"/>
        </w:rPr>
        <w:t>jn</w:t>
      </w:r>
      <w:proofErr w:type="spellEnd"/>
      <w:r>
        <w:rPr>
          <w:lang w:eastAsia="de-DE"/>
        </w:rPr>
        <w:t xml:space="preserve"> die </w:t>
      </w:r>
      <w:proofErr w:type="spellStart"/>
      <w:r>
        <w:rPr>
          <w:lang w:eastAsia="de-DE"/>
        </w:rPr>
        <w:t>knye</w:t>
      </w:r>
      <w:proofErr w:type="spellEnd"/>
      <w:r>
        <w:rPr>
          <w:lang w:eastAsia="de-DE"/>
        </w:rPr>
        <w:t>:</w:t>
      </w:r>
    </w:p>
    <w:p w14:paraId="35FE9BBA" w14:textId="77777777" w:rsidR="00506BB3" w:rsidRDefault="00506BB3" w:rsidP="00506BB3">
      <w:pPr>
        <w:rPr>
          <w:lang w:eastAsia="de-DE"/>
        </w:rPr>
      </w:pPr>
      <w:r>
        <w:rPr>
          <w:lang w:eastAsia="de-DE"/>
        </w:rPr>
        <w:t xml:space="preserve">Das sind dein </w:t>
      </w:r>
      <w:proofErr w:type="spellStart"/>
      <w:r>
        <w:rPr>
          <w:lang w:eastAsia="de-DE"/>
        </w:rPr>
        <w:t>wort</w:t>
      </w:r>
      <w:proofErr w:type="spellEnd"/>
      <w:r>
        <w:rPr>
          <w:lang w:eastAsia="de-DE"/>
        </w:rPr>
        <w:t xml:space="preserve"> nicht </w:t>
      </w:r>
      <w:proofErr w:type="spellStart"/>
      <w:r>
        <w:rPr>
          <w:lang w:eastAsia="de-DE"/>
        </w:rPr>
        <w:t>suesse</w:t>
      </w:r>
      <w:proofErr w:type="spellEnd"/>
      <w:r>
        <w:rPr>
          <w:lang w:eastAsia="de-DE"/>
        </w:rPr>
        <w:t>,</w:t>
      </w:r>
    </w:p>
    <w:p w14:paraId="03A90DA9" w14:textId="77777777" w:rsidR="00506BB3" w:rsidRDefault="00506BB3" w:rsidP="00506BB3">
      <w:pPr>
        <w:rPr>
          <w:lang w:eastAsia="de-DE"/>
        </w:rPr>
      </w:pPr>
      <w:r>
        <w:rPr>
          <w:lang w:eastAsia="de-DE"/>
        </w:rPr>
        <w:t xml:space="preserve">wuscht </w:t>
      </w:r>
      <w:proofErr w:type="spellStart"/>
      <w:r>
        <w:rPr>
          <w:lang w:eastAsia="de-DE"/>
        </w:rPr>
        <w:t>jn</w:t>
      </w:r>
      <w:proofErr w:type="spellEnd"/>
      <w:r>
        <w:rPr>
          <w:lang w:eastAsia="de-DE"/>
        </w:rPr>
        <w:t xml:space="preserve"> selber die </w:t>
      </w:r>
      <w:proofErr w:type="spellStart"/>
      <w:r>
        <w:rPr>
          <w:lang w:eastAsia="de-DE"/>
        </w:rPr>
        <w:t>füsse</w:t>
      </w:r>
      <w:proofErr w:type="spellEnd"/>
    </w:p>
    <w:p w14:paraId="077DACC4" w14:textId="77777777" w:rsidR="00506BB3" w:rsidRDefault="00506BB3" w:rsidP="00506BB3">
      <w:pPr>
        <w:rPr>
          <w:lang w:eastAsia="de-DE"/>
        </w:rPr>
      </w:pPr>
      <w:proofErr w:type="spellStart"/>
      <w:r>
        <w:rPr>
          <w:lang w:eastAsia="de-DE"/>
        </w:rPr>
        <w:t>deynen</w:t>
      </w:r>
      <w:proofErr w:type="spellEnd"/>
      <w:r>
        <w:rPr>
          <w:lang w:eastAsia="de-DE"/>
        </w:rPr>
        <w:t xml:space="preserve"> </w:t>
      </w:r>
      <w:proofErr w:type="spellStart"/>
      <w:r>
        <w:rPr>
          <w:lang w:eastAsia="de-DE"/>
        </w:rPr>
        <w:t>jüngern</w:t>
      </w:r>
      <w:proofErr w:type="spellEnd"/>
      <w:r>
        <w:rPr>
          <w:lang w:eastAsia="de-DE"/>
        </w:rPr>
        <w:t xml:space="preserve"> in </w:t>
      </w:r>
      <w:proofErr w:type="spellStart"/>
      <w:r>
        <w:rPr>
          <w:lang w:eastAsia="de-DE"/>
        </w:rPr>
        <w:t>demut</w:t>
      </w:r>
      <w:proofErr w:type="spellEnd"/>
      <w:r>
        <w:rPr>
          <w:lang w:eastAsia="de-DE"/>
        </w:rPr>
        <w:t xml:space="preserve"> hie.</w:t>
      </w:r>
    </w:p>
    <w:p w14:paraId="7B59A0A9" w14:textId="77777777" w:rsidR="00506BB3" w:rsidRDefault="00506BB3" w:rsidP="00506BB3">
      <w:pPr>
        <w:rPr>
          <w:lang w:eastAsia="de-DE"/>
        </w:rPr>
      </w:pPr>
    </w:p>
    <w:p w14:paraId="38755BD8" w14:textId="77777777" w:rsidR="00506BB3" w:rsidRDefault="00506BB3" w:rsidP="00506BB3">
      <w:pPr>
        <w:rPr>
          <w:lang w:eastAsia="de-DE"/>
        </w:rPr>
      </w:pPr>
      <w:r>
        <w:rPr>
          <w:lang w:eastAsia="de-DE"/>
        </w:rPr>
        <w:t xml:space="preserve">Do Christus </w:t>
      </w:r>
      <w:proofErr w:type="spellStart"/>
      <w:r>
        <w:rPr>
          <w:lang w:eastAsia="de-DE"/>
        </w:rPr>
        <w:t>het</w:t>
      </w:r>
      <w:proofErr w:type="spellEnd"/>
      <w:r>
        <w:rPr>
          <w:lang w:eastAsia="de-DE"/>
        </w:rPr>
        <w:t xml:space="preserve"> gesessen,</w:t>
      </w:r>
    </w:p>
    <w:p w14:paraId="09514F67" w14:textId="77777777" w:rsidR="00506BB3" w:rsidRDefault="00506BB3" w:rsidP="00506BB3">
      <w:pPr>
        <w:rPr>
          <w:lang w:eastAsia="de-DE"/>
        </w:rPr>
      </w:pPr>
      <w:r>
        <w:rPr>
          <w:lang w:eastAsia="de-DE"/>
        </w:rPr>
        <w:t xml:space="preserve">sein </w:t>
      </w:r>
      <w:proofErr w:type="spellStart"/>
      <w:r>
        <w:rPr>
          <w:lang w:eastAsia="de-DE"/>
        </w:rPr>
        <w:t>jüngern</w:t>
      </w:r>
      <w:proofErr w:type="spellEnd"/>
      <w:r>
        <w:rPr>
          <w:lang w:eastAsia="de-DE"/>
        </w:rPr>
        <w:t xml:space="preserve"> </w:t>
      </w:r>
      <w:proofErr w:type="spellStart"/>
      <w:r>
        <w:rPr>
          <w:lang w:eastAsia="de-DE"/>
        </w:rPr>
        <w:t>gespeyset</w:t>
      </w:r>
      <w:proofErr w:type="spellEnd"/>
      <w:r>
        <w:rPr>
          <w:lang w:eastAsia="de-DE"/>
        </w:rPr>
        <w:t xml:space="preserve"> </w:t>
      </w:r>
      <w:proofErr w:type="spellStart"/>
      <w:r>
        <w:rPr>
          <w:lang w:eastAsia="de-DE"/>
        </w:rPr>
        <w:t>het</w:t>
      </w:r>
      <w:proofErr w:type="spellEnd"/>
      <w:r>
        <w:rPr>
          <w:lang w:eastAsia="de-DE"/>
        </w:rPr>
        <w:t>,</w:t>
      </w:r>
    </w:p>
    <w:p w14:paraId="0F5FE568" w14:textId="77777777" w:rsidR="00506BB3" w:rsidRDefault="00506BB3" w:rsidP="00506BB3">
      <w:pPr>
        <w:rPr>
          <w:lang w:eastAsia="de-DE"/>
        </w:rPr>
      </w:pPr>
      <w:r>
        <w:rPr>
          <w:lang w:eastAsia="de-DE"/>
        </w:rPr>
        <w:t xml:space="preserve">Do </w:t>
      </w:r>
      <w:proofErr w:type="spellStart"/>
      <w:r>
        <w:rPr>
          <w:lang w:eastAsia="de-DE"/>
        </w:rPr>
        <w:t>thet</w:t>
      </w:r>
      <w:proofErr w:type="spellEnd"/>
      <w:r>
        <w:rPr>
          <w:lang w:eastAsia="de-DE"/>
        </w:rPr>
        <w:t xml:space="preserve"> er nicht vergessen,</w:t>
      </w:r>
    </w:p>
    <w:p w14:paraId="6CF08917" w14:textId="77777777" w:rsidR="00506BB3" w:rsidRDefault="00506BB3" w:rsidP="00506BB3">
      <w:pPr>
        <w:rPr>
          <w:lang w:eastAsia="de-DE"/>
        </w:rPr>
      </w:pPr>
      <w:r>
        <w:rPr>
          <w:lang w:eastAsia="de-DE"/>
        </w:rPr>
        <w:t xml:space="preserve">er sie da </w:t>
      </w:r>
      <w:proofErr w:type="spellStart"/>
      <w:r>
        <w:rPr>
          <w:lang w:eastAsia="de-DE"/>
        </w:rPr>
        <w:t>leren</w:t>
      </w:r>
      <w:proofErr w:type="spellEnd"/>
      <w:r>
        <w:rPr>
          <w:lang w:eastAsia="de-DE"/>
        </w:rPr>
        <w:t xml:space="preserve"> </w:t>
      </w:r>
      <w:proofErr w:type="spellStart"/>
      <w:r>
        <w:rPr>
          <w:lang w:eastAsia="de-DE"/>
        </w:rPr>
        <w:t>thet</w:t>
      </w:r>
      <w:proofErr w:type="spellEnd"/>
      <w:r>
        <w:rPr>
          <w:lang w:eastAsia="de-DE"/>
        </w:rPr>
        <w:t>,</w:t>
      </w:r>
    </w:p>
    <w:p w14:paraId="62C82E0A" w14:textId="77777777" w:rsidR="00506BB3" w:rsidRDefault="00506BB3" w:rsidP="00506BB3">
      <w:pPr>
        <w:rPr>
          <w:lang w:eastAsia="de-DE"/>
        </w:rPr>
      </w:pPr>
      <w:r>
        <w:rPr>
          <w:lang w:eastAsia="de-DE"/>
        </w:rPr>
        <w:t xml:space="preserve">Er sprach: ich bin </w:t>
      </w:r>
      <w:proofErr w:type="spellStart"/>
      <w:r>
        <w:rPr>
          <w:lang w:eastAsia="de-DE"/>
        </w:rPr>
        <w:t>ewer</w:t>
      </w:r>
      <w:proofErr w:type="spellEnd"/>
      <w:r>
        <w:rPr>
          <w:lang w:eastAsia="de-DE"/>
        </w:rPr>
        <w:t xml:space="preserve"> </w:t>
      </w:r>
      <w:proofErr w:type="spellStart"/>
      <w:r>
        <w:rPr>
          <w:lang w:eastAsia="de-DE"/>
        </w:rPr>
        <w:t>meyster</w:t>
      </w:r>
      <w:proofErr w:type="spellEnd"/>
      <w:r>
        <w:rPr>
          <w:lang w:eastAsia="de-DE"/>
        </w:rPr>
        <w:t xml:space="preserve"> und </w:t>
      </w:r>
      <w:proofErr w:type="spellStart"/>
      <w:r>
        <w:rPr>
          <w:lang w:eastAsia="de-DE"/>
        </w:rPr>
        <w:t>herr</w:t>
      </w:r>
      <w:proofErr w:type="spellEnd"/>
      <w:r>
        <w:rPr>
          <w:lang w:eastAsia="de-DE"/>
        </w:rPr>
        <w:t>,</w:t>
      </w:r>
    </w:p>
    <w:p w14:paraId="349B2B0C" w14:textId="77777777" w:rsidR="00506BB3" w:rsidRDefault="00506BB3" w:rsidP="00506BB3">
      <w:pPr>
        <w:rPr>
          <w:lang w:eastAsia="de-DE"/>
        </w:rPr>
      </w:pPr>
      <w:r>
        <w:rPr>
          <w:lang w:eastAsia="de-DE"/>
        </w:rPr>
        <w:t xml:space="preserve">ein </w:t>
      </w:r>
      <w:proofErr w:type="spellStart"/>
      <w:r>
        <w:rPr>
          <w:lang w:eastAsia="de-DE"/>
        </w:rPr>
        <w:t>beyspil</w:t>
      </w:r>
      <w:proofErr w:type="spellEnd"/>
      <w:r>
        <w:rPr>
          <w:lang w:eastAsia="de-DE"/>
        </w:rPr>
        <w:t xml:space="preserve"> ich euch geben </w:t>
      </w:r>
      <w:proofErr w:type="spellStart"/>
      <w:r>
        <w:rPr>
          <w:lang w:eastAsia="de-DE"/>
        </w:rPr>
        <w:t>han</w:t>
      </w:r>
      <w:proofErr w:type="spellEnd"/>
      <w:r>
        <w:rPr>
          <w:lang w:eastAsia="de-DE"/>
        </w:rPr>
        <w:t>,</w:t>
      </w:r>
    </w:p>
    <w:p w14:paraId="3FCF370A" w14:textId="77777777" w:rsidR="00506BB3" w:rsidRDefault="00506BB3" w:rsidP="00506BB3">
      <w:pPr>
        <w:rPr>
          <w:lang w:eastAsia="de-DE"/>
        </w:rPr>
      </w:pPr>
      <w:r>
        <w:rPr>
          <w:lang w:eastAsia="de-DE"/>
        </w:rPr>
        <w:t xml:space="preserve">Das </w:t>
      </w:r>
      <w:proofErr w:type="spellStart"/>
      <w:r>
        <w:rPr>
          <w:lang w:eastAsia="de-DE"/>
        </w:rPr>
        <w:t>solt</w:t>
      </w:r>
      <w:proofErr w:type="spellEnd"/>
      <w:r>
        <w:rPr>
          <w:lang w:eastAsia="de-DE"/>
        </w:rPr>
        <w:t xml:space="preserve"> </w:t>
      </w:r>
      <w:proofErr w:type="spellStart"/>
      <w:r>
        <w:rPr>
          <w:lang w:eastAsia="de-DE"/>
        </w:rPr>
        <w:t>jr</w:t>
      </w:r>
      <w:proofErr w:type="spellEnd"/>
      <w:r>
        <w:rPr>
          <w:lang w:eastAsia="de-DE"/>
        </w:rPr>
        <w:t xml:space="preserve"> </w:t>
      </w:r>
      <w:proofErr w:type="spellStart"/>
      <w:r>
        <w:rPr>
          <w:lang w:eastAsia="de-DE"/>
        </w:rPr>
        <w:t>fürbaß</w:t>
      </w:r>
      <w:proofErr w:type="spellEnd"/>
      <w:r>
        <w:rPr>
          <w:lang w:eastAsia="de-DE"/>
        </w:rPr>
        <w:t xml:space="preserve"> mehre</w:t>
      </w:r>
    </w:p>
    <w:p w14:paraId="0B7F3FA5" w14:textId="77777777" w:rsidR="00506BB3" w:rsidRDefault="00506BB3" w:rsidP="00506BB3">
      <w:pPr>
        <w:rPr>
          <w:lang w:eastAsia="de-DE"/>
        </w:rPr>
      </w:pPr>
      <w:r>
        <w:rPr>
          <w:lang w:eastAsia="de-DE"/>
        </w:rPr>
        <w:t xml:space="preserve">halten nach meiner </w:t>
      </w:r>
      <w:proofErr w:type="spellStart"/>
      <w:r>
        <w:rPr>
          <w:lang w:eastAsia="de-DE"/>
        </w:rPr>
        <w:t>lere</w:t>
      </w:r>
      <w:proofErr w:type="spellEnd"/>
    </w:p>
    <w:p w14:paraId="2BB95B95" w14:textId="77777777" w:rsidR="00506BB3" w:rsidRDefault="00506BB3" w:rsidP="00506BB3">
      <w:pPr>
        <w:rPr>
          <w:lang w:eastAsia="de-DE"/>
        </w:rPr>
      </w:pPr>
      <w:r>
        <w:rPr>
          <w:lang w:eastAsia="de-DE"/>
        </w:rPr>
        <w:t xml:space="preserve">und auch der </w:t>
      </w:r>
      <w:proofErr w:type="spellStart"/>
      <w:r>
        <w:rPr>
          <w:lang w:eastAsia="de-DE"/>
        </w:rPr>
        <w:t>gleychen</w:t>
      </w:r>
      <w:proofErr w:type="spellEnd"/>
      <w:r>
        <w:rPr>
          <w:lang w:eastAsia="de-DE"/>
        </w:rPr>
        <w:t xml:space="preserve"> </w:t>
      </w:r>
      <w:proofErr w:type="spellStart"/>
      <w:r>
        <w:rPr>
          <w:lang w:eastAsia="de-DE"/>
        </w:rPr>
        <w:t>thon</w:t>
      </w:r>
      <w:proofErr w:type="spellEnd"/>
      <w:r>
        <w:rPr>
          <w:lang w:eastAsia="de-DE"/>
        </w:rPr>
        <w:t>.</w:t>
      </w:r>
    </w:p>
    <w:p w14:paraId="00FB3747" w14:textId="77777777" w:rsidR="00506BB3" w:rsidRDefault="00506BB3" w:rsidP="00506BB3">
      <w:pPr>
        <w:rPr>
          <w:lang w:eastAsia="de-DE"/>
        </w:rPr>
      </w:pPr>
    </w:p>
    <w:p w14:paraId="40845198" w14:textId="77777777" w:rsidR="00506BB3" w:rsidRDefault="00506BB3" w:rsidP="00506BB3">
      <w:pPr>
        <w:rPr>
          <w:lang w:eastAsia="de-DE"/>
        </w:rPr>
      </w:pPr>
      <w:r>
        <w:rPr>
          <w:lang w:eastAsia="de-DE"/>
        </w:rPr>
        <w:t xml:space="preserve">Den </w:t>
      </w:r>
      <w:proofErr w:type="spellStart"/>
      <w:r>
        <w:rPr>
          <w:lang w:eastAsia="de-DE"/>
        </w:rPr>
        <w:t>frid</w:t>
      </w:r>
      <w:proofErr w:type="spellEnd"/>
      <w:r>
        <w:rPr>
          <w:lang w:eastAsia="de-DE"/>
        </w:rPr>
        <w:t xml:space="preserve"> hat er </w:t>
      </w:r>
      <w:proofErr w:type="spellStart"/>
      <w:r>
        <w:rPr>
          <w:lang w:eastAsia="de-DE"/>
        </w:rPr>
        <w:t>jn</w:t>
      </w:r>
      <w:proofErr w:type="spellEnd"/>
      <w:r>
        <w:rPr>
          <w:lang w:eastAsia="de-DE"/>
        </w:rPr>
        <w:t xml:space="preserve"> geben,</w:t>
      </w:r>
    </w:p>
    <w:p w14:paraId="2F3B13E8" w14:textId="77777777" w:rsidR="00506BB3" w:rsidRDefault="00506BB3" w:rsidP="00506BB3">
      <w:pPr>
        <w:rPr>
          <w:lang w:eastAsia="de-DE"/>
        </w:rPr>
      </w:pPr>
      <w:r>
        <w:rPr>
          <w:lang w:eastAsia="de-DE"/>
        </w:rPr>
        <w:t>do er erstanden ist;</w:t>
      </w:r>
    </w:p>
    <w:p w14:paraId="08776880" w14:textId="77777777" w:rsidR="00506BB3" w:rsidRDefault="00506BB3" w:rsidP="00506BB3">
      <w:pPr>
        <w:rPr>
          <w:lang w:eastAsia="de-DE"/>
        </w:rPr>
      </w:pPr>
      <w:r>
        <w:rPr>
          <w:lang w:eastAsia="de-DE"/>
        </w:rPr>
        <w:t xml:space="preserve">Also </w:t>
      </w:r>
      <w:proofErr w:type="spellStart"/>
      <w:r>
        <w:rPr>
          <w:lang w:eastAsia="de-DE"/>
        </w:rPr>
        <w:t>thun</w:t>
      </w:r>
      <w:proofErr w:type="spellEnd"/>
      <w:r>
        <w:rPr>
          <w:lang w:eastAsia="de-DE"/>
        </w:rPr>
        <w:t xml:space="preserve"> sie </w:t>
      </w:r>
      <w:proofErr w:type="spellStart"/>
      <w:r>
        <w:rPr>
          <w:lang w:eastAsia="de-DE"/>
        </w:rPr>
        <w:t>yetznd</w:t>
      </w:r>
      <w:proofErr w:type="spellEnd"/>
      <w:r>
        <w:rPr>
          <w:lang w:eastAsia="de-DE"/>
        </w:rPr>
        <w:t xml:space="preserve"> leben,</w:t>
      </w:r>
    </w:p>
    <w:p w14:paraId="67F0B955" w14:textId="77777777" w:rsidR="00506BB3" w:rsidRDefault="00506BB3" w:rsidP="00506BB3">
      <w:pPr>
        <w:rPr>
          <w:lang w:eastAsia="de-DE"/>
        </w:rPr>
      </w:pPr>
      <w:r>
        <w:rPr>
          <w:lang w:eastAsia="de-DE"/>
        </w:rPr>
        <w:lastRenderedPageBreak/>
        <w:t xml:space="preserve">als man </w:t>
      </w:r>
      <w:proofErr w:type="spellStart"/>
      <w:r>
        <w:rPr>
          <w:lang w:eastAsia="de-DE"/>
        </w:rPr>
        <w:t>wol</w:t>
      </w:r>
      <w:proofErr w:type="spellEnd"/>
      <w:r>
        <w:rPr>
          <w:lang w:eastAsia="de-DE"/>
        </w:rPr>
        <w:t xml:space="preserve"> sehen ist:</w:t>
      </w:r>
    </w:p>
    <w:p w14:paraId="1902F2FC" w14:textId="77777777" w:rsidR="00506BB3" w:rsidRDefault="00506BB3" w:rsidP="00506BB3">
      <w:pPr>
        <w:rPr>
          <w:lang w:eastAsia="de-DE"/>
        </w:rPr>
      </w:pPr>
      <w:r>
        <w:rPr>
          <w:lang w:eastAsia="de-DE"/>
        </w:rPr>
        <w:t>Mit rauben und mit brennen</w:t>
      </w:r>
    </w:p>
    <w:p w14:paraId="21305FC0" w14:textId="77777777" w:rsidR="00506BB3" w:rsidRDefault="00506BB3" w:rsidP="00506BB3">
      <w:pPr>
        <w:rPr>
          <w:lang w:eastAsia="de-DE"/>
        </w:rPr>
      </w:pPr>
      <w:r>
        <w:rPr>
          <w:lang w:eastAsia="de-DE"/>
        </w:rPr>
        <w:t xml:space="preserve">verderben sie </w:t>
      </w:r>
      <w:proofErr w:type="spellStart"/>
      <w:r>
        <w:rPr>
          <w:lang w:eastAsia="de-DE"/>
        </w:rPr>
        <w:t>landt</w:t>
      </w:r>
      <w:proofErr w:type="spellEnd"/>
      <w:r>
        <w:rPr>
          <w:lang w:eastAsia="de-DE"/>
        </w:rPr>
        <w:t xml:space="preserve">, </w:t>
      </w:r>
      <w:proofErr w:type="spellStart"/>
      <w:r>
        <w:rPr>
          <w:lang w:eastAsia="de-DE"/>
        </w:rPr>
        <w:t>leut</w:t>
      </w:r>
      <w:proofErr w:type="spellEnd"/>
      <w:r>
        <w:rPr>
          <w:lang w:eastAsia="de-DE"/>
        </w:rPr>
        <w:t xml:space="preserve">, </w:t>
      </w:r>
      <w:proofErr w:type="spellStart"/>
      <w:r>
        <w:rPr>
          <w:lang w:eastAsia="de-DE"/>
        </w:rPr>
        <w:t>frucht</w:t>
      </w:r>
      <w:proofErr w:type="spellEnd"/>
      <w:r>
        <w:rPr>
          <w:lang w:eastAsia="de-DE"/>
        </w:rPr>
        <w:t xml:space="preserve"> und </w:t>
      </w:r>
      <w:proofErr w:type="spellStart"/>
      <w:r>
        <w:rPr>
          <w:lang w:eastAsia="de-DE"/>
        </w:rPr>
        <w:t>wein</w:t>
      </w:r>
      <w:proofErr w:type="spellEnd"/>
      <w:r>
        <w:rPr>
          <w:lang w:eastAsia="de-DE"/>
        </w:rPr>
        <w:t>,</w:t>
      </w:r>
    </w:p>
    <w:p w14:paraId="57D6170D" w14:textId="77777777" w:rsidR="00506BB3" w:rsidRDefault="00506BB3" w:rsidP="00506BB3">
      <w:pPr>
        <w:rPr>
          <w:lang w:eastAsia="de-DE"/>
        </w:rPr>
      </w:pPr>
      <w:proofErr w:type="spellStart"/>
      <w:r>
        <w:rPr>
          <w:lang w:eastAsia="de-DE"/>
        </w:rPr>
        <w:t>Ir</w:t>
      </w:r>
      <w:proofErr w:type="spellEnd"/>
      <w:r>
        <w:rPr>
          <w:lang w:eastAsia="de-DE"/>
        </w:rPr>
        <w:t xml:space="preserve"> </w:t>
      </w:r>
      <w:proofErr w:type="spellStart"/>
      <w:r>
        <w:rPr>
          <w:lang w:eastAsia="de-DE"/>
        </w:rPr>
        <w:t>keyner</w:t>
      </w:r>
      <w:proofErr w:type="spellEnd"/>
      <w:r>
        <w:rPr>
          <w:lang w:eastAsia="de-DE"/>
        </w:rPr>
        <w:t xml:space="preserve"> </w:t>
      </w:r>
      <w:proofErr w:type="spellStart"/>
      <w:r>
        <w:rPr>
          <w:lang w:eastAsia="de-DE"/>
        </w:rPr>
        <w:t>wil</w:t>
      </w:r>
      <w:proofErr w:type="spellEnd"/>
      <w:r>
        <w:rPr>
          <w:lang w:eastAsia="de-DE"/>
        </w:rPr>
        <w:t xml:space="preserve"> sich erkennen,</w:t>
      </w:r>
    </w:p>
    <w:p w14:paraId="4B3F2071" w14:textId="77777777" w:rsidR="00506BB3" w:rsidRDefault="00506BB3" w:rsidP="00506BB3">
      <w:pPr>
        <w:rPr>
          <w:lang w:eastAsia="de-DE"/>
        </w:rPr>
      </w:pPr>
      <w:proofErr w:type="spellStart"/>
      <w:r>
        <w:rPr>
          <w:lang w:eastAsia="de-DE"/>
        </w:rPr>
        <w:t>thun</w:t>
      </w:r>
      <w:proofErr w:type="spellEnd"/>
      <w:r>
        <w:rPr>
          <w:lang w:eastAsia="de-DE"/>
        </w:rPr>
        <w:t xml:space="preserve"> sich doch </w:t>
      </w:r>
      <w:proofErr w:type="spellStart"/>
      <w:r>
        <w:rPr>
          <w:lang w:eastAsia="de-DE"/>
        </w:rPr>
        <w:t>geystlich</w:t>
      </w:r>
      <w:proofErr w:type="spellEnd"/>
      <w:r>
        <w:rPr>
          <w:lang w:eastAsia="de-DE"/>
        </w:rPr>
        <w:t xml:space="preserve"> nennen,</w:t>
      </w:r>
    </w:p>
    <w:p w14:paraId="4FCC7D45" w14:textId="77777777" w:rsidR="00506BB3" w:rsidRDefault="00506BB3" w:rsidP="00506BB3">
      <w:pPr>
        <w:rPr>
          <w:lang w:eastAsia="de-DE"/>
        </w:rPr>
      </w:pPr>
      <w:proofErr w:type="spellStart"/>
      <w:r>
        <w:rPr>
          <w:lang w:eastAsia="de-DE"/>
        </w:rPr>
        <w:t>yegklicher</w:t>
      </w:r>
      <w:proofErr w:type="spellEnd"/>
      <w:r>
        <w:rPr>
          <w:lang w:eastAsia="de-DE"/>
        </w:rPr>
        <w:t xml:space="preserve"> der </w:t>
      </w:r>
      <w:proofErr w:type="spellStart"/>
      <w:r>
        <w:rPr>
          <w:lang w:eastAsia="de-DE"/>
        </w:rPr>
        <w:t>gröst</w:t>
      </w:r>
      <w:proofErr w:type="spellEnd"/>
      <w:r>
        <w:rPr>
          <w:lang w:eastAsia="de-DE"/>
        </w:rPr>
        <w:t xml:space="preserve"> </w:t>
      </w:r>
      <w:proofErr w:type="spellStart"/>
      <w:r>
        <w:rPr>
          <w:lang w:eastAsia="de-DE"/>
        </w:rPr>
        <w:t>wil</w:t>
      </w:r>
      <w:proofErr w:type="spellEnd"/>
      <w:r>
        <w:rPr>
          <w:lang w:eastAsia="de-DE"/>
        </w:rPr>
        <w:t xml:space="preserve"> sein.</w:t>
      </w:r>
    </w:p>
    <w:p w14:paraId="72EEA152" w14:textId="77777777" w:rsidR="00506BB3" w:rsidRDefault="00506BB3" w:rsidP="00506BB3">
      <w:pPr>
        <w:rPr>
          <w:lang w:eastAsia="de-DE"/>
        </w:rPr>
      </w:pPr>
    </w:p>
    <w:p w14:paraId="47AFBE26" w14:textId="77777777" w:rsidR="00506BB3" w:rsidRDefault="00506BB3" w:rsidP="00506BB3">
      <w:pPr>
        <w:rPr>
          <w:lang w:eastAsia="de-DE"/>
        </w:rPr>
      </w:pPr>
      <w:r>
        <w:rPr>
          <w:lang w:eastAsia="de-DE"/>
        </w:rPr>
        <w:t>Dein jünger fragten dich eben,</w:t>
      </w:r>
    </w:p>
    <w:p w14:paraId="3C1E9F48" w14:textId="77777777" w:rsidR="00506BB3" w:rsidRDefault="00506BB3" w:rsidP="00506BB3">
      <w:pPr>
        <w:rPr>
          <w:lang w:eastAsia="de-DE"/>
        </w:rPr>
      </w:pPr>
      <w:r>
        <w:rPr>
          <w:lang w:eastAsia="de-DE"/>
        </w:rPr>
        <w:t xml:space="preserve">welcher der </w:t>
      </w:r>
      <w:proofErr w:type="spellStart"/>
      <w:r>
        <w:rPr>
          <w:lang w:eastAsia="de-DE"/>
        </w:rPr>
        <w:t>gröst</w:t>
      </w:r>
      <w:proofErr w:type="spellEnd"/>
      <w:r>
        <w:rPr>
          <w:lang w:eastAsia="de-DE"/>
        </w:rPr>
        <w:t xml:space="preserve"> </w:t>
      </w:r>
      <w:proofErr w:type="spellStart"/>
      <w:r>
        <w:rPr>
          <w:lang w:eastAsia="de-DE"/>
        </w:rPr>
        <w:t>solt</w:t>
      </w:r>
      <w:proofErr w:type="spellEnd"/>
      <w:r>
        <w:rPr>
          <w:lang w:eastAsia="de-DE"/>
        </w:rPr>
        <w:t xml:space="preserve"> </w:t>
      </w:r>
      <w:proofErr w:type="spellStart"/>
      <w:r>
        <w:rPr>
          <w:lang w:eastAsia="de-DE"/>
        </w:rPr>
        <w:t>seyn</w:t>
      </w:r>
      <w:proofErr w:type="spellEnd"/>
      <w:r>
        <w:rPr>
          <w:lang w:eastAsia="de-DE"/>
        </w:rPr>
        <w:t>.</w:t>
      </w:r>
    </w:p>
    <w:p w14:paraId="7DD16113" w14:textId="77777777" w:rsidR="00506BB3" w:rsidRDefault="00506BB3" w:rsidP="00506BB3">
      <w:pPr>
        <w:rPr>
          <w:lang w:eastAsia="de-DE"/>
        </w:rPr>
      </w:pPr>
      <w:proofErr w:type="spellStart"/>
      <w:r>
        <w:rPr>
          <w:lang w:eastAsia="de-DE"/>
        </w:rPr>
        <w:t>Eyn</w:t>
      </w:r>
      <w:proofErr w:type="spellEnd"/>
      <w:r>
        <w:rPr>
          <w:lang w:eastAsia="de-DE"/>
        </w:rPr>
        <w:t xml:space="preserve"> </w:t>
      </w:r>
      <w:proofErr w:type="spellStart"/>
      <w:r>
        <w:rPr>
          <w:lang w:eastAsia="de-DE"/>
        </w:rPr>
        <w:t>antwort</w:t>
      </w:r>
      <w:proofErr w:type="spellEnd"/>
      <w:r>
        <w:rPr>
          <w:lang w:eastAsia="de-DE"/>
        </w:rPr>
        <w:t xml:space="preserve"> </w:t>
      </w:r>
      <w:proofErr w:type="spellStart"/>
      <w:r>
        <w:rPr>
          <w:lang w:eastAsia="de-DE"/>
        </w:rPr>
        <w:t>thetst</w:t>
      </w:r>
      <w:proofErr w:type="spellEnd"/>
      <w:r>
        <w:rPr>
          <w:lang w:eastAsia="de-DE"/>
        </w:rPr>
        <w:t xml:space="preserve"> </w:t>
      </w:r>
      <w:proofErr w:type="spellStart"/>
      <w:r>
        <w:rPr>
          <w:lang w:eastAsia="de-DE"/>
        </w:rPr>
        <w:t>jn</w:t>
      </w:r>
      <w:proofErr w:type="spellEnd"/>
      <w:r>
        <w:rPr>
          <w:lang w:eastAsia="de-DE"/>
        </w:rPr>
        <w:t xml:space="preserve"> geben</w:t>
      </w:r>
    </w:p>
    <w:p w14:paraId="64860086" w14:textId="77777777" w:rsidR="00506BB3" w:rsidRDefault="00506BB3" w:rsidP="00506BB3">
      <w:pPr>
        <w:rPr>
          <w:lang w:eastAsia="de-DE"/>
        </w:rPr>
      </w:pPr>
      <w:proofErr w:type="spellStart"/>
      <w:r>
        <w:rPr>
          <w:lang w:eastAsia="de-DE"/>
        </w:rPr>
        <w:t>auß</w:t>
      </w:r>
      <w:proofErr w:type="spellEnd"/>
      <w:r>
        <w:rPr>
          <w:lang w:eastAsia="de-DE"/>
        </w:rPr>
        <w:t xml:space="preserve"> </w:t>
      </w:r>
      <w:proofErr w:type="spellStart"/>
      <w:r>
        <w:rPr>
          <w:lang w:eastAsia="de-DE"/>
        </w:rPr>
        <w:t>deynem</w:t>
      </w:r>
      <w:proofErr w:type="spellEnd"/>
      <w:r>
        <w:rPr>
          <w:lang w:eastAsia="de-DE"/>
        </w:rPr>
        <w:t xml:space="preserve"> </w:t>
      </w:r>
      <w:proofErr w:type="spellStart"/>
      <w:r>
        <w:rPr>
          <w:lang w:eastAsia="de-DE"/>
        </w:rPr>
        <w:t>mundt</w:t>
      </w:r>
      <w:proofErr w:type="spellEnd"/>
      <w:r>
        <w:rPr>
          <w:lang w:eastAsia="de-DE"/>
        </w:rPr>
        <w:t xml:space="preserve"> so </w:t>
      </w:r>
      <w:proofErr w:type="spellStart"/>
      <w:r>
        <w:rPr>
          <w:lang w:eastAsia="de-DE"/>
        </w:rPr>
        <w:t>reyn</w:t>
      </w:r>
      <w:proofErr w:type="spellEnd"/>
      <w:r>
        <w:rPr>
          <w:lang w:eastAsia="de-DE"/>
        </w:rPr>
        <w:t>;:</w:t>
      </w:r>
    </w:p>
    <w:p w14:paraId="03CF00CE" w14:textId="77777777" w:rsidR="00506BB3" w:rsidRDefault="00506BB3" w:rsidP="00506BB3">
      <w:pPr>
        <w:rPr>
          <w:lang w:eastAsia="de-DE"/>
        </w:rPr>
      </w:pPr>
      <w:r>
        <w:rPr>
          <w:lang w:eastAsia="de-DE"/>
        </w:rPr>
        <w:t xml:space="preserve">Welcher </w:t>
      </w:r>
      <w:proofErr w:type="spellStart"/>
      <w:r>
        <w:rPr>
          <w:lang w:eastAsia="de-DE"/>
        </w:rPr>
        <w:t>wil</w:t>
      </w:r>
      <w:proofErr w:type="spellEnd"/>
      <w:r>
        <w:rPr>
          <w:lang w:eastAsia="de-DE"/>
        </w:rPr>
        <w:t xml:space="preserve"> </w:t>
      </w:r>
      <w:proofErr w:type="spellStart"/>
      <w:r>
        <w:rPr>
          <w:lang w:eastAsia="de-DE"/>
        </w:rPr>
        <w:t>seyn</w:t>
      </w:r>
      <w:proofErr w:type="spellEnd"/>
      <w:r>
        <w:rPr>
          <w:lang w:eastAsia="de-DE"/>
        </w:rPr>
        <w:t xml:space="preserve"> der </w:t>
      </w:r>
      <w:proofErr w:type="spellStart"/>
      <w:r>
        <w:rPr>
          <w:lang w:eastAsia="de-DE"/>
        </w:rPr>
        <w:t>gröste</w:t>
      </w:r>
      <w:proofErr w:type="spellEnd"/>
      <w:r>
        <w:rPr>
          <w:lang w:eastAsia="de-DE"/>
        </w:rPr>
        <w:t>,</w:t>
      </w:r>
    </w:p>
    <w:p w14:paraId="375E966F" w14:textId="77777777" w:rsidR="00506BB3" w:rsidRDefault="00506BB3" w:rsidP="00506BB3">
      <w:pPr>
        <w:rPr>
          <w:lang w:eastAsia="de-DE"/>
        </w:rPr>
      </w:pPr>
      <w:r>
        <w:rPr>
          <w:lang w:eastAsia="de-DE"/>
        </w:rPr>
        <w:t xml:space="preserve">der andern </w:t>
      </w:r>
      <w:proofErr w:type="spellStart"/>
      <w:r>
        <w:rPr>
          <w:lang w:eastAsia="de-DE"/>
        </w:rPr>
        <w:t>diener</w:t>
      </w:r>
      <w:proofErr w:type="spellEnd"/>
      <w:r>
        <w:rPr>
          <w:lang w:eastAsia="de-DE"/>
        </w:rPr>
        <w:t xml:space="preserve"> er </w:t>
      </w:r>
      <w:proofErr w:type="spellStart"/>
      <w:r>
        <w:rPr>
          <w:lang w:eastAsia="de-DE"/>
        </w:rPr>
        <w:t>solt</w:t>
      </w:r>
      <w:proofErr w:type="spellEnd"/>
      <w:r>
        <w:rPr>
          <w:lang w:eastAsia="de-DE"/>
        </w:rPr>
        <w:t xml:space="preserve"> sein;</w:t>
      </w:r>
    </w:p>
    <w:p w14:paraId="42BDF19F" w14:textId="77777777" w:rsidR="00506BB3" w:rsidRDefault="00506BB3" w:rsidP="00506BB3">
      <w:pPr>
        <w:rPr>
          <w:lang w:eastAsia="de-DE"/>
        </w:rPr>
      </w:pPr>
      <w:r>
        <w:rPr>
          <w:lang w:eastAsia="de-DE"/>
        </w:rPr>
        <w:t xml:space="preserve">Welcher </w:t>
      </w:r>
      <w:proofErr w:type="spellStart"/>
      <w:r>
        <w:rPr>
          <w:lang w:eastAsia="de-DE"/>
        </w:rPr>
        <w:t>würdt</w:t>
      </w:r>
      <w:proofErr w:type="spellEnd"/>
      <w:r>
        <w:rPr>
          <w:lang w:eastAsia="de-DE"/>
        </w:rPr>
        <w:t xml:space="preserve"> </w:t>
      </w:r>
      <w:proofErr w:type="spellStart"/>
      <w:r>
        <w:rPr>
          <w:lang w:eastAsia="de-DE"/>
        </w:rPr>
        <w:t>seyn</w:t>
      </w:r>
      <w:proofErr w:type="spellEnd"/>
      <w:r>
        <w:rPr>
          <w:lang w:eastAsia="de-DE"/>
        </w:rPr>
        <w:t xml:space="preserve"> der </w:t>
      </w:r>
      <w:proofErr w:type="spellStart"/>
      <w:r>
        <w:rPr>
          <w:lang w:eastAsia="de-DE"/>
        </w:rPr>
        <w:t>kleynste</w:t>
      </w:r>
      <w:proofErr w:type="spellEnd"/>
      <w:r>
        <w:rPr>
          <w:lang w:eastAsia="de-DE"/>
        </w:rPr>
        <w:t>,</w:t>
      </w:r>
    </w:p>
    <w:p w14:paraId="0BEB3DAD" w14:textId="77777777" w:rsidR="00506BB3" w:rsidRDefault="00506BB3" w:rsidP="00506BB3">
      <w:pPr>
        <w:rPr>
          <w:lang w:eastAsia="de-DE"/>
        </w:rPr>
      </w:pPr>
      <w:proofErr w:type="spellStart"/>
      <w:r>
        <w:rPr>
          <w:lang w:eastAsia="de-DE"/>
        </w:rPr>
        <w:t>vernempt</w:t>
      </w:r>
      <w:proofErr w:type="spellEnd"/>
      <w:r>
        <w:rPr>
          <w:lang w:eastAsia="de-DE"/>
        </w:rPr>
        <w:t xml:space="preserve"> in </w:t>
      </w:r>
      <w:proofErr w:type="spellStart"/>
      <w:r>
        <w:rPr>
          <w:lang w:eastAsia="de-DE"/>
        </w:rPr>
        <w:t>demuts</w:t>
      </w:r>
      <w:proofErr w:type="spellEnd"/>
      <w:r>
        <w:rPr>
          <w:lang w:eastAsia="de-DE"/>
        </w:rPr>
        <w:t xml:space="preserve"> </w:t>
      </w:r>
      <w:proofErr w:type="spellStart"/>
      <w:r>
        <w:rPr>
          <w:lang w:eastAsia="de-DE"/>
        </w:rPr>
        <w:t>geyste</w:t>
      </w:r>
      <w:proofErr w:type="spellEnd"/>
      <w:r>
        <w:rPr>
          <w:lang w:eastAsia="de-DE"/>
        </w:rPr>
        <w:t>,</w:t>
      </w:r>
    </w:p>
    <w:p w14:paraId="5AA9D250" w14:textId="77777777" w:rsidR="00506BB3" w:rsidRDefault="00506BB3" w:rsidP="00506BB3">
      <w:pPr>
        <w:rPr>
          <w:lang w:eastAsia="de-DE"/>
        </w:rPr>
      </w:pPr>
      <w:r>
        <w:rPr>
          <w:lang w:eastAsia="de-DE"/>
        </w:rPr>
        <w:t xml:space="preserve">im </w:t>
      </w:r>
      <w:proofErr w:type="spellStart"/>
      <w:r>
        <w:rPr>
          <w:lang w:eastAsia="de-DE"/>
        </w:rPr>
        <w:t>reych</w:t>
      </w:r>
      <w:proofErr w:type="spellEnd"/>
      <w:r>
        <w:rPr>
          <w:lang w:eastAsia="de-DE"/>
        </w:rPr>
        <w:t xml:space="preserve"> der </w:t>
      </w:r>
      <w:proofErr w:type="spellStart"/>
      <w:r>
        <w:rPr>
          <w:lang w:eastAsia="de-DE"/>
        </w:rPr>
        <w:t>gröst</w:t>
      </w:r>
      <w:proofErr w:type="spellEnd"/>
      <w:r>
        <w:rPr>
          <w:lang w:eastAsia="de-DE"/>
        </w:rPr>
        <w:t xml:space="preserve"> </w:t>
      </w:r>
      <w:proofErr w:type="spellStart"/>
      <w:r>
        <w:rPr>
          <w:lang w:eastAsia="de-DE"/>
        </w:rPr>
        <w:t>würdt</w:t>
      </w:r>
      <w:proofErr w:type="spellEnd"/>
      <w:r>
        <w:rPr>
          <w:lang w:eastAsia="de-DE"/>
        </w:rPr>
        <w:t xml:space="preserve"> sein.</w:t>
      </w:r>
    </w:p>
    <w:p w14:paraId="3FF6374E" w14:textId="77777777" w:rsidR="00506BB3" w:rsidRDefault="00506BB3" w:rsidP="00506BB3">
      <w:pPr>
        <w:rPr>
          <w:lang w:eastAsia="de-DE"/>
        </w:rPr>
      </w:pPr>
    </w:p>
    <w:p w14:paraId="63B488EB" w14:textId="77777777" w:rsidR="00506BB3" w:rsidRDefault="00506BB3" w:rsidP="00506BB3">
      <w:pPr>
        <w:rPr>
          <w:lang w:eastAsia="de-DE"/>
        </w:rPr>
      </w:pPr>
      <w:r>
        <w:rPr>
          <w:lang w:eastAsia="de-DE"/>
        </w:rPr>
        <w:t xml:space="preserve">Und hast </w:t>
      </w:r>
      <w:proofErr w:type="spellStart"/>
      <w:r>
        <w:rPr>
          <w:lang w:eastAsia="de-DE"/>
        </w:rPr>
        <w:t>jn</w:t>
      </w:r>
      <w:proofErr w:type="spellEnd"/>
      <w:r>
        <w:rPr>
          <w:lang w:eastAsia="de-DE"/>
        </w:rPr>
        <w:t xml:space="preserve"> auch </w:t>
      </w:r>
      <w:proofErr w:type="spellStart"/>
      <w:r>
        <w:rPr>
          <w:lang w:eastAsia="de-DE"/>
        </w:rPr>
        <w:t>verbotten</w:t>
      </w:r>
      <w:proofErr w:type="spellEnd"/>
    </w:p>
    <w:p w14:paraId="1FF59A8E" w14:textId="77777777" w:rsidR="00506BB3" w:rsidRDefault="00506BB3" w:rsidP="00506BB3">
      <w:pPr>
        <w:rPr>
          <w:lang w:eastAsia="de-DE"/>
        </w:rPr>
      </w:pPr>
      <w:r>
        <w:rPr>
          <w:lang w:eastAsia="de-DE"/>
        </w:rPr>
        <w:t xml:space="preserve">den reichtumb </w:t>
      </w:r>
      <w:proofErr w:type="spellStart"/>
      <w:r>
        <w:rPr>
          <w:lang w:eastAsia="de-DE"/>
        </w:rPr>
        <w:t>diser</w:t>
      </w:r>
      <w:proofErr w:type="spellEnd"/>
      <w:r>
        <w:rPr>
          <w:lang w:eastAsia="de-DE"/>
        </w:rPr>
        <w:t xml:space="preserve"> </w:t>
      </w:r>
      <w:proofErr w:type="spellStart"/>
      <w:r>
        <w:rPr>
          <w:lang w:eastAsia="de-DE"/>
        </w:rPr>
        <w:t>welt</w:t>
      </w:r>
      <w:proofErr w:type="spellEnd"/>
      <w:r>
        <w:rPr>
          <w:lang w:eastAsia="de-DE"/>
        </w:rPr>
        <w:t>,</w:t>
      </w:r>
    </w:p>
    <w:p w14:paraId="2C3704BE" w14:textId="77777777" w:rsidR="00506BB3" w:rsidRDefault="00506BB3" w:rsidP="00506BB3">
      <w:pPr>
        <w:rPr>
          <w:lang w:eastAsia="de-DE"/>
        </w:rPr>
      </w:pPr>
      <w:r>
        <w:rPr>
          <w:lang w:eastAsia="de-DE"/>
        </w:rPr>
        <w:t xml:space="preserve">Den </w:t>
      </w:r>
      <w:proofErr w:type="spellStart"/>
      <w:r>
        <w:rPr>
          <w:lang w:eastAsia="de-DE"/>
        </w:rPr>
        <w:t>heyligen</w:t>
      </w:r>
      <w:proofErr w:type="spellEnd"/>
      <w:r>
        <w:rPr>
          <w:lang w:eastAsia="de-DE"/>
        </w:rPr>
        <w:t xml:space="preserve"> </w:t>
      </w:r>
      <w:proofErr w:type="spellStart"/>
      <w:r>
        <w:rPr>
          <w:lang w:eastAsia="de-DE"/>
        </w:rPr>
        <w:t>zwölffpoten</w:t>
      </w:r>
      <w:proofErr w:type="spellEnd"/>
      <w:r>
        <w:rPr>
          <w:lang w:eastAsia="de-DE"/>
        </w:rPr>
        <w:t>,</w:t>
      </w:r>
    </w:p>
    <w:p w14:paraId="55BDA79E" w14:textId="77777777" w:rsidR="00506BB3" w:rsidRDefault="00506BB3" w:rsidP="00506BB3">
      <w:pPr>
        <w:rPr>
          <w:lang w:eastAsia="de-DE"/>
        </w:rPr>
      </w:pPr>
      <w:proofErr w:type="spellStart"/>
      <w:r>
        <w:rPr>
          <w:lang w:eastAsia="de-DE"/>
        </w:rPr>
        <w:t>solten</w:t>
      </w:r>
      <w:proofErr w:type="spellEnd"/>
      <w:r>
        <w:rPr>
          <w:lang w:eastAsia="de-DE"/>
        </w:rPr>
        <w:t xml:space="preserve"> haben weder sack noch </w:t>
      </w:r>
      <w:proofErr w:type="spellStart"/>
      <w:r>
        <w:rPr>
          <w:lang w:eastAsia="de-DE"/>
        </w:rPr>
        <w:t>gelt</w:t>
      </w:r>
      <w:proofErr w:type="spellEnd"/>
      <w:r>
        <w:rPr>
          <w:lang w:eastAsia="de-DE"/>
        </w:rPr>
        <w:t>:</w:t>
      </w:r>
    </w:p>
    <w:p w14:paraId="67D433E2" w14:textId="77777777" w:rsidR="00506BB3" w:rsidRDefault="00506BB3" w:rsidP="00506BB3">
      <w:pPr>
        <w:rPr>
          <w:lang w:eastAsia="de-DE"/>
        </w:rPr>
      </w:pPr>
      <w:r>
        <w:rPr>
          <w:lang w:eastAsia="de-DE"/>
        </w:rPr>
        <w:t xml:space="preserve">Darnach </w:t>
      </w:r>
      <w:proofErr w:type="spellStart"/>
      <w:r>
        <w:rPr>
          <w:lang w:eastAsia="de-DE"/>
        </w:rPr>
        <w:t>richt</w:t>
      </w:r>
      <w:proofErr w:type="spellEnd"/>
      <w:r>
        <w:rPr>
          <w:lang w:eastAsia="de-DE"/>
        </w:rPr>
        <w:t xml:space="preserve"> sich heute</w:t>
      </w:r>
    </w:p>
    <w:p w14:paraId="52D75CFC" w14:textId="77777777" w:rsidR="00506BB3" w:rsidRDefault="00506BB3" w:rsidP="00506BB3">
      <w:pPr>
        <w:rPr>
          <w:lang w:eastAsia="de-DE"/>
        </w:rPr>
      </w:pPr>
      <w:proofErr w:type="spellStart"/>
      <w:r>
        <w:rPr>
          <w:lang w:eastAsia="de-DE"/>
        </w:rPr>
        <w:t>Babst</w:t>
      </w:r>
      <w:proofErr w:type="spellEnd"/>
      <w:r>
        <w:rPr>
          <w:lang w:eastAsia="de-DE"/>
        </w:rPr>
        <w:t>, Bischoff und Cardinal:</w:t>
      </w:r>
    </w:p>
    <w:p w14:paraId="2B17215D" w14:textId="77777777" w:rsidR="00506BB3" w:rsidRDefault="00506BB3" w:rsidP="00506BB3">
      <w:pPr>
        <w:rPr>
          <w:lang w:eastAsia="de-DE"/>
        </w:rPr>
      </w:pPr>
      <w:proofErr w:type="spellStart"/>
      <w:r>
        <w:rPr>
          <w:lang w:eastAsia="de-DE"/>
        </w:rPr>
        <w:t>Hetten</w:t>
      </w:r>
      <w:proofErr w:type="spellEnd"/>
      <w:r>
        <w:rPr>
          <w:lang w:eastAsia="de-DE"/>
        </w:rPr>
        <w:t xml:space="preserve"> sie </w:t>
      </w:r>
      <w:proofErr w:type="spellStart"/>
      <w:r>
        <w:rPr>
          <w:lang w:eastAsia="de-DE"/>
        </w:rPr>
        <w:t>landt</w:t>
      </w:r>
      <w:proofErr w:type="spellEnd"/>
      <w:r>
        <w:rPr>
          <w:lang w:eastAsia="de-DE"/>
        </w:rPr>
        <w:t xml:space="preserve"> und </w:t>
      </w:r>
      <w:proofErr w:type="spellStart"/>
      <w:r>
        <w:rPr>
          <w:lang w:eastAsia="de-DE"/>
        </w:rPr>
        <w:t>leute</w:t>
      </w:r>
      <w:proofErr w:type="spellEnd"/>
    </w:p>
    <w:p w14:paraId="3167C341" w14:textId="77777777" w:rsidR="00506BB3" w:rsidRDefault="00506BB3" w:rsidP="00506BB3">
      <w:pPr>
        <w:rPr>
          <w:lang w:eastAsia="de-DE"/>
        </w:rPr>
      </w:pPr>
      <w:r>
        <w:rPr>
          <w:lang w:eastAsia="de-DE"/>
        </w:rPr>
        <w:t xml:space="preserve">und aller </w:t>
      </w:r>
      <w:proofErr w:type="spellStart"/>
      <w:r>
        <w:rPr>
          <w:lang w:eastAsia="de-DE"/>
        </w:rPr>
        <w:t>rauber</w:t>
      </w:r>
      <w:proofErr w:type="spellEnd"/>
      <w:r>
        <w:rPr>
          <w:lang w:eastAsia="de-DE"/>
        </w:rPr>
        <w:t xml:space="preserve"> beute,</w:t>
      </w:r>
    </w:p>
    <w:p w14:paraId="74BA5F9D" w14:textId="77777777" w:rsidR="00506BB3" w:rsidRDefault="00506BB3" w:rsidP="00506BB3">
      <w:pPr>
        <w:rPr>
          <w:lang w:eastAsia="de-DE"/>
        </w:rPr>
      </w:pPr>
      <w:r>
        <w:rPr>
          <w:lang w:eastAsia="de-DE"/>
        </w:rPr>
        <w:t xml:space="preserve">wer </w:t>
      </w:r>
      <w:proofErr w:type="spellStart"/>
      <w:r>
        <w:rPr>
          <w:lang w:eastAsia="de-DE"/>
        </w:rPr>
        <w:t>jn</w:t>
      </w:r>
      <w:proofErr w:type="spellEnd"/>
      <w:r>
        <w:rPr>
          <w:lang w:eastAsia="de-DE"/>
        </w:rPr>
        <w:t xml:space="preserve"> noch </w:t>
      </w:r>
      <w:proofErr w:type="spellStart"/>
      <w:r>
        <w:rPr>
          <w:lang w:eastAsia="de-DE"/>
        </w:rPr>
        <w:t>vil</w:t>
      </w:r>
      <w:proofErr w:type="spellEnd"/>
      <w:r>
        <w:rPr>
          <w:lang w:eastAsia="de-DE"/>
        </w:rPr>
        <w:t xml:space="preserve"> zu schmal.</w:t>
      </w:r>
    </w:p>
    <w:p w14:paraId="2CF3036C" w14:textId="77777777" w:rsidR="00506BB3" w:rsidRDefault="00506BB3" w:rsidP="00506BB3">
      <w:pPr>
        <w:rPr>
          <w:lang w:eastAsia="de-DE"/>
        </w:rPr>
      </w:pPr>
    </w:p>
    <w:p w14:paraId="01D7039B" w14:textId="77777777" w:rsidR="00506BB3" w:rsidRDefault="00506BB3" w:rsidP="00506BB3">
      <w:pPr>
        <w:rPr>
          <w:lang w:eastAsia="de-DE"/>
        </w:rPr>
      </w:pPr>
      <w:proofErr w:type="spellStart"/>
      <w:r>
        <w:rPr>
          <w:lang w:eastAsia="de-DE"/>
        </w:rPr>
        <w:t>Deyn</w:t>
      </w:r>
      <w:proofErr w:type="spellEnd"/>
      <w:r>
        <w:rPr>
          <w:lang w:eastAsia="de-DE"/>
        </w:rPr>
        <w:t xml:space="preserve"> </w:t>
      </w:r>
      <w:proofErr w:type="spellStart"/>
      <w:r>
        <w:rPr>
          <w:lang w:eastAsia="de-DE"/>
        </w:rPr>
        <w:t>wil</w:t>
      </w:r>
      <w:proofErr w:type="spellEnd"/>
      <w:r>
        <w:rPr>
          <w:lang w:eastAsia="de-DE"/>
        </w:rPr>
        <w:t xml:space="preserve"> </w:t>
      </w:r>
      <w:proofErr w:type="spellStart"/>
      <w:r>
        <w:rPr>
          <w:lang w:eastAsia="de-DE"/>
        </w:rPr>
        <w:t>werdt</w:t>
      </w:r>
      <w:proofErr w:type="spellEnd"/>
      <w:r>
        <w:rPr>
          <w:lang w:eastAsia="de-DE"/>
        </w:rPr>
        <w:t xml:space="preserve"> heut zu tagen</w:t>
      </w:r>
    </w:p>
    <w:p w14:paraId="30B1FBB8" w14:textId="77777777" w:rsidR="00506BB3" w:rsidRDefault="00506BB3" w:rsidP="00506BB3">
      <w:pPr>
        <w:rPr>
          <w:lang w:eastAsia="de-DE"/>
        </w:rPr>
      </w:pPr>
      <w:r>
        <w:rPr>
          <w:lang w:eastAsia="de-DE"/>
        </w:rPr>
        <w:t xml:space="preserve">im </w:t>
      </w:r>
      <w:proofErr w:type="spellStart"/>
      <w:r>
        <w:rPr>
          <w:lang w:eastAsia="de-DE"/>
        </w:rPr>
        <w:t>hymel</w:t>
      </w:r>
      <w:proofErr w:type="spellEnd"/>
      <w:r>
        <w:rPr>
          <w:lang w:eastAsia="de-DE"/>
        </w:rPr>
        <w:t xml:space="preserve"> und </w:t>
      </w:r>
      <w:proofErr w:type="spellStart"/>
      <w:r>
        <w:rPr>
          <w:lang w:eastAsia="de-DE"/>
        </w:rPr>
        <w:t>auff</w:t>
      </w:r>
      <w:proofErr w:type="spellEnd"/>
      <w:r>
        <w:rPr>
          <w:lang w:eastAsia="de-DE"/>
        </w:rPr>
        <w:t xml:space="preserve"> </w:t>
      </w:r>
      <w:proofErr w:type="spellStart"/>
      <w:r>
        <w:rPr>
          <w:lang w:eastAsia="de-DE"/>
        </w:rPr>
        <w:t>erd</w:t>
      </w:r>
      <w:proofErr w:type="spellEnd"/>
      <w:r>
        <w:rPr>
          <w:lang w:eastAsia="de-DE"/>
        </w:rPr>
        <w:t>!</w:t>
      </w:r>
    </w:p>
    <w:p w14:paraId="37129458" w14:textId="77777777" w:rsidR="00506BB3" w:rsidRDefault="00506BB3" w:rsidP="00506BB3">
      <w:pPr>
        <w:rPr>
          <w:lang w:eastAsia="de-DE"/>
        </w:rPr>
      </w:pPr>
      <w:r>
        <w:rPr>
          <w:lang w:eastAsia="de-DE"/>
        </w:rPr>
        <w:t xml:space="preserve">Amos, der </w:t>
      </w:r>
      <w:proofErr w:type="spellStart"/>
      <w:r>
        <w:rPr>
          <w:lang w:eastAsia="de-DE"/>
        </w:rPr>
        <w:t>Prophete</w:t>
      </w:r>
      <w:proofErr w:type="spellEnd"/>
      <w:r>
        <w:rPr>
          <w:lang w:eastAsia="de-DE"/>
        </w:rPr>
        <w:t xml:space="preserve">, </w:t>
      </w:r>
      <w:proofErr w:type="spellStart"/>
      <w:r>
        <w:rPr>
          <w:lang w:eastAsia="de-DE"/>
        </w:rPr>
        <w:t>thut</w:t>
      </w:r>
      <w:proofErr w:type="spellEnd"/>
      <w:r>
        <w:rPr>
          <w:lang w:eastAsia="de-DE"/>
        </w:rPr>
        <w:t xml:space="preserve"> sagen,</w:t>
      </w:r>
    </w:p>
    <w:p w14:paraId="5ED1BDEC" w14:textId="77777777" w:rsidR="00506BB3" w:rsidRDefault="00506BB3" w:rsidP="00506BB3">
      <w:pPr>
        <w:rPr>
          <w:lang w:eastAsia="de-DE"/>
        </w:rPr>
      </w:pPr>
      <w:r>
        <w:rPr>
          <w:lang w:eastAsia="de-DE"/>
        </w:rPr>
        <w:t xml:space="preserve">wie das groß </w:t>
      </w:r>
      <w:proofErr w:type="spellStart"/>
      <w:r>
        <w:rPr>
          <w:lang w:eastAsia="de-DE"/>
        </w:rPr>
        <w:t>hunger</w:t>
      </w:r>
      <w:proofErr w:type="spellEnd"/>
      <w:r>
        <w:rPr>
          <w:lang w:eastAsia="de-DE"/>
        </w:rPr>
        <w:t xml:space="preserve"> wer</w:t>
      </w:r>
    </w:p>
    <w:p w14:paraId="2F6FEB4A" w14:textId="77777777" w:rsidR="00506BB3" w:rsidRDefault="00506BB3" w:rsidP="00506BB3">
      <w:pPr>
        <w:rPr>
          <w:lang w:eastAsia="de-DE"/>
        </w:rPr>
      </w:pPr>
      <w:proofErr w:type="spellStart"/>
      <w:r>
        <w:rPr>
          <w:lang w:eastAsia="de-DE"/>
        </w:rPr>
        <w:lastRenderedPageBreak/>
        <w:t>Sölt</w:t>
      </w:r>
      <w:proofErr w:type="spellEnd"/>
      <w:r>
        <w:rPr>
          <w:lang w:eastAsia="de-DE"/>
        </w:rPr>
        <w:t xml:space="preserve"> </w:t>
      </w:r>
      <w:proofErr w:type="spellStart"/>
      <w:r>
        <w:rPr>
          <w:lang w:eastAsia="de-DE"/>
        </w:rPr>
        <w:t>seyn</w:t>
      </w:r>
      <w:proofErr w:type="spellEnd"/>
      <w:r>
        <w:rPr>
          <w:lang w:eastAsia="de-DE"/>
        </w:rPr>
        <w:t xml:space="preserve"> an allen enden,</w:t>
      </w:r>
    </w:p>
    <w:p w14:paraId="73A24694" w14:textId="77777777" w:rsidR="00506BB3" w:rsidRDefault="00506BB3" w:rsidP="00506BB3">
      <w:pPr>
        <w:rPr>
          <w:lang w:eastAsia="de-DE"/>
        </w:rPr>
      </w:pPr>
      <w:r>
        <w:rPr>
          <w:lang w:eastAsia="de-DE"/>
        </w:rPr>
        <w:t xml:space="preserve">doch nicht an </w:t>
      </w:r>
      <w:proofErr w:type="spellStart"/>
      <w:r>
        <w:rPr>
          <w:lang w:eastAsia="de-DE"/>
        </w:rPr>
        <w:t>brodt</w:t>
      </w:r>
      <w:proofErr w:type="spellEnd"/>
      <w:r>
        <w:rPr>
          <w:lang w:eastAsia="de-DE"/>
        </w:rPr>
        <w:t xml:space="preserve"> </w:t>
      </w:r>
      <w:proofErr w:type="spellStart"/>
      <w:r>
        <w:rPr>
          <w:lang w:eastAsia="de-DE"/>
        </w:rPr>
        <w:t>unnd</w:t>
      </w:r>
      <w:proofErr w:type="spellEnd"/>
      <w:r>
        <w:rPr>
          <w:lang w:eastAsia="de-DE"/>
        </w:rPr>
        <w:t xml:space="preserve"> an </w:t>
      </w:r>
      <w:proofErr w:type="spellStart"/>
      <w:r>
        <w:rPr>
          <w:lang w:eastAsia="de-DE"/>
        </w:rPr>
        <w:t>wein</w:t>
      </w:r>
      <w:proofErr w:type="spellEnd"/>
      <w:r>
        <w:rPr>
          <w:lang w:eastAsia="de-DE"/>
        </w:rPr>
        <w:t>:</w:t>
      </w:r>
    </w:p>
    <w:p w14:paraId="337A8DA8" w14:textId="77777777" w:rsidR="00506BB3" w:rsidRDefault="00506BB3" w:rsidP="00506BB3">
      <w:pPr>
        <w:rPr>
          <w:lang w:eastAsia="de-DE"/>
        </w:rPr>
      </w:pPr>
      <w:r>
        <w:rPr>
          <w:lang w:eastAsia="de-DE"/>
        </w:rPr>
        <w:t xml:space="preserve">Ich </w:t>
      </w:r>
      <w:proofErr w:type="spellStart"/>
      <w:r>
        <w:rPr>
          <w:lang w:eastAsia="de-DE"/>
        </w:rPr>
        <w:t>förcht</w:t>
      </w:r>
      <w:proofErr w:type="spellEnd"/>
      <w:r>
        <w:rPr>
          <w:lang w:eastAsia="de-DE"/>
        </w:rPr>
        <w:t xml:space="preserve">, </w:t>
      </w:r>
      <w:proofErr w:type="spellStart"/>
      <w:r>
        <w:rPr>
          <w:lang w:eastAsia="de-DE"/>
        </w:rPr>
        <w:t>umb</w:t>
      </w:r>
      <w:proofErr w:type="spellEnd"/>
      <w:r>
        <w:rPr>
          <w:lang w:eastAsia="de-DE"/>
        </w:rPr>
        <w:t xml:space="preserve"> unser </w:t>
      </w:r>
      <w:proofErr w:type="spellStart"/>
      <w:r>
        <w:rPr>
          <w:lang w:eastAsia="de-DE"/>
        </w:rPr>
        <w:t>grosse</w:t>
      </w:r>
      <w:proofErr w:type="spellEnd"/>
      <w:r>
        <w:rPr>
          <w:lang w:eastAsia="de-DE"/>
        </w:rPr>
        <w:t xml:space="preserve"> </w:t>
      </w:r>
      <w:proofErr w:type="spellStart"/>
      <w:r>
        <w:rPr>
          <w:lang w:eastAsia="de-DE"/>
        </w:rPr>
        <w:t>sünde</w:t>
      </w:r>
      <w:proofErr w:type="spellEnd"/>
    </w:p>
    <w:p w14:paraId="7F994377" w14:textId="77777777" w:rsidR="00506BB3" w:rsidRDefault="00506BB3" w:rsidP="00506BB3">
      <w:pPr>
        <w:rPr>
          <w:lang w:eastAsia="de-DE"/>
        </w:rPr>
      </w:pPr>
      <w:r>
        <w:rPr>
          <w:lang w:eastAsia="de-DE"/>
        </w:rPr>
        <w:t xml:space="preserve">straffst du uns, </w:t>
      </w:r>
      <w:proofErr w:type="spellStart"/>
      <w:r>
        <w:rPr>
          <w:lang w:eastAsia="de-DE"/>
        </w:rPr>
        <w:t>herr</w:t>
      </w:r>
      <w:proofErr w:type="spellEnd"/>
      <w:r>
        <w:rPr>
          <w:lang w:eastAsia="de-DE"/>
        </w:rPr>
        <w:t>, so geschwinde,</w:t>
      </w:r>
    </w:p>
    <w:p w14:paraId="35BE197A" w14:textId="77777777" w:rsidR="00506BB3" w:rsidRDefault="00506BB3" w:rsidP="00506BB3">
      <w:pPr>
        <w:rPr>
          <w:lang w:eastAsia="de-DE"/>
        </w:rPr>
      </w:pPr>
      <w:proofErr w:type="spellStart"/>
      <w:r>
        <w:rPr>
          <w:lang w:eastAsia="de-DE"/>
        </w:rPr>
        <w:t>wilt</w:t>
      </w:r>
      <w:proofErr w:type="spellEnd"/>
      <w:r>
        <w:rPr>
          <w:lang w:eastAsia="de-DE"/>
        </w:rPr>
        <w:t xml:space="preserve"> suchen die </w:t>
      </w:r>
      <w:proofErr w:type="spellStart"/>
      <w:r>
        <w:rPr>
          <w:lang w:eastAsia="de-DE"/>
        </w:rPr>
        <w:t>kinder</w:t>
      </w:r>
      <w:proofErr w:type="spellEnd"/>
      <w:r>
        <w:rPr>
          <w:lang w:eastAsia="de-DE"/>
        </w:rPr>
        <w:t xml:space="preserve"> dein.</w:t>
      </w:r>
    </w:p>
    <w:p w14:paraId="58E430DD" w14:textId="77777777" w:rsidR="00506BB3" w:rsidRDefault="00506BB3" w:rsidP="00506BB3">
      <w:pPr>
        <w:rPr>
          <w:lang w:eastAsia="de-DE"/>
        </w:rPr>
      </w:pPr>
    </w:p>
    <w:p w14:paraId="45337C6E" w14:textId="77777777" w:rsidR="00506BB3" w:rsidRDefault="00506BB3" w:rsidP="00506BB3">
      <w:pPr>
        <w:rPr>
          <w:lang w:eastAsia="de-DE"/>
        </w:rPr>
      </w:pPr>
      <w:r>
        <w:rPr>
          <w:lang w:eastAsia="de-DE"/>
        </w:rPr>
        <w:t xml:space="preserve">Das </w:t>
      </w:r>
      <w:proofErr w:type="spellStart"/>
      <w:r>
        <w:rPr>
          <w:lang w:eastAsia="de-DE"/>
        </w:rPr>
        <w:t>teglich</w:t>
      </w:r>
      <w:proofErr w:type="spellEnd"/>
      <w:r>
        <w:rPr>
          <w:lang w:eastAsia="de-DE"/>
        </w:rPr>
        <w:t xml:space="preserve"> </w:t>
      </w:r>
      <w:proofErr w:type="spellStart"/>
      <w:r>
        <w:rPr>
          <w:lang w:eastAsia="de-DE"/>
        </w:rPr>
        <w:t>brot</w:t>
      </w:r>
      <w:proofErr w:type="spellEnd"/>
      <w:r>
        <w:rPr>
          <w:lang w:eastAsia="de-DE"/>
        </w:rPr>
        <w:t xml:space="preserve"> gib uns heute</w:t>
      </w:r>
    </w:p>
    <w:p w14:paraId="6339623F" w14:textId="77777777" w:rsidR="00506BB3" w:rsidRDefault="00506BB3" w:rsidP="00506BB3">
      <w:pPr>
        <w:rPr>
          <w:lang w:eastAsia="de-DE"/>
        </w:rPr>
      </w:pPr>
      <w:r>
        <w:rPr>
          <w:lang w:eastAsia="de-DE"/>
        </w:rPr>
        <w:t xml:space="preserve">und </w:t>
      </w:r>
      <w:proofErr w:type="spellStart"/>
      <w:r>
        <w:rPr>
          <w:lang w:eastAsia="de-DE"/>
        </w:rPr>
        <w:t>verlaß</w:t>
      </w:r>
      <w:proofErr w:type="spellEnd"/>
      <w:r>
        <w:rPr>
          <w:lang w:eastAsia="de-DE"/>
        </w:rPr>
        <w:t xml:space="preserve"> uns unsere schuld!</w:t>
      </w:r>
    </w:p>
    <w:p w14:paraId="2B7B065F" w14:textId="77777777" w:rsidR="00506BB3" w:rsidRDefault="00506BB3" w:rsidP="00506BB3">
      <w:pPr>
        <w:rPr>
          <w:lang w:eastAsia="de-DE"/>
        </w:rPr>
      </w:pPr>
      <w:proofErr w:type="spellStart"/>
      <w:r>
        <w:rPr>
          <w:lang w:eastAsia="de-DE"/>
        </w:rPr>
        <w:t>Hilff</w:t>
      </w:r>
      <w:proofErr w:type="spellEnd"/>
      <w:r>
        <w:rPr>
          <w:lang w:eastAsia="de-DE"/>
        </w:rPr>
        <w:t xml:space="preserve"> uns Christen </w:t>
      </w:r>
      <w:proofErr w:type="spellStart"/>
      <w:r>
        <w:rPr>
          <w:lang w:eastAsia="de-DE"/>
        </w:rPr>
        <w:t>leüte</w:t>
      </w:r>
      <w:proofErr w:type="spellEnd"/>
      <w:r>
        <w:rPr>
          <w:lang w:eastAsia="de-DE"/>
        </w:rPr>
        <w:t>,</w:t>
      </w:r>
    </w:p>
    <w:p w14:paraId="29B02B2D" w14:textId="77777777" w:rsidR="00506BB3" w:rsidRDefault="00506BB3" w:rsidP="00506BB3">
      <w:pPr>
        <w:rPr>
          <w:lang w:eastAsia="de-DE"/>
        </w:rPr>
      </w:pPr>
      <w:proofErr w:type="spellStart"/>
      <w:r>
        <w:rPr>
          <w:lang w:eastAsia="de-DE"/>
        </w:rPr>
        <w:t>verlaß</w:t>
      </w:r>
      <w:proofErr w:type="spellEnd"/>
      <w:r>
        <w:rPr>
          <w:lang w:eastAsia="de-DE"/>
        </w:rPr>
        <w:t xml:space="preserve"> nicht die </w:t>
      </w:r>
      <w:proofErr w:type="spellStart"/>
      <w:r>
        <w:rPr>
          <w:lang w:eastAsia="de-DE"/>
        </w:rPr>
        <w:t>unschuld</w:t>
      </w:r>
      <w:proofErr w:type="spellEnd"/>
      <w:r>
        <w:rPr>
          <w:lang w:eastAsia="de-DE"/>
        </w:rPr>
        <w:t>.</w:t>
      </w:r>
    </w:p>
    <w:p w14:paraId="66752DD2" w14:textId="77777777" w:rsidR="00506BB3" w:rsidRDefault="00506BB3" w:rsidP="00506BB3">
      <w:pPr>
        <w:rPr>
          <w:lang w:eastAsia="de-DE"/>
        </w:rPr>
      </w:pPr>
      <w:r>
        <w:rPr>
          <w:lang w:eastAsia="de-DE"/>
        </w:rPr>
        <w:t xml:space="preserve">Sich, wie sie uns haben </w:t>
      </w:r>
      <w:proofErr w:type="spellStart"/>
      <w:r>
        <w:rPr>
          <w:lang w:eastAsia="de-DE"/>
        </w:rPr>
        <w:t>genarret</w:t>
      </w:r>
      <w:proofErr w:type="spellEnd"/>
    </w:p>
    <w:p w14:paraId="386BAE47" w14:textId="77777777" w:rsidR="00506BB3" w:rsidRDefault="00506BB3" w:rsidP="00506BB3">
      <w:pPr>
        <w:rPr>
          <w:lang w:eastAsia="de-DE"/>
        </w:rPr>
      </w:pPr>
      <w:proofErr w:type="spellStart"/>
      <w:r>
        <w:rPr>
          <w:lang w:eastAsia="de-DE"/>
        </w:rPr>
        <w:t>so gar</w:t>
      </w:r>
      <w:proofErr w:type="spellEnd"/>
      <w:r>
        <w:rPr>
          <w:lang w:eastAsia="de-DE"/>
        </w:rPr>
        <w:t xml:space="preserve"> ein lange </w:t>
      </w:r>
      <w:proofErr w:type="spellStart"/>
      <w:r>
        <w:rPr>
          <w:lang w:eastAsia="de-DE"/>
        </w:rPr>
        <w:t>zeyt</w:t>
      </w:r>
      <w:proofErr w:type="spellEnd"/>
      <w:r>
        <w:rPr>
          <w:lang w:eastAsia="de-DE"/>
        </w:rPr>
        <w:t>,</w:t>
      </w:r>
    </w:p>
    <w:p w14:paraId="16099D3B" w14:textId="77777777" w:rsidR="00506BB3" w:rsidRDefault="00506BB3" w:rsidP="00506BB3">
      <w:pPr>
        <w:rPr>
          <w:lang w:eastAsia="de-DE"/>
        </w:rPr>
      </w:pPr>
      <w:r>
        <w:rPr>
          <w:lang w:eastAsia="de-DE"/>
        </w:rPr>
        <w:t xml:space="preserve">In </w:t>
      </w:r>
      <w:proofErr w:type="spellStart"/>
      <w:r>
        <w:rPr>
          <w:lang w:eastAsia="de-DE"/>
        </w:rPr>
        <w:t>boßheyt</w:t>
      </w:r>
      <w:proofErr w:type="spellEnd"/>
      <w:r>
        <w:rPr>
          <w:lang w:eastAsia="de-DE"/>
        </w:rPr>
        <w:t xml:space="preserve"> sind sie verharret,</w:t>
      </w:r>
    </w:p>
    <w:p w14:paraId="09E1A632" w14:textId="77777777" w:rsidR="00506BB3" w:rsidRDefault="00506BB3" w:rsidP="00506BB3">
      <w:pPr>
        <w:rPr>
          <w:lang w:eastAsia="de-DE"/>
        </w:rPr>
      </w:pPr>
      <w:r>
        <w:rPr>
          <w:lang w:eastAsia="de-DE"/>
        </w:rPr>
        <w:t xml:space="preserve">in </w:t>
      </w:r>
      <w:proofErr w:type="spellStart"/>
      <w:r>
        <w:rPr>
          <w:lang w:eastAsia="de-DE"/>
        </w:rPr>
        <w:t>jrem</w:t>
      </w:r>
      <w:proofErr w:type="spellEnd"/>
      <w:r>
        <w:rPr>
          <w:lang w:eastAsia="de-DE"/>
        </w:rPr>
        <w:t xml:space="preserve"> </w:t>
      </w:r>
      <w:proofErr w:type="spellStart"/>
      <w:r>
        <w:rPr>
          <w:lang w:eastAsia="de-DE"/>
        </w:rPr>
        <w:t>geytz</w:t>
      </w:r>
      <w:proofErr w:type="spellEnd"/>
      <w:r>
        <w:rPr>
          <w:lang w:eastAsia="de-DE"/>
        </w:rPr>
        <w:t xml:space="preserve"> erstarret,</w:t>
      </w:r>
    </w:p>
    <w:p w14:paraId="30B183C3" w14:textId="77777777" w:rsidR="00506BB3" w:rsidRDefault="00506BB3" w:rsidP="00506BB3">
      <w:pPr>
        <w:rPr>
          <w:lang w:eastAsia="de-DE"/>
        </w:rPr>
      </w:pPr>
      <w:r>
        <w:rPr>
          <w:lang w:eastAsia="de-DE"/>
        </w:rPr>
        <w:t xml:space="preserve">die </w:t>
      </w:r>
      <w:proofErr w:type="spellStart"/>
      <w:r>
        <w:rPr>
          <w:lang w:eastAsia="de-DE"/>
        </w:rPr>
        <w:t>warheyt</w:t>
      </w:r>
      <w:proofErr w:type="spellEnd"/>
      <w:r>
        <w:rPr>
          <w:lang w:eastAsia="de-DE"/>
        </w:rPr>
        <w:t xml:space="preserve"> </w:t>
      </w:r>
      <w:proofErr w:type="spellStart"/>
      <w:r>
        <w:rPr>
          <w:lang w:eastAsia="de-DE"/>
        </w:rPr>
        <w:t>verschwigen</w:t>
      </w:r>
      <w:proofErr w:type="spellEnd"/>
      <w:r>
        <w:rPr>
          <w:lang w:eastAsia="de-DE"/>
        </w:rPr>
        <w:t xml:space="preserve"> </w:t>
      </w:r>
      <w:proofErr w:type="spellStart"/>
      <w:r>
        <w:rPr>
          <w:lang w:eastAsia="de-DE"/>
        </w:rPr>
        <w:t>leyt</w:t>
      </w:r>
      <w:proofErr w:type="spellEnd"/>
      <w:r>
        <w:rPr>
          <w:lang w:eastAsia="de-DE"/>
        </w:rPr>
        <w:t>.</w:t>
      </w:r>
    </w:p>
    <w:p w14:paraId="2518A124" w14:textId="77777777" w:rsidR="00506BB3" w:rsidRDefault="00506BB3" w:rsidP="00506BB3">
      <w:pPr>
        <w:rPr>
          <w:lang w:eastAsia="de-DE"/>
        </w:rPr>
      </w:pPr>
    </w:p>
    <w:p w14:paraId="3CEA98A0" w14:textId="77777777" w:rsidR="00506BB3" w:rsidRDefault="00506BB3" w:rsidP="00506BB3">
      <w:pPr>
        <w:rPr>
          <w:lang w:eastAsia="de-DE"/>
        </w:rPr>
      </w:pPr>
      <w:r>
        <w:rPr>
          <w:lang w:eastAsia="de-DE"/>
        </w:rPr>
        <w:t xml:space="preserve">Die </w:t>
      </w:r>
      <w:proofErr w:type="spellStart"/>
      <w:r>
        <w:rPr>
          <w:lang w:eastAsia="de-DE"/>
        </w:rPr>
        <w:t>warheyt</w:t>
      </w:r>
      <w:proofErr w:type="spellEnd"/>
      <w:r>
        <w:rPr>
          <w:lang w:eastAsia="de-DE"/>
        </w:rPr>
        <w:t xml:space="preserve"> ist das </w:t>
      </w:r>
      <w:proofErr w:type="spellStart"/>
      <w:r>
        <w:rPr>
          <w:lang w:eastAsia="de-DE"/>
        </w:rPr>
        <w:t>brotte</w:t>
      </w:r>
      <w:proofErr w:type="spellEnd"/>
      <w:r>
        <w:rPr>
          <w:lang w:eastAsia="de-DE"/>
        </w:rPr>
        <w:t>,</w:t>
      </w:r>
    </w:p>
    <w:p w14:paraId="0EEE14F5" w14:textId="77777777" w:rsidR="00506BB3" w:rsidRDefault="00506BB3" w:rsidP="00506BB3">
      <w:pPr>
        <w:rPr>
          <w:lang w:eastAsia="de-DE"/>
        </w:rPr>
      </w:pPr>
      <w:r>
        <w:rPr>
          <w:lang w:eastAsia="de-DE"/>
        </w:rPr>
        <w:t xml:space="preserve">das Amos melden </w:t>
      </w:r>
      <w:proofErr w:type="spellStart"/>
      <w:r>
        <w:rPr>
          <w:lang w:eastAsia="de-DE"/>
        </w:rPr>
        <w:t>thut</w:t>
      </w:r>
      <w:proofErr w:type="spellEnd"/>
      <w:r>
        <w:rPr>
          <w:lang w:eastAsia="de-DE"/>
        </w:rPr>
        <w:t>,</w:t>
      </w:r>
    </w:p>
    <w:p w14:paraId="5EA6C4E2" w14:textId="77777777" w:rsidR="00506BB3" w:rsidRDefault="00506BB3" w:rsidP="00506BB3">
      <w:pPr>
        <w:rPr>
          <w:lang w:eastAsia="de-DE"/>
        </w:rPr>
      </w:pPr>
      <w:r>
        <w:rPr>
          <w:lang w:eastAsia="de-DE"/>
        </w:rPr>
        <w:t xml:space="preserve">Das ist das </w:t>
      </w:r>
      <w:proofErr w:type="spellStart"/>
      <w:r>
        <w:rPr>
          <w:lang w:eastAsia="de-DE"/>
        </w:rPr>
        <w:t>götlich</w:t>
      </w:r>
      <w:proofErr w:type="spellEnd"/>
      <w:r>
        <w:rPr>
          <w:lang w:eastAsia="de-DE"/>
        </w:rPr>
        <w:t xml:space="preserve"> </w:t>
      </w:r>
      <w:proofErr w:type="spellStart"/>
      <w:r>
        <w:rPr>
          <w:lang w:eastAsia="de-DE"/>
        </w:rPr>
        <w:t>worte</w:t>
      </w:r>
      <w:proofErr w:type="spellEnd"/>
      <w:r>
        <w:rPr>
          <w:lang w:eastAsia="de-DE"/>
        </w:rPr>
        <w:t>,</w:t>
      </w:r>
    </w:p>
    <w:p w14:paraId="3EDBEFB0" w14:textId="77777777" w:rsidR="00506BB3" w:rsidRDefault="00506BB3" w:rsidP="00506BB3">
      <w:pPr>
        <w:rPr>
          <w:lang w:eastAsia="de-DE"/>
        </w:rPr>
      </w:pPr>
      <w:r>
        <w:rPr>
          <w:lang w:eastAsia="de-DE"/>
        </w:rPr>
        <w:t xml:space="preserve">das uns </w:t>
      </w:r>
      <w:proofErr w:type="spellStart"/>
      <w:r>
        <w:rPr>
          <w:lang w:eastAsia="de-DE"/>
        </w:rPr>
        <w:t>erneren</w:t>
      </w:r>
      <w:proofErr w:type="spellEnd"/>
      <w:r>
        <w:rPr>
          <w:lang w:eastAsia="de-DE"/>
        </w:rPr>
        <w:t xml:space="preserve"> </w:t>
      </w:r>
      <w:proofErr w:type="spellStart"/>
      <w:r>
        <w:rPr>
          <w:lang w:eastAsia="de-DE"/>
        </w:rPr>
        <w:t>thut</w:t>
      </w:r>
      <w:proofErr w:type="spellEnd"/>
      <w:r>
        <w:rPr>
          <w:lang w:eastAsia="de-DE"/>
        </w:rPr>
        <w:t>.</w:t>
      </w:r>
    </w:p>
    <w:p w14:paraId="168707C2" w14:textId="77777777" w:rsidR="00506BB3" w:rsidRDefault="00506BB3" w:rsidP="00506BB3">
      <w:pPr>
        <w:rPr>
          <w:lang w:eastAsia="de-DE"/>
        </w:rPr>
      </w:pPr>
      <w:r>
        <w:rPr>
          <w:lang w:eastAsia="de-DE"/>
        </w:rPr>
        <w:t xml:space="preserve">Es ist </w:t>
      </w:r>
      <w:proofErr w:type="spellStart"/>
      <w:r>
        <w:rPr>
          <w:lang w:eastAsia="de-DE"/>
        </w:rPr>
        <w:t>so gar</w:t>
      </w:r>
      <w:proofErr w:type="spellEnd"/>
      <w:r>
        <w:rPr>
          <w:lang w:eastAsia="de-DE"/>
        </w:rPr>
        <w:t xml:space="preserve"> </w:t>
      </w:r>
      <w:proofErr w:type="spellStart"/>
      <w:r>
        <w:rPr>
          <w:lang w:eastAsia="de-DE"/>
        </w:rPr>
        <w:t>versigen</w:t>
      </w:r>
      <w:proofErr w:type="spellEnd"/>
      <w:r>
        <w:rPr>
          <w:lang w:eastAsia="de-DE"/>
        </w:rPr>
        <w:t>,</w:t>
      </w:r>
    </w:p>
    <w:p w14:paraId="554168A1" w14:textId="77777777" w:rsidR="00506BB3" w:rsidRDefault="00506BB3" w:rsidP="00506BB3">
      <w:pPr>
        <w:rPr>
          <w:lang w:eastAsia="de-DE"/>
        </w:rPr>
      </w:pPr>
      <w:r>
        <w:rPr>
          <w:lang w:eastAsia="de-DE"/>
        </w:rPr>
        <w:t xml:space="preserve">das schafft </w:t>
      </w:r>
      <w:proofErr w:type="spellStart"/>
      <w:r>
        <w:rPr>
          <w:lang w:eastAsia="de-DE"/>
        </w:rPr>
        <w:t>geytz</w:t>
      </w:r>
      <w:proofErr w:type="spellEnd"/>
      <w:r>
        <w:rPr>
          <w:lang w:eastAsia="de-DE"/>
        </w:rPr>
        <w:t xml:space="preserve">, </w:t>
      </w:r>
      <w:proofErr w:type="spellStart"/>
      <w:r>
        <w:rPr>
          <w:lang w:eastAsia="de-DE"/>
        </w:rPr>
        <w:t>ubermut</w:t>
      </w:r>
      <w:proofErr w:type="spellEnd"/>
      <w:r>
        <w:rPr>
          <w:lang w:eastAsia="de-DE"/>
        </w:rPr>
        <w:t>,</w:t>
      </w:r>
    </w:p>
    <w:p w14:paraId="4957C972" w14:textId="77777777" w:rsidR="00506BB3" w:rsidRDefault="00506BB3" w:rsidP="00506BB3">
      <w:pPr>
        <w:rPr>
          <w:lang w:eastAsia="de-DE"/>
        </w:rPr>
      </w:pPr>
      <w:r>
        <w:rPr>
          <w:lang w:eastAsia="de-DE"/>
        </w:rPr>
        <w:t xml:space="preserve">Und ist gar </w:t>
      </w:r>
      <w:proofErr w:type="spellStart"/>
      <w:r>
        <w:rPr>
          <w:lang w:eastAsia="de-DE"/>
        </w:rPr>
        <w:t>verschwigen</w:t>
      </w:r>
      <w:proofErr w:type="spellEnd"/>
      <w:r>
        <w:rPr>
          <w:lang w:eastAsia="de-DE"/>
        </w:rPr>
        <w:t>,</w:t>
      </w:r>
    </w:p>
    <w:p w14:paraId="47D7F5E7" w14:textId="77777777" w:rsidR="00506BB3" w:rsidRDefault="00506BB3" w:rsidP="00506BB3">
      <w:pPr>
        <w:rPr>
          <w:lang w:eastAsia="de-DE"/>
        </w:rPr>
      </w:pPr>
      <w:r>
        <w:rPr>
          <w:lang w:eastAsia="de-DE"/>
        </w:rPr>
        <w:t xml:space="preserve">was </w:t>
      </w:r>
      <w:proofErr w:type="spellStart"/>
      <w:r>
        <w:rPr>
          <w:lang w:eastAsia="de-DE"/>
        </w:rPr>
        <w:t>bleybt</w:t>
      </w:r>
      <w:proofErr w:type="spellEnd"/>
      <w:r>
        <w:rPr>
          <w:lang w:eastAsia="de-DE"/>
        </w:rPr>
        <w:t xml:space="preserve"> da </w:t>
      </w:r>
      <w:proofErr w:type="spellStart"/>
      <w:r>
        <w:rPr>
          <w:lang w:eastAsia="de-DE"/>
        </w:rPr>
        <w:t>hinden</w:t>
      </w:r>
      <w:proofErr w:type="spellEnd"/>
      <w:r>
        <w:rPr>
          <w:lang w:eastAsia="de-DE"/>
        </w:rPr>
        <w:t xml:space="preserve"> </w:t>
      </w:r>
      <w:proofErr w:type="spellStart"/>
      <w:r>
        <w:rPr>
          <w:lang w:eastAsia="de-DE"/>
        </w:rPr>
        <w:t>ligen</w:t>
      </w:r>
      <w:proofErr w:type="spellEnd"/>
      <w:r>
        <w:rPr>
          <w:lang w:eastAsia="de-DE"/>
        </w:rPr>
        <w:t>,</w:t>
      </w:r>
    </w:p>
    <w:p w14:paraId="43017071" w14:textId="77777777" w:rsidR="00506BB3" w:rsidRDefault="00506BB3" w:rsidP="00506BB3">
      <w:pPr>
        <w:rPr>
          <w:lang w:eastAsia="de-DE"/>
        </w:rPr>
      </w:pPr>
      <w:r>
        <w:rPr>
          <w:lang w:eastAsia="de-DE"/>
        </w:rPr>
        <w:t xml:space="preserve">wie Ezechiel melden </w:t>
      </w:r>
      <w:proofErr w:type="spellStart"/>
      <w:r>
        <w:rPr>
          <w:lang w:eastAsia="de-DE"/>
        </w:rPr>
        <w:t>thut</w:t>
      </w:r>
      <w:proofErr w:type="spellEnd"/>
      <w:r>
        <w:rPr>
          <w:lang w:eastAsia="de-DE"/>
        </w:rPr>
        <w:t>.</w:t>
      </w:r>
    </w:p>
    <w:p w14:paraId="29436A81" w14:textId="77777777" w:rsidR="00506BB3" w:rsidRDefault="00506BB3" w:rsidP="00506BB3">
      <w:pPr>
        <w:rPr>
          <w:lang w:eastAsia="de-DE"/>
        </w:rPr>
      </w:pPr>
    </w:p>
    <w:p w14:paraId="1A59AD55" w14:textId="77777777" w:rsidR="00506BB3" w:rsidRDefault="00506BB3" w:rsidP="00506BB3">
      <w:pPr>
        <w:rPr>
          <w:lang w:eastAsia="de-DE"/>
        </w:rPr>
      </w:pPr>
      <w:r>
        <w:rPr>
          <w:lang w:eastAsia="de-DE"/>
        </w:rPr>
        <w:t>Als wir unser schuld vergeben</w:t>
      </w:r>
    </w:p>
    <w:p w14:paraId="7D5B60E1" w14:textId="77777777" w:rsidR="00506BB3" w:rsidRDefault="00506BB3" w:rsidP="00506BB3">
      <w:pPr>
        <w:rPr>
          <w:lang w:eastAsia="de-DE"/>
        </w:rPr>
      </w:pPr>
      <w:proofErr w:type="spellStart"/>
      <w:r>
        <w:rPr>
          <w:lang w:eastAsia="de-DE"/>
        </w:rPr>
        <w:t>verlaß</w:t>
      </w:r>
      <w:proofErr w:type="spellEnd"/>
      <w:r>
        <w:rPr>
          <w:lang w:eastAsia="de-DE"/>
        </w:rPr>
        <w:t xml:space="preserve"> uns unser </w:t>
      </w:r>
      <w:proofErr w:type="spellStart"/>
      <w:r>
        <w:rPr>
          <w:lang w:eastAsia="de-DE"/>
        </w:rPr>
        <w:t>leydt</w:t>
      </w:r>
      <w:proofErr w:type="spellEnd"/>
      <w:r>
        <w:rPr>
          <w:lang w:eastAsia="de-DE"/>
        </w:rPr>
        <w:t>!</w:t>
      </w:r>
    </w:p>
    <w:p w14:paraId="35A09120" w14:textId="77777777" w:rsidR="00506BB3" w:rsidRDefault="00506BB3" w:rsidP="00506BB3">
      <w:pPr>
        <w:rPr>
          <w:lang w:eastAsia="de-DE"/>
        </w:rPr>
      </w:pPr>
      <w:r>
        <w:rPr>
          <w:lang w:eastAsia="de-DE"/>
        </w:rPr>
        <w:t>Wenn sie uns das nachreden,</w:t>
      </w:r>
    </w:p>
    <w:p w14:paraId="6BEC35FD" w14:textId="77777777" w:rsidR="00506BB3" w:rsidRDefault="00506BB3" w:rsidP="00506BB3">
      <w:pPr>
        <w:rPr>
          <w:lang w:eastAsia="de-DE"/>
        </w:rPr>
      </w:pPr>
      <w:r>
        <w:rPr>
          <w:lang w:eastAsia="de-DE"/>
        </w:rPr>
        <w:t xml:space="preserve">in </w:t>
      </w:r>
      <w:proofErr w:type="spellStart"/>
      <w:r>
        <w:rPr>
          <w:lang w:eastAsia="de-DE"/>
        </w:rPr>
        <w:t>versuchung</w:t>
      </w:r>
      <w:proofErr w:type="spellEnd"/>
      <w:r>
        <w:rPr>
          <w:lang w:eastAsia="de-DE"/>
        </w:rPr>
        <w:t xml:space="preserve"> uns nicht </w:t>
      </w:r>
      <w:proofErr w:type="spellStart"/>
      <w:r>
        <w:rPr>
          <w:lang w:eastAsia="de-DE"/>
        </w:rPr>
        <w:t>leyt</w:t>
      </w:r>
      <w:proofErr w:type="spellEnd"/>
      <w:r>
        <w:rPr>
          <w:lang w:eastAsia="de-DE"/>
        </w:rPr>
        <w:t>.</w:t>
      </w:r>
    </w:p>
    <w:p w14:paraId="5FE0220B" w14:textId="77777777" w:rsidR="00506BB3" w:rsidRDefault="00506BB3" w:rsidP="00506BB3">
      <w:pPr>
        <w:rPr>
          <w:lang w:eastAsia="de-DE"/>
        </w:rPr>
      </w:pPr>
      <w:r>
        <w:rPr>
          <w:lang w:eastAsia="de-DE"/>
        </w:rPr>
        <w:t xml:space="preserve">Herr </w:t>
      </w:r>
      <w:proofErr w:type="spellStart"/>
      <w:r>
        <w:rPr>
          <w:lang w:eastAsia="de-DE"/>
        </w:rPr>
        <w:t>hilff</w:t>
      </w:r>
      <w:proofErr w:type="spellEnd"/>
      <w:r>
        <w:rPr>
          <w:lang w:eastAsia="de-DE"/>
        </w:rPr>
        <w:t xml:space="preserve">, das </w:t>
      </w:r>
      <w:proofErr w:type="spellStart"/>
      <w:r>
        <w:rPr>
          <w:lang w:eastAsia="de-DE"/>
        </w:rPr>
        <w:t>wirs</w:t>
      </w:r>
      <w:proofErr w:type="spellEnd"/>
      <w:r>
        <w:rPr>
          <w:lang w:eastAsia="de-DE"/>
        </w:rPr>
        <w:t xml:space="preserve"> nicht rechen</w:t>
      </w:r>
    </w:p>
    <w:p w14:paraId="3486F902" w14:textId="77777777" w:rsidR="00506BB3" w:rsidRDefault="00506BB3" w:rsidP="00506BB3">
      <w:pPr>
        <w:rPr>
          <w:lang w:eastAsia="de-DE"/>
        </w:rPr>
      </w:pPr>
      <w:r>
        <w:rPr>
          <w:lang w:eastAsia="de-DE"/>
        </w:rPr>
        <w:lastRenderedPageBreak/>
        <w:t xml:space="preserve">mit der </w:t>
      </w:r>
      <w:proofErr w:type="spellStart"/>
      <w:r>
        <w:rPr>
          <w:lang w:eastAsia="de-DE"/>
        </w:rPr>
        <w:t>that</w:t>
      </w:r>
      <w:proofErr w:type="spellEnd"/>
      <w:r>
        <w:rPr>
          <w:lang w:eastAsia="de-DE"/>
        </w:rPr>
        <w:t xml:space="preserve"> unser </w:t>
      </w:r>
      <w:proofErr w:type="spellStart"/>
      <w:r>
        <w:rPr>
          <w:lang w:eastAsia="de-DE"/>
        </w:rPr>
        <w:t>handt</w:t>
      </w:r>
      <w:proofErr w:type="spellEnd"/>
      <w:r>
        <w:rPr>
          <w:lang w:eastAsia="de-DE"/>
        </w:rPr>
        <w:t>,</w:t>
      </w:r>
    </w:p>
    <w:p w14:paraId="390B829D" w14:textId="77777777" w:rsidR="00506BB3" w:rsidRDefault="00506BB3" w:rsidP="00506BB3">
      <w:pPr>
        <w:rPr>
          <w:lang w:eastAsia="de-DE"/>
        </w:rPr>
      </w:pPr>
      <w:r>
        <w:rPr>
          <w:lang w:eastAsia="de-DE"/>
        </w:rPr>
        <w:t xml:space="preserve">Das wir dein </w:t>
      </w:r>
      <w:proofErr w:type="spellStart"/>
      <w:r>
        <w:rPr>
          <w:lang w:eastAsia="de-DE"/>
        </w:rPr>
        <w:t>gebot</w:t>
      </w:r>
      <w:proofErr w:type="spellEnd"/>
      <w:r>
        <w:rPr>
          <w:lang w:eastAsia="de-DE"/>
        </w:rPr>
        <w:t xml:space="preserve"> nicht brechen</w:t>
      </w:r>
    </w:p>
    <w:p w14:paraId="099EA66B" w14:textId="77777777" w:rsidR="00506BB3" w:rsidRDefault="00506BB3" w:rsidP="00506BB3">
      <w:pPr>
        <w:rPr>
          <w:lang w:eastAsia="de-DE"/>
        </w:rPr>
      </w:pPr>
      <w:r>
        <w:rPr>
          <w:lang w:eastAsia="de-DE"/>
        </w:rPr>
        <w:t xml:space="preserve">und unsern glauben </w:t>
      </w:r>
      <w:proofErr w:type="spellStart"/>
      <w:r>
        <w:rPr>
          <w:lang w:eastAsia="de-DE"/>
        </w:rPr>
        <w:t>schwechen</w:t>
      </w:r>
      <w:proofErr w:type="spellEnd"/>
      <w:r>
        <w:rPr>
          <w:lang w:eastAsia="de-DE"/>
        </w:rPr>
        <w:t>,</w:t>
      </w:r>
    </w:p>
    <w:p w14:paraId="26630122" w14:textId="77777777" w:rsidR="00506BB3" w:rsidRDefault="00506BB3" w:rsidP="00506BB3">
      <w:pPr>
        <w:rPr>
          <w:lang w:eastAsia="de-DE"/>
        </w:rPr>
      </w:pPr>
      <w:r>
        <w:rPr>
          <w:lang w:eastAsia="de-DE"/>
        </w:rPr>
        <w:t xml:space="preserve">behalt uns vor aller </w:t>
      </w:r>
      <w:proofErr w:type="spellStart"/>
      <w:r>
        <w:rPr>
          <w:lang w:eastAsia="de-DE"/>
        </w:rPr>
        <w:t>schandt</w:t>
      </w:r>
      <w:proofErr w:type="spellEnd"/>
      <w:r>
        <w:rPr>
          <w:lang w:eastAsia="de-DE"/>
        </w:rPr>
        <w:t>.</w:t>
      </w:r>
    </w:p>
    <w:p w14:paraId="3F2F39E9" w14:textId="77777777" w:rsidR="00506BB3" w:rsidRDefault="00506BB3" w:rsidP="00506BB3">
      <w:pPr>
        <w:rPr>
          <w:lang w:eastAsia="de-DE"/>
        </w:rPr>
      </w:pPr>
    </w:p>
    <w:p w14:paraId="11CD8134" w14:textId="77777777" w:rsidR="00506BB3" w:rsidRDefault="00506BB3" w:rsidP="00506BB3">
      <w:pPr>
        <w:rPr>
          <w:lang w:eastAsia="de-DE"/>
        </w:rPr>
      </w:pPr>
      <w:r>
        <w:rPr>
          <w:lang w:eastAsia="de-DE"/>
        </w:rPr>
        <w:t>Sunder wöllest uns erlösen,</w:t>
      </w:r>
    </w:p>
    <w:p w14:paraId="13E26E67" w14:textId="77777777" w:rsidR="00506BB3" w:rsidRDefault="00506BB3" w:rsidP="00506BB3">
      <w:pPr>
        <w:rPr>
          <w:lang w:eastAsia="de-DE"/>
        </w:rPr>
      </w:pPr>
      <w:proofErr w:type="spellStart"/>
      <w:r>
        <w:rPr>
          <w:lang w:eastAsia="de-DE"/>
        </w:rPr>
        <w:t>herr</w:t>
      </w:r>
      <w:proofErr w:type="spellEnd"/>
      <w:r>
        <w:rPr>
          <w:lang w:eastAsia="de-DE"/>
        </w:rPr>
        <w:t xml:space="preserve"> </w:t>
      </w:r>
      <w:proofErr w:type="spellStart"/>
      <w:r>
        <w:rPr>
          <w:lang w:eastAsia="de-DE"/>
        </w:rPr>
        <w:t>Got</w:t>
      </w:r>
      <w:proofErr w:type="spellEnd"/>
      <w:r>
        <w:rPr>
          <w:lang w:eastAsia="de-DE"/>
        </w:rPr>
        <w:t xml:space="preserve">, von ewiger </w:t>
      </w:r>
      <w:proofErr w:type="spellStart"/>
      <w:r>
        <w:rPr>
          <w:lang w:eastAsia="de-DE"/>
        </w:rPr>
        <w:t>schandt</w:t>
      </w:r>
      <w:proofErr w:type="spellEnd"/>
      <w:r>
        <w:rPr>
          <w:lang w:eastAsia="de-DE"/>
        </w:rPr>
        <w:t>!</w:t>
      </w:r>
    </w:p>
    <w:p w14:paraId="70B215F8" w14:textId="77777777" w:rsidR="00506BB3" w:rsidRDefault="00506BB3" w:rsidP="00506BB3">
      <w:pPr>
        <w:rPr>
          <w:lang w:eastAsia="de-DE"/>
        </w:rPr>
      </w:pPr>
      <w:proofErr w:type="spellStart"/>
      <w:r>
        <w:rPr>
          <w:lang w:eastAsia="de-DE"/>
        </w:rPr>
        <w:t>nser</w:t>
      </w:r>
      <w:proofErr w:type="spellEnd"/>
      <w:r>
        <w:rPr>
          <w:lang w:eastAsia="de-DE"/>
        </w:rPr>
        <w:t xml:space="preserve"> </w:t>
      </w:r>
      <w:proofErr w:type="spellStart"/>
      <w:r>
        <w:rPr>
          <w:lang w:eastAsia="de-DE"/>
        </w:rPr>
        <w:t>seelen</w:t>
      </w:r>
      <w:proofErr w:type="spellEnd"/>
      <w:r>
        <w:rPr>
          <w:lang w:eastAsia="de-DE"/>
        </w:rPr>
        <w:t xml:space="preserve"> wöllest trösten,</w:t>
      </w:r>
    </w:p>
    <w:p w14:paraId="7B01BFE7" w14:textId="77777777" w:rsidR="00506BB3" w:rsidRDefault="00506BB3" w:rsidP="00506BB3">
      <w:pPr>
        <w:rPr>
          <w:lang w:eastAsia="de-DE"/>
        </w:rPr>
      </w:pPr>
      <w:proofErr w:type="spellStart"/>
      <w:r>
        <w:rPr>
          <w:lang w:eastAsia="de-DE"/>
        </w:rPr>
        <w:t>Jhesus</w:t>
      </w:r>
      <w:proofErr w:type="spellEnd"/>
      <w:r>
        <w:rPr>
          <w:lang w:eastAsia="de-DE"/>
        </w:rPr>
        <w:t xml:space="preserve">, unser </w:t>
      </w:r>
      <w:proofErr w:type="spellStart"/>
      <w:r>
        <w:rPr>
          <w:lang w:eastAsia="de-DE"/>
        </w:rPr>
        <w:t>heyland</w:t>
      </w:r>
      <w:proofErr w:type="spellEnd"/>
      <w:r>
        <w:rPr>
          <w:lang w:eastAsia="de-DE"/>
        </w:rPr>
        <w:t>!</w:t>
      </w:r>
    </w:p>
    <w:p w14:paraId="0D2C0804" w14:textId="77777777" w:rsidR="00506BB3" w:rsidRDefault="00506BB3" w:rsidP="00506BB3">
      <w:pPr>
        <w:rPr>
          <w:lang w:eastAsia="de-DE"/>
        </w:rPr>
      </w:pPr>
      <w:proofErr w:type="spellStart"/>
      <w:r>
        <w:rPr>
          <w:lang w:eastAsia="de-DE"/>
        </w:rPr>
        <w:t>Verleych</w:t>
      </w:r>
      <w:proofErr w:type="spellEnd"/>
      <w:r>
        <w:rPr>
          <w:lang w:eastAsia="de-DE"/>
        </w:rPr>
        <w:t xml:space="preserve"> uns </w:t>
      </w:r>
      <w:proofErr w:type="spellStart"/>
      <w:r>
        <w:rPr>
          <w:lang w:eastAsia="de-DE"/>
        </w:rPr>
        <w:t>rew</w:t>
      </w:r>
      <w:proofErr w:type="spellEnd"/>
      <w:r>
        <w:rPr>
          <w:lang w:eastAsia="de-DE"/>
        </w:rPr>
        <w:t xml:space="preserve"> und </w:t>
      </w:r>
      <w:proofErr w:type="spellStart"/>
      <w:r>
        <w:rPr>
          <w:lang w:eastAsia="de-DE"/>
        </w:rPr>
        <w:t>layde</w:t>
      </w:r>
      <w:proofErr w:type="spellEnd"/>
    </w:p>
    <w:p w14:paraId="6D3C481C" w14:textId="77777777" w:rsidR="00506BB3" w:rsidRDefault="00506BB3" w:rsidP="00506BB3">
      <w:pPr>
        <w:rPr>
          <w:lang w:eastAsia="de-DE"/>
        </w:rPr>
      </w:pPr>
      <w:r>
        <w:rPr>
          <w:lang w:eastAsia="de-DE"/>
        </w:rPr>
        <w:t xml:space="preserve">an unserm letzten </w:t>
      </w:r>
      <w:proofErr w:type="spellStart"/>
      <w:r>
        <w:rPr>
          <w:lang w:eastAsia="de-DE"/>
        </w:rPr>
        <w:t>endt</w:t>
      </w:r>
      <w:proofErr w:type="spellEnd"/>
      <w:r>
        <w:rPr>
          <w:lang w:eastAsia="de-DE"/>
        </w:rPr>
        <w:t>,</w:t>
      </w:r>
    </w:p>
    <w:p w14:paraId="3CA73F07" w14:textId="77777777" w:rsidR="00506BB3" w:rsidRDefault="00506BB3" w:rsidP="00506BB3">
      <w:pPr>
        <w:rPr>
          <w:lang w:eastAsia="de-DE"/>
        </w:rPr>
      </w:pPr>
      <w:r>
        <w:rPr>
          <w:lang w:eastAsia="de-DE"/>
        </w:rPr>
        <w:t xml:space="preserve">Wenn wir von </w:t>
      </w:r>
      <w:proofErr w:type="spellStart"/>
      <w:r>
        <w:rPr>
          <w:lang w:eastAsia="de-DE"/>
        </w:rPr>
        <w:t>hynnen</w:t>
      </w:r>
      <w:proofErr w:type="spellEnd"/>
      <w:r>
        <w:rPr>
          <w:lang w:eastAsia="de-DE"/>
        </w:rPr>
        <w:t xml:space="preserve"> </w:t>
      </w:r>
      <w:proofErr w:type="spellStart"/>
      <w:r>
        <w:rPr>
          <w:lang w:eastAsia="de-DE"/>
        </w:rPr>
        <w:t>schayden</w:t>
      </w:r>
      <w:proofErr w:type="spellEnd"/>
      <w:r>
        <w:rPr>
          <w:lang w:eastAsia="de-DE"/>
        </w:rPr>
        <w:t>,</w:t>
      </w:r>
    </w:p>
    <w:p w14:paraId="7729B5E6" w14:textId="77777777" w:rsidR="00506BB3" w:rsidRDefault="00506BB3" w:rsidP="00506BB3">
      <w:pPr>
        <w:rPr>
          <w:lang w:eastAsia="de-DE"/>
        </w:rPr>
      </w:pPr>
      <w:r>
        <w:rPr>
          <w:lang w:eastAsia="de-DE"/>
        </w:rPr>
        <w:t xml:space="preserve">Christus, </w:t>
      </w:r>
      <w:proofErr w:type="spellStart"/>
      <w:r>
        <w:rPr>
          <w:lang w:eastAsia="de-DE"/>
        </w:rPr>
        <w:t>thu</w:t>
      </w:r>
      <w:proofErr w:type="spellEnd"/>
      <w:r>
        <w:rPr>
          <w:lang w:eastAsia="de-DE"/>
        </w:rPr>
        <w:t xml:space="preserve"> uns </w:t>
      </w:r>
      <w:proofErr w:type="spellStart"/>
      <w:r>
        <w:rPr>
          <w:lang w:eastAsia="de-DE"/>
        </w:rPr>
        <w:t>geleytten</w:t>
      </w:r>
      <w:proofErr w:type="spellEnd"/>
      <w:r>
        <w:rPr>
          <w:lang w:eastAsia="de-DE"/>
        </w:rPr>
        <w:t>,</w:t>
      </w:r>
    </w:p>
    <w:p w14:paraId="163427E7" w14:textId="77777777" w:rsidR="00506BB3" w:rsidRDefault="00506BB3" w:rsidP="00506BB3">
      <w:pPr>
        <w:rPr>
          <w:lang w:eastAsia="de-DE"/>
        </w:rPr>
      </w:pPr>
      <w:proofErr w:type="spellStart"/>
      <w:r>
        <w:rPr>
          <w:lang w:eastAsia="de-DE"/>
        </w:rPr>
        <w:t>nym</w:t>
      </w:r>
      <w:proofErr w:type="spellEnd"/>
      <w:r>
        <w:rPr>
          <w:lang w:eastAsia="de-DE"/>
        </w:rPr>
        <w:t xml:space="preserve"> uns zu dir </w:t>
      </w:r>
      <w:proofErr w:type="spellStart"/>
      <w:r>
        <w:rPr>
          <w:lang w:eastAsia="de-DE"/>
        </w:rPr>
        <w:t>behendt</w:t>
      </w:r>
      <w:proofErr w:type="spellEnd"/>
      <w:r>
        <w:rPr>
          <w:lang w:eastAsia="de-DE"/>
        </w:rPr>
        <w:t>!</w:t>
      </w:r>
    </w:p>
    <w:p w14:paraId="69EB7965" w14:textId="77777777" w:rsidR="00506BB3" w:rsidRDefault="00506BB3" w:rsidP="00506BB3">
      <w:pPr>
        <w:rPr>
          <w:lang w:eastAsia="de-DE"/>
        </w:rPr>
      </w:pPr>
    </w:p>
    <w:p w14:paraId="099D058A" w14:textId="77777777" w:rsidR="00506BB3" w:rsidRDefault="00506BB3" w:rsidP="00506BB3">
      <w:pPr>
        <w:rPr>
          <w:lang w:eastAsia="de-DE"/>
        </w:rPr>
      </w:pPr>
      <w:r>
        <w:rPr>
          <w:lang w:eastAsia="de-DE"/>
        </w:rPr>
        <w:t xml:space="preserve">Amen, das </w:t>
      </w:r>
      <w:proofErr w:type="spellStart"/>
      <w:r>
        <w:rPr>
          <w:lang w:eastAsia="de-DE"/>
        </w:rPr>
        <w:t>thut</w:t>
      </w:r>
      <w:proofErr w:type="spellEnd"/>
      <w:r>
        <w:rPr>
          <w:lang w:eastAsia="de-DE"/>
        </w:rPr>
        <w:t xml:space="preserve"> </w:t>
      </w:r>
      <w:proofErr w:type="spellStart"/>
      <w:r>
        <w:rPr>
          <w:lang w:eastAsia="de-DE"/>
        </w:rPr>
        <w:t>beschliessen</w:t>
      </w:r>
      <w:proofErr w:type="spellEnd"/>
    </w:p>
    <w:p w14:paraId="67EA3D8C" w14:textId="77777777" w:rsidR="00506BB3" w:rsidRDefault="00506BB3" w:rsidP="00506BB3">
      <w:pPr>
        <w:rPr>
          <w:lang w:eastAsia="de-DE"/>
        </w:rPr>
      </w:pPr>
      <w:r>
        <w:rPr>
          <w:lang w:eastAsia="de-DE"/>
        </w:rPr>
        <w:t xml:space="preserve">zu lob der </w:t>
      </w:r>
      <w:proofErr w:type="spellStart"/>
      <w:r>
        <w:rPr>
          <w:lang w:eastAsia="de-DE"/>
        </w:rPr>
        <w:t>Christenheyt</w:t>
      </w:r>
      <w:proofErr w:type="spellEnd"/>
      <w:r>
        <w:rPr>
          <w:lang w:eastAsia="de-DE"/>
        </w:rPr>
        <w:t>.</w:t>
      </w:r>
    </w:p>
    <w:p w14:paraId="20480977" w14:textId="77777777" w:rsidR="00506BB3" w:rsidRDefault="00506BB3" w:rsidP="00506BB3">
      <w:pPr>
        <w:rPr>
          <w:lang w:eastAsia="de-DE"/>
        </w:rPr>
      </w:pPr>
      <w:proofErr w:type="spellStart"/>
      <w:r>
        <w:rPr>
          <w:lang w:eastAsia="de-DE"/>
        </w:rPr>
        <w:t>Hüt</w:t>
      </w:r>
      <w:proofErr w:type="spellEnd"/>
      <w:r>
        <w:rPr>
          <w:lang w:eastAsia="de-DE"/>
        </w:rPr>
        <w:t xml:space="preserve"> euch vor den falschen Papisten,</w:t>
      </w:r>
    </w:p>
    <w:p w14:paraId="069FD966" w14:textId="77777777" w:rsidR="00506BB3" w:rsidRDefault="00506BB3" w:rsidP="00506BB3">
      <w:pPr>
        <w:rPr>
          <w:lang w:eastAsia="de-DE"/>
        </w:rPr>
      </w:pPr>
      <w:r>
        <w:rPr>
          <w:lang w:eastAsia="de-DE"/>
        </w:rPr>
        <w:t xml:space="preserve">solch </w:t>
      </w:r>
      <w:proofErr w:type="spellStart"/>
      <w:r>
        <w:rPr>
          <w:lang w:eastAsia="de-DE"/>
        </w:rPr>
        <w:t>wölff</w:t>
      </w:r>
      <w:proofErr w:type="spellEnd"/>
      <w:r>
        <w:rPr>
          <w:lang w:eastAsia="de-DE"/>
        </w:rPr>
        <w:t xml:space="preserve"> haben die schaff </w:t>
      </w:r>
      <w:proofErr w:type="spellStart"/>
      <w:r>
        <w:rPr>
          <w:lang w:eastAsia="de-DE"/>
        </w:rPr>
        <w:t>zutrent</w:t>
      </w:r>
      <w:proofErr w:type="spellEnd"/>
      <w:r>
        <w:rPr>
          <w:lang w:eastAsia="de-DE"/>
        </w:rPr>
        <w:t>.</w:t>
      </w:r>
    </w:p>
    <w:p w14:paraId="3D63D640" w14:textId="77777777" w:rsidR="00506BB3" w:rsidRDefault="00506BB3" w:rsidP="00506BB3">
      <w:pPr>
        <w:rPr>
          <w:lang w:eastAsia="de-DE"/>
        </w:rPr>
      </w:pPr>
      <w:r>
        <w:rPr>
          <w:lang w:eastAsia="de-DE"/>
        </w:rPr>
        <w:t xml:space="preserve">Sie </w:t>
      </w:r>
      <w:proofErr w:type="spellStart"/>
      <w:r>
        <w:rPr>
          <w:lang w:eastAsia="de-DE"/>
        </w:rPr>
        <w:t>haen</w:t>
      </w:r>
      <w:proofErr w:type="spellEnd"/>
      <w:r>
        <w:rPr>
          <w:lang w:eastAsia="de-DE"/>
        </w:rPr>
        <w:t xml:space="preserve"> sie </w:t>
      </w:r>
      <w:proofErr w:type="spellStart"/>
      <w:r>
        <w:rPr>
          <w:lang w:eastAsia="de-DE"/>
        </w:rPr>
        <w:t>zurissen</w:t>
      </w:r>
      <w:proofErr w:type="spellEnd"/>
      <w:r>
        <w:rPr>
          <w:lang w:eastAsia="de-DE"/>
        </w:rPr>
        <w:t>,</w:t>
      </w:r>
    </w:p>
    <w:p w14:paraId="3A1F37EE" w14:textId="77777777" w:rsidR="00506BB3" w:rsidRDefault="00506BB3" w:rsidP="00506BB3">
      <w:pPr>
        <w:rPr>
          <w:lang w:eastAsia="de-DE"/>
        </w:rPr>
      </w:pPr>
      <w:r>
        <w:rPr>
          <w:lang w:eastAsia="de-DE"/>
        </w:rPr>
        <w:t xml:space="preserve">gefressen </w:t>
      </w:r>
      <w:proofErr w:type="spellStart"/>
      <w:r>
        <w:rPr>
          <w:lang w:eastAsia="de-DE"/>
        </w:rPr>
        <w:t>biß</w:t>
      </w:r>
      <w:proofErr w:type="spellEnd"/>
      <w:r>
        <w:rPr>
          <w:lang w:eastAsia="de-DE"/>
        </w:rPr>
        <w:t xml:space="preserve"> </w:t>
      </w:r>
      <w:proofErr w:type="spellStart"/>
      <w:r>
        <w:rPr>
          <w:lang w:eastAsia="de-DE"/>
        </w:rPr>
        <w:t>auff</w:t>
      </w:r>
      <w:proofErr w:type="spellEnd"/>
      <w:r>
        <w:rPr>
          <w:lang w:eastAsia="de-DE"/>
        </w:rPr>
        <w:t xml:space="preserve"> die </w:t>
      </w:r>
      <w:proofErr w:type="spellStart"/>
      <w:r>
        <w:rPr>
          <w:lang w:eastAsia="de-DE"/>
        </w:rPr>
        <w:t>bain</w:t>
      </w:r>
      <w:proofErr w:type="spellEnd"/>
      <w:r>
        <w:rPr>
          <w:lang w:eastAsia="de-DE"/>
        </w:rPr>
        <w:t>,</w:t>
      </w:r>
    </w:p>
    <w:p w14:paraId="5AB187C4" w14:textId="77777777" w:rsidR="00506BB3" w:rsidRDefault="00506BB3" w:rsidP="00506BB3">
      <w:pPr>
        <w:rPr>
          <w:lang w:eastAsia="de-DE"/>
        </w:rPr>
      </w:pPr>
      <w:proofErr w:type="spellStart"/>
      <w:r>
        <w:rPr>
          <w:lang w:eastAsia="de-DE"/>
        </w:rPr>
        <w:t>Darzu</w:t>
      </w:r>
      <w:proofErr w:type="spellEnd"/>
      <w:r>
        <w:rPr>
          <w:lang w:eastAsia="de-DE"/>
        </w:rPr>
        <w:t xml:space="preserve"> haben sie uns </w:t>
      </w:r>
      <w:proofErr w:type="spellStart"/>
      <w:r>
        <w:rPr>
          <w:lang w:eastAsia="de-DE"/>
        </w:rPr>
        <w:t>gestolen</w:t>
      </w:r>
      <w:proofErr w:type="spellEnd"/>
    </w:p>
    <w:p w14:paraId="67B25007" w14:textId="77777777" w:rsidR="00506BB3" w:rsidRDefault="00506BB3" w:rsidP="00506BB3">
      <w:pPr>
        <w:rPr>
          <w:lang w:eastAsia="de-DE"/>
        </w:rPr>
      </w:pPr>
      <w:r>
        <w:rPr>
          <w:lang w:eastAsia="de-DE"/>
        </w:rPr>
        <w:t xml:space="preserve">die </w:t>
      </w:r>
      <w:proofErr w:type="spellStart"/>
      <w:r>
        <w:rPr>
          <w:lang w:eastAsia="de-DE"/>
        </w:rPr>
        <w:t>milch</w:t>
      </w:r>
      <w:proofErr w:type="spellEnd"/>
      <w:r>
        <w:rPr>
          <w:lang w:eastAsia="de-DE"/>
        </w:rPr>
        <w:t xml:space="preserve"> und auch wollen,</w:t>
      </w:r>
    </w:p>
    <w:p w14:paraId="3EB516FA" w14:textId="77777777" w:rsidR="00506BB3" w:rsidRDefault="00506BB3" w:rsidP="00506BB3">
      <w:pPr>
        <w:rPr>
          <w:lang w:eastAsia="de-DE"/>
        </w:rPr>
      </w:pPr>
      <w:r>
        <w:rPr>
          <w:lang w:eastAsia="de-DE"/>
        </w:rPr>
        <w:t xml:space="preserve">wir </w:t>
      </w:r>
      <w:proofErr w:type="spellStart"/>
      <w:r>
        <w:rPr>
          <w:lang w:eastAsia="de-DE"/>
        </w:rPr>
        <w:t>gebens</w:t>
      </w:r>
      <w:proofErr w:type="spellEnd"/>
      <w:r>
        <w:rPr>
          <w:lang w:eastAsia="de-DE"/>
        </w:rPr>
        <w:t xml:space="preserve"> </w:t>
      </w:r>
      <w:proofErr w:type="spellStart"/>
      <w:r>
        <w:rPr>
          <w:lang w:eastAsia="de-DE"/>
        </w:rPr>
        <w:t>Got</w:t>
      </w:r>
      <w:proofErr w:type="spellEnd"/>
      <w:r>
        <w:rPr>
          <w:lang w:eastAsia="de-DE"/>
        </w:rPr>
        <w:t xml:space="preserve">, dem </w:t>
      </w:r>
      <w:proofErr w:type="spellStart"/>
      <w:r>
        <w:rPr>
          <w:lang w:eastAsia="de-DE"/>
        </w:rPr>
        <w:t>schöpffer</w:t>
      </w:r>
      <w:proofErr w:type="spellEnd"/>
      <w:r>
        <w:rPr>
          <w:lang w:eastAsia="de-DE"/>
        </w:rPr>
        <w:t xml:space="preserve">, </w:t>
      </w:r>
      <w:proofErr w:type="spellStart"/>
      <w:r>
        <w:rPr>
          <w:lang w:eastAsia="de-DE"/>
        </w:rPr>
        <w:t>haim</w:t>
      </w:r>
      <w:proofErr w:type="spellEnd"/>
      <w:r>
        <w:rPr>
          <w:lang w:eastAsia="de-DE"/>
        </w:rPr>
        <w:t>!</w:t>
      </w:r>
    </w:p>
    <w:p w14:paraId="443F4704" w14:textId="77777777" w:rsidR="00506BB3" w:rsidRDefault="00506BB3" w:rsidP="00506BB3">
      <w:pPr>
        <w:rPr>
          <w:lang w:eastAsia="de-DE"/>
        </w:rPr>
      </w:pPr>
    </w:p>
    <w:p w14:paraId="4A944842" w14:textId="77777777" w:rsidR="00506BB3" w:rsidRDefault="00506BB3" w:rsidP="00506BB3">
      <w:pPr>
        <w:rPr>
          <w:lang w:eastAsia="de-DE"/>
        </w:rPr>
      </w:pPr>
    </w:p>
    <w:p w14:paraId="735E669B" w14:textId="77777777" w:rsidR="00506BB3" w:rsidRDefault="00506BB3" w:rsidP="00506BB3">
      <w:pPr>
        <w:pStyle w:val="berschrift1"/>
      </w:pPr>
      <w:r>
        <w:t>Unbekannt (Zürich, vor 1540)</w:t>
      </w:r>
    </w:p>
    <w:p w14:paraId="07934332" w14:textId="77777777" w:rsidR="00506BB3" w:rsidRDefault="00506BB3" w:rsidP="00506BB3">
      <w:pPr>
        <w:rPr>
          <w:lang w:eastAsia="de-DE"/>
        </w:rPr>
      </w:pPr>
    </w:p>
    <w:p w14:paraId="37858472" w14:textId="77777777" w:rsidR="00506BB3" w:rsidRPr="00506BB3" w:rsidRDefault="00506BB3" w:rsidP="00506BB3">
      <w:pPr>
        <w:rPr>
          <w:i/>
          <w:lang w:eastAsia="de-DE"/>
        </w:rPr>
      </w:pPr>
      <w:r w:rsidRPr="00506BB3">
        <w:rPr>
          <w:i/>
          <w:lang w:eastAsia="de-DE"/>
        </w:rPr>
        <w:t>(„</w:t>
      </w:r>
      <w:proofErr w:type="spellStart"/>
      <w:r w:rsidRPr="00506BB3">
        <w:rPr>
          <w:i/>
          <w:lang w:eastAsia="de-DE"/>
        </w:rPr>
        <w:t>Nüw</w:t>
      </w:r>
      <w:proofErr w:type="spellEnd"/>
      <w:r w:rsidRPr="00506BB3">
        <w:rPr>
          <w:i/>
          <w:lang w:eastAsia="de-DE"/>
        </w:rPr>
        <w:t xml:space="preserve"> </w:t>
      </w:r>
      <w:proofErr w:type="spellStart"/>
      <w:r w:rsidRPr="00506BB3">
        <w:rPr>
          <w:i/>
          <w:lang w:eastAsia="de-DE"/>
        </w:rPr>
        <w:t>gsangbüchle</w:t>
      </w:r>
      <w:proofErr w:type="spellEnd"/>
      <w:r w:rsidRPr="00506BB3">
        <w:rPr>
          <w:i/>
          <w:lang w:eastAsia="de-DE"/>
        </w:rPr>
        <w:t xml:space="preserve"> rc. </w:t>
      </w:r>
      <w:proofErr w:type="spellStart"/>
      <w:r w:rsidRPr="00506BB3">
        <w:rPr>
          <w:i/>
          <w:lang w:eastAsia="de-DE"/>
        </w:rPr>
        <w:t>Getruckt</w:t>
      </w:r>
      <w:proofErr w:type="spellEnd"/>
      <w:r w:rsidRPr="00506BB3">
        <w:rPr>
          <w:i/>
          <w:lang w:eastAsia="de-DE"/>
        </w:rPr>
        <w:t xml:space="preserve"> </w:t>
      </w:r>
      <w:proofErr w:type="spellStart"/>
      <w:r w:rsidRPr="00506BB3">
        <w:rPr>
          <w:i/>
          <w:lang w:eastAsia="de-DE"/>
        </w:rPr>
        <w:t>zuo</w:t>
      </w:r>
      <w:proofErr w:type="spellEnd"/>
      <w:r w:rsidRPr="00506BB3">
        <w:rPr>
          <w:i/>
          <w:lang w:eastAsia="de-DE"/>
        </w:rPr>
        <w:t xml:space="preserve"> </w:t>
      </w:r>
      <w:proofErr w:type="spellStart"/>
      <w:r w:rsidRPr="00506BB3">
        <w:rPr>
          <w:i/>
          <w:lang w:eastAsia="de-DE"/>
        </w:rPr>
        <w:t>Zürych</w:t>
      </w:r>
      <w:proofErr w:type="spellEnd"/>
      <w:r w:rsidRPr="00506BB3">
        <w:rPr>
          <w:i/>
          <w:lang w:eastAsia="de-DE"/>
        </w:rPr>
        <w:t xml:space="preserve"> </w:t>
      </w:r>
      <w:proofErr w:type="spellStart"/>
      <w:r w:rsidRPr="00506BB3">
        <w:rPr>
          <w:i/>
          <w:lang w:eastAsia="de-DE"/>
        </w:rPr>
        <w:t>by</w:t>
      </w:r>
      <w:proofErr w:type="spellEnd"/>
      <w:r w:rsidRPr="00506BB3">
        <w:rPr>
          <w:i/>
          <w:lang w:eastAsia="de-DE"/>
        </w:rPr>
        <w:t xml:space="preserve"> Christoffel </w:t>
      </w:r>
      <w:proofErr w:type="spellStart"/>
      <w:r w:rsidRPr="00506BB3">
        <w:rPr>
          <w:i/>
          <w:lang w:eastAsia="de-DE"/>
        </w:rPr>
        <w:t>Froschouer</w:t>
      </w:r>
      <w:proofErr w:type="spellEnd"/>
      <w:r w:rsidRPr="00506BB3">
        <w:rPr>
          <w:i/>
          <w:lang w:eastAsia="de-DE"/>
        </w:rPr>
        <w:t xml:space="preserve"> im </w:t>
      </w:r>
      <w:proofErr w:type="spellStart"/>
      <w:r w:rsidRPr="00506BB3">
        <w:rPr>
          <w:i/>
          <w:lang w:eastAsia="de-DE"/>
        </w:rPr>
        <w:t>Jar</w:t>
      </w:r>
      <w:proofErr w:type="spellEnd"/>
      <w:r w:rsidRPr="00506BB3">
        <w:rPr>
          <w:i/>
          <w:lang w:eastAsia="de-DE"/>
        </w:rPr>
        <w:t>. D.M. XL.“ 8°. Seite CLXI.)</w:t>
      </w:r>
    </w:p>
    <w:p w14:paraId="1836D47F" w14:textId="77777777" w:rsidR="00506BB3" w:rsidRDefault="00506BB3" w:rsidP="00506BB3">
      <w:pPr>
        <w:rPr>
          <w:lang w:eastAsia="de-DE"/>
        </w:rPr>
      </w:pPr>
    </w:p>
    <w:p w14:paraId="0A82BFC4" w14:textId="77777777" w:rsidR="00506BB3" w:rsidRDefault="00506BB3" w:rsidP="00506BB3">
      <w:pPr>
        <w:rPr>
          <w:lang w:eastAsia="de-DE"/>
        </w:rPr>
      </w:pPr>
      <w:proofErr w:type="spellStart"/>
      <w:r>
        <w:rPr>
          <w:lang w:eastAsia="de-DE"/>
        </w:rPr>
        <w:lastRenderedPageBreak/>
        <w:t>VAtter</w:t>
      </w:r>
      <w:proofErr w:type="spellEnd"/>
      <w:r>
        <w:rPr>
          <w:lang w:eastAsia="de-DE"/>
        </w:rPr>
        <w:t xml:space="preserve"> unser, der du in </w:t>
      </w:r>
      <w:proofErr w:type="spellStart"/>
      <w:r>
        <w:rPr>
          <w:lang w:eastAsia="de-DE"/>
        </w:rPr>
        <w:t>himmlen</w:t>
      </w:r>
      <w:proofErr w:type="spellEnd"/>
      <w:r>
        <w:rPr>
          <w:lang w:eastAsia="de-DE"/>
        </w:rPr>
        <w:t xml:space="preserve"> bist,</w:t>
      </w:r>
    </w:p>
    <w:p w14:paraId="55037B73" w14:textId="77777777" w:rsidR="00506BB3" w:rsidRDefault="00506BB3" w:rsidP="00506BB3">
      <w:pPr>
        <w:rPr>
          <w:lang w:eastAsia="de-DE"/>
        </w:rPr>
      </w:pPr>
      <w:r>
        <w:rPr>
          <w:lang w:eastAsia="de-DE"/>
        </w:rPr>
        <w:t>das ist, du herrschst an aller orten:</w:t>
      </w:r>
    </w:p>
    <w:p w14:paraId="01A3BBEE" w14:textId="77777777" w:rsidR="00506BB3" w:rsidRDefault="00506BB3" w:rsidP="00506BB3">
      <w:pPr>
        <w:rPr>
          <w:lang w:eastAsia="de-DE"/>
        </w:rPr>
      </w:pPr>
      <w:r>
        <w:rPr>
          <w:lang w:eastAsia="de-DE"/>
        </w:rPr>
        <w:t xml:space="preserve">Wir </w:t>
      </w:r>
      <w:proofErr w:type="spellStart"/>
      <w:r>
        <w:rPr>
          <w:lang w:eastAsia="de-DE"/>
        </w:rPr>
        <w:t>din</w:t>
      </w:r>
      <w:proofErr w:type="spellEnd"/>
      <w:r>
        <w:rPr>
          <w:lang w:eastAsia="de-DE"/>
        </w:rPr>
        <w:t xml:space="preserve"> </w:t>
      </w:r>
      <w:proofErr w:type="spellStart"/>
      <w:r>
        <w:rPr>
          <w:lang w:eastAsia="de-DE"/>
        </w:rPr>
        <w:t>kinder</w:t>
      </w:r>
      <w:proofErr w:type="spellEnd"/>
      <w:r>
        <w:rPr>
          <w:lang w:eastAsia="de-DE"/>
        </w:rPr>
        <w:t xml:space="preserve">, im </w:t>
      </w:r>
      <w:proofErr w:type="spellStart"/>
      <w:r>
        <w:rPr>
          <w:lang w:eastAsia="de-DE"/>
        </w:rPr>
        <w:t>ellend</w:t>
      </w:r>
      <w:proofErr w:type="spellEnd"/>
      <w:r>
        <w:rPr>
          <w:lang w:eastAsia="de-DE"/>
        </w:rPr>
        <w:t xml:space="preserve"> hie so arm,</w:t>
      </w:r>
    </w:p>
    <w:p w14:paraId="016D4214" w14:textId="77777777" w:rsidR="00506BB3" w:rsidRDefault="00506BB3" w:rsidP="00506BB3">
      <w:pPr>
        <w:rPr>
          <w:lang w:eastAsia="de-DE"/>
        </w:rPr>
      </w:pPr>
      <w:r>
        <w:rPr>
          <w:lang w:eastAsia="de-DE"/>
        </w:rPr>
        <w:t xml:space="preserve">erbarm dich unser nach </w:t>
      </w:r>
      <w:proofErr w:type="spellStart"/>
      <w:r>
        <w:rPr>
          <w:lang w:eastAsia="de-DE"/>
        </w:rPr>
        <w:t>dinn</w:t>
      </w:r>
      <w:proofErr w:type="spellEnd"/>
      <w:r>
        <w:rPr>
          <w:lang w:eastAsia="de-DE"/>
        </w:rPr>
        <w:t xml:space="preserve"> </w:t>
      </w:r>
      <w:proofErr w:type="spellStart"/>
      <w:r>
        <w:rPr>
          <w:lang w:eastAsia="de-DE"/>
        </w:rPr>
        <w:t>worten</w:t>
      </w:r>
      <w:proofErr w:type="spellEnd"/>
      <w:r>
        <w:rPr>
          <w:lang w:eastAsia="de-DE"/>
        </w:rPr>
        <w:t>!</w:t>
      </w:r>
    </w:p>
    <w:p w14:paraId="578C979D" w14:textId="77777777" w:rsidR="00506BB3" w:rsidRDefault="00506BB3" w:rsidP="00506BB3">
      <w:pPr>
        <w:rPr>
          <w:lang w:eastAsia="de-DE"/>
        </w:rPr>
      </w:pPr>
      <w:proofErr w:type="spellStart"/>
      <w:r>
        <w:rPr>
          <w:lang w:eastAsia="de-DE"/>
        </w:rPr>
        <w:t>Geheilget</w:t>
      </w:r>
      <w:proofErr w:type="spellEnd"/>
      <w:r>
        <w:rPr>
          <w:lang w:eastAsia="de-DE"/>
        </w:rPr>
        <w:t xml:space="preserve"> </w:t>
      </w:r>
      <w:proofErr w:type="spellStart"/>
      <w:r>
        <w:rPr>
          <w:lang w:eastAsia="de-DE"/>
        </w:rPr>
        <w:t>werd</w:t>
      </w:r>
      <w:proofErr w:type="spellEnd"/>
      <w:r>
        <w:rPr>
          <w:lang w:eastAsia="de-DE"/>
        </w:rPr>
        <w:t xml:space="preserve"> in uns </w:t>
      </w:r>
      <w:proofErr w:type="spellStart"/>
      <w:r>
        <w:rPr>
          <w:lang w:eastAsia="de-DE"/>
        </w:rPr>
        <w:t>din</w:t>
      </w:r>
      <w:proofErr w:type="spellEnd"/>
      <w:r>
        <w:rPr>
          <w:lang w:eastAsia="de-DE"/>
        </w:rPr>
        <w:t xml:space="preserve"> </w:t>
      </w:r>
      <w:proofErr w:type="spellStart"/>
      <w:r>
        <w:rPr>
          <w:lang w:eastAsia="de-DE"/>
        </w:rPr>
        <w:t>nam</w:t>
      </w:r>
      <w:proofErr w:type="spellEnd"/>
    </w:p>
    <w:p w14:paraId="47A136AA" w14:textId="77777777" w:rsidR="00506BB3" w:rsidRDefault="00506BB3" w:rsidP="00506BB3">
      <w:pPr>
        <w:rPr>
          <w:lang w:eastAsia="de-DE"/>
        </w:rPr>
      </w:pPr>
      <w:proofErr w:type="spellStart"/>
      <w:r>
        <w:rPr>
          <w:lang w:eastAsia="de-DE"/>
        </w:rPr>
        <w:t>gantz</w:t>
      </w:r>
      <w:proofErr w:type="spellEnd"/>
      <w:r>
        <w:rPr>
          <w:lang w:eastAsia="de-DE"/>
        </w:rPr>
        <w:t xml:space="preserve"> lobesam,</w:t>
      </w:r>
    </w:p>
    <w:p w14:paraId="0EBAF413" w14:textId="77777777" w:rsidR="00506BB3" w:rsidRDefault="00506BB3" w:rsidP="00506BB3">
      <w:pPr>
        <w:rPr>
          <w:lang w:eastAsia="de-DE"/>
        </w:rPr>
      </w:pPr>
      <w:r>
        <w:rPr>
          <w:lang w:eastAsia="de-DE"/>
        </w:rPr>
        <w:t xml:space="preserve">in allem unserm </w:t>
      </w:r>
      <w:proofErr w:type="spellStart"/>
      <w:r>
        <w:rPr>
          <w:lang w:eastAsia="de-DE"/>
        </w:rPr>
        <w:t>läben</w:t>
      </w:r>
      <w:proofErr w:type="spellEnd"/>
    </w:p>
    <w:p w14:paraId="353227FD" w14:textId="77777777" w:rsidR="00506BB3" w:rsidRDefault="00506BB3" w:rsidP="00506BB3">
      <w:pPr>
        <w:rPr>
          <w:lang w:eastAsia="de-DE"/>
        </w:rPr>
      </w:pPr>
      <w:r>
        <w:rPr>
          <w:lang w:eastAsia="de-DE"/>
        </w:rPr>
        <w:t xml:space="preserve">allein dir </w:t>
      </w:r>
      <w:proofErr w:type="spellStart"/>
      <w:r>
        <w:rPr>
          <w:lang w:eastAsia="de-DE"/>
        </w:rPr>
        <w:t>eer</w:t>
      </w:r>
      <w:proofErr w:type="spellEnd"/>
      <w:r>
        <w:rPr>
          <w:lang w:eastAsia="de-DE"/>
        </w:rPr>
        <w:t xml:space="preserve"> </w:t>
      </w:r>
      <w:proofErr w:type="spellStart"/>
      <w:r>
        <w:rPr>
          <w:lang w:eastAsia="de-DE"/>
        </w:rPr>
        <w:t>unnd</w:t>
      </w:r>
      <w:proofErr w:type="spellEnd"/>
      <w:r>
        <w:rPr>
          <w:lang w:eastAsia="de-DE"/>
        </w:rPr>
        <w:t xml:space="preserve"> </w:t>
      </w:r>
      <w:proofErr w:type="spellStart"/>
      <w:r>
        <w:rPr>
          <w:lang w:eastAsia="de-DE"/>
        </w:rPr>
        <w:t>pryß</w:t>
      </w:r>
      <w:proofErr w:type="spellEnd"/>
      <w:r>
        <w:rPr>
          <w:lang w:eastAsia="de-DE"/>
        </w:rPr>
        <w:t xml:space="preserve"> </w:t>
      </w:r>
      <w:proofErr w:type="spellStart"/>
      <w:r>
        <w:rPr>
          <w:lang w:eastAsia="de-DE"/>
        </w:rPr>
        <w:t>werd</w:t>
      </w:r>
      <w:proofErr w:type="spellEnd"/>
      <w:r>
        <w:rPr>
          <w:lang w:eastAsia="de-DE"/>
        </w:rPr>
        <w:t xml:space="preserve"> geben!</w:t>
      </w:r>
    </w:p>
    <w:p w14:paraId="6034D965" w14:textId="77777777" w:rsidR="00506BB3" w:rsidRDefault="00506BB3" w:rsidP="00506BB3">
      <w:pPr>
        <w:rPr>
          <w:lang w:eastAsia="de-DE"/>
        </w:rPr>
      </w:pPr>
    </w:p>
    <w:p w14:paraId="6684D247" w14:textId="77777777" w:rsidR="00506BB3" w:rsidRDefault="00506BB3" w:rsidP="00506BB3">
      <w:pPr>
        <w:rPr>
          <w:lang w:eastAsia="de-DE"/>
        </w:rPr>
      </w:pPr>
      <w:proofErr w:type="spellStart"/>
      <w:r>
        <w:rPr>
          <w:lang w:eastAsia="de-DE"/>
        </w:rPr>
        <w:t>Zukumm</w:t>
      </w:r>
      <w:proofErr w:type="spellEnd"/>
      <w:r>
        <w:rPr>
          <w:lang w:eastAsia="de-DE"/>
        </w:rPr>
        <w:t xml:space="preserve"> </w:t>
      </w:r>
      <w:proofErr w:type="spellStart"/>
      <w:r>
        <w:rPr>
          <w:lang w:eastAsia="de-DE"/>
        </w:rPr>
        <w:t>din</w:t>
      </w:r>
      <w:proofErr w:type="spellEnd"/>
      <w:r>
        <w:rPr>
          <w:lang w:eastAsia="de-DE"/>
        </w:rPr>
        <w:t xml:space="preserve"> </w:t>
      </w:r>
      <w:proofErr w:type="spellStart"/>
      <w:r>
        <w:rPr>
          <w:lang w:eastAsia="de-DE"/>
        </w:rPr>
        <w:t>rych</w:t>
      </w:r>
      <w:proofErr w:type="spellEnd"/>
      <w:r>
        <w:rPr>
          <w:lang w:eastAsia="de-DE"/>
        </w:rPr>
        <w:t xml:space="preserve"> uns schwachen </w:t>
      </w:r>
      <w:proofErr w:type="spellStart"/>
      <w:r>
        <w:rPr>
          <w:lang w:eastAsia="de-DE"/>
        </w:rPr>
        <w:t>kindern</w:t>
      </w:r>
      <w:proofErr w:type="spellEnd"/>
      <w:r>
        <w:rPr>
          <w:lang w:eastAsia="de-DE"/>
        </w:rPr>
        <w:t xml:space="preserve"> schier,</w:t>
      </w:r>
    </w:p>
    <w:p w14:paraId="1083DECA" w14:textId="77777777" w:rsidR="00506BB3" w:rsidRDefault="00506BB3" w:rsidP="00506BB3">
      <w:pPr>
        <w:rPr>
          <w:lang w:eastAsia="de-DE"/>
        </w:rPr>
      </w:pPr>
      <w:proofErr w:type="spellStart"/>
      <w:r>
        <w:rPr>
          <w:lang w:eastAsia="de-DE"/>
        </w:rPr>
        <w:t>regier</w:t>
      </w:r>
      <w:proofErr w:type="spellEnd"/>
      <w:r>
        <w:rPr>
          <w:lang w:eastAsia="de-DE"/>
        </w:rPr>
        <w:t xml:space="preserve"> mit </w:t>
      </w:r>
      <w:proofErr w:type="spellStart"/>
      <w:r>
        <w:rPr>
          <w:lang w:eastAsia="de-DE"/>
        </w:rPr>
        <w:t>krafft</w:t>
      </w:r>
      <w:proofErr w:type="spellEnd"/>
      <w:r>
        <w:rPr>
          <w:lang w:eastAsia="de-DE"/>
        </w:rPr>
        <w:t xml:space="preserve"> in unsern sinnen,</w:t>
      </w:r>
    </w:p>
    <w:p w14:paraId="2E069B90" w14:textId="77777777" w:rsidR="00506BB3" w:rsidRDefault="00506BB3" w:rsidP="00506BB3">
      <w:pPr>
        <w:rPr>
          <w:lang w:eastAsia="de-DE"/>
        </w:rPr>
      </w:pPr>
      <w:r>
        <w:rPr>
          <w:lang w:eastAsia="de-DE"/>
        </w:rPr>
        <w:t xml:space="preserve">Das wir all </w:t>
      </w:r>
      <w:proofErr w:type="spellStart"/>
      <w:r>
        <w:rPr>
          <w:lang w:eastAsia="de-DE"/>
        </w:rPr>
        <w:t>glych</w:t>
      </w:r>
      <w:proofErr w:type="spellEnd"/>
      <w:r>
        <w:rPr>
          <w:lang w:eastAsia="de-DE"/>
        </w:rPr>
        <w:t xml:space="preserve"> recht hätten: </w:t>
      </w:r>
      <w:proofErr w:type="spellStart"/>
      <w:r>
        <w:rPr>
          <w:lang w:eastAsia="de-DE"/>
        </w:rPr>
        <w:t>din</w:t>
      </w:r>
      <w:proofErr w:type="spellEnd"/>
      <w:r>
        <w:rPr>
          <w:lang w:eastAsia="de-DE"/>
        </w:rPr>
        <w:t xml:space="preserve"> will </w:t>
      </w:r>
      <w:proofErr w:type="spellStart"/>
      <w:r>
        <w:rPr>
          <w:lang w:eastAsia="de-DE"/>
        </w:rPr>
        <w:t>werd</w:t>
      </w:r>
      <w:proofErr w:type="spellEnd"/>
    </w:p>
    <w:p w14:paraId="4E8AB549" w14:textId="77777777" w:rsidR="00506BB3" w:rsidRDefault="00506BB3" w:rsidP="00506BB3">
      <w:pPr>
        <w:rPr>
          <w:lang w:eastAsia="de-DE"/>
        </w:rPr>
      </w:pPr>
      <w:r>
        <w:rPr>
          <w:lang w:eastAsia="de-DE"/>
        </w:rPr>
        <w:t xml:space="preserve">uff </w:t>
      </w:r>
      <w:proofErr w:type="spellStart"/>
      <w:r>
        <w:rPr>
          <w:lang w:eastAsia="de-DE"/>
        </w:rPr>
        <w:t>erd</w:t>
      </w:r>
      <w:proofErr w:type="spellEnd"/>
      <w:r>
        <w:rPr>
          <w:lang w:eastAsia="de-DE"/>
        </w:rPr>
        <w:t xml:space="preserve">, als wie </w:t>
      </w:r>
      <w:proofErr w:type="spellStart"/>
      <w:r>
        <w:rPr>
          <w:lang w:eastAsia="de-DE"/>
        </w:rPr>
        <w:t>imm</w:t>
      </w:r>
      <w:proofErr w:type="spellEnd"/>
      <w:r>
        <w:rPr>
          <w:lang w:eastAsia="de-DE"/>
        </w:rPr>
        <w:t xml:space="preserve"> </w:t>
      </w:r>
      <w:proofErr w:type="spellStart"/>
      <w:r>
        <w:rPr>
          <w:lang w:eastAsia="de-DE"/>
        </w:rPr>
        <w:t>himmel</w:t>
      </w:r>
      <w:proofErr w:type="spellEnd"/>
      <w:r>
        <w:rPr>
          <w:lang w:eastAsia="de-DE"/>
        </w:rPr>
        <w:t xml:space="preserve"> drinnen.</w:t>
      </w:r>
    </w:p>
    <w:p w14:paraId="3A59806B" w14:textId="77777777" w:rsidR="00506BB3" w:rsidRDefault="00506BB3" w:rsidP="00506BB3">
      <w:pPr>
        <w:rPr>
          <w:lang w:eastAsia="de-DE"/>
        </w:rPr>
      </w:pPr>
      <w:r>
        <w:rPr>
          <w:lang w:eastAsia="de-DE"/>
        </w:rPr>
        <w:t xml:space="preserve">Gib uns </w:t>
      </w:r>
      <w:proofErr w:type="spellStart"/>
      <w:r>
        <w:rPr>
          <w:lang w:eastAsia="de-DE"/>
        </w:rPr>
        <w:t>hüt</w:t>
      </w:r>
      <w:proofErr w:type="spellEnd"/>
      <w:r>
        <w:rPr>
          <w:lang w:eastAsia="de-DE"/>
        </w:rPr>
        <w:t xml:space="preserve"> unser täglich </w:t>
      </w:r>
      <w:proofErr w:type="spellStart"/>
      <w:r>
        <w:rPr>
          <w:lang w:eastAsia="de-DE"/>
        </w:rPr>
        <w:t>brot</w:t>
      </w:r>
      <w:proofErr w:type="spellEnd"/>
      <w:r>
        <w:rPr>
          <w:lang w:eastAsia="de-DE"/>
        </w:rPr>
        <w:t>,</w:t>
      </w:r>
    </w:p>
    <w:p w14:paraId="16A06CFA" w14:textId="77777777" w:rsidR="00506BB3" w:rsidRDefault="00506BB3" w:rsidP="00506BB3">
      <w:pPr>
        <w:rPr>
          <w:lang w:eastAsia="de-DE"/>
        </w:rPr>
      </w:pPr>
      <w:proofErr w:type="spellStart"/>
      <w:r>
        <w:rPr>
          <w:lang w:eastAsia="de-DE"/>
        </w:rPr>
        <w:t>ouch</w:t>
      </w:r>
      <w:proofErr w:type="spellEnd"/>
      <w:r>
        <w:rPr>
          <w:lang w:eastAsia="de-DE"/>
        </w:rPr>
        <w:t xml:space="preserve"> in der not</w:t>
      </w:r>
    </w:p>
    <w:p w14:paraId="23818013" w14:textId="77777777" w:rsidR="00506BB3" w:rsidRDefault="00506BB3" w:rsidP="00506BB3">
      <w:pPr>
        <w:rPr>
          <w:lang w:eastAsia="de-DE"/>
        </w:rPr>
      </w:pPr>
      <w:r>
        <w:rPr>
          <w:lang w:eastAsia="de-DE"/>
        </w:rPr>
        <w:t xml:space="preserve">wöllst unsre </w:t>
      </w:r>
      <w:proofErr w:type="spellStart"/>
      <w:r>
        <w:rPr>
          <w:lang w:eastAsia="de-DE"/>
        </w:rPr>
        <w:t>seelen</w:t>
      </w:r>
      <w:proofErr w:type="spellEnd"/>
      <w:r>
        <w:rPr>
          <w:lang w:eastAsia="de-DE"/>
        </w:rPr>
        <w:t xml:space="preserve"> weiden,</w:t>
      </w:r>
    </w:p>
    <w:p w14:paraId="3A1B16CB" w14:textId="77777777" w:rsidR="00506BB3" w:rsidRDefault="00506BB3" w:rsidP="00506BB3">
      <w:pPr>
        <w:rPr>
          <w:lang w:eastAsia="de-DE"/>
        </w:rPr>
      </w:pPr>
      <w:proofErr w:type="spellStart"/>
      <w:r>
        <w:rPr>
          <w:lang w:eastAsia="de-DE"/>
        </w:rPr>
        <w:t>dinn</w:t>
      </w:r>
      <w:proofErr w:type="spellEnd"/>
      <w:r>
        <w:rPr>
          <w:lang w:eastAsia="de-DE"/>
        </w:rPr>
        <w:t xml:space="preserve"> </w:t>
      </w:r>
      <w:proofErr w:type="spellStart"/>
      <w:r>
        <w:rPr>
          <w:lang w:eastAsia="de-DE"/>
        </w:rPr>
        <w:t>heilgen</w:t>
      </w:r>
      <w:proofErr w:type="spellEnd"/>
      <w:r>
        <w:rPr>
          <w:lang w:eastAsia="de-DE"/>
        </w:rPr>
        <w:t xml:space="preserve"> geist </w:t>
      </w:r>
      <w:proofErr w:type="spellStart"/>
      <w:r>
        <w:rPr>
          <w:lang w:eastAsia="de-DE"/>
        </w:rPr>
        <w:t>nit</w:t>
      </w:r>
      <w:proofErr w:type="spellEnd"/>
      <w:r>
        <w:rPr>
          <w:lang w:eastAsia="de-DE"/>
        </w:rPr>
        <w:t xml:space="preserve"> von uns scheiden!</w:t>
      </w:r>
    </w:p>
    <w:p w14:paraId="3C4644EF" w14:textId="77777777" w:rsidR="00506BB3" w:rsidRDefault="00506BB3" w:rsidP="00506BB3">
      <w:pPr>
        <w:rPr>
          <w:lang w:eastAsia="de-DE"/>
        </w:rPr>
      </w:pPr>
    </w:p>
    <w:p w14:paraId="6ECF60D5" w14:textId="77777777" w:rsidR="00506BB3" w:rsidRDefault="00506BB3" w:rsidP="00506BB3">
      <w:pPr>
        <w:rPr>
          <w:lang w:eastAsia="de-DE"/>
        </w:rPr>
      </w:pPr>
      <w:r>
        <w:rPr>
          <w:lang w:eastAsia="de-DE"/>
        </w:rPr>
        <w:t xml:space="preserve">Ewiger Gott, vergib </w:t>
      </w:r>
      <w:proofErr w:type="spellStart"/>
      <w:r>
        <w:rPr>
          <w:lang w:eastAsia="de-DE"/>
        </w:rPr>
        <w:t>unns</w:t>
      </w:r>
      <w:proofErr w:type="spellEnd"/>
      <w:r>
        <w:rPr>
          <w:lang w:eastAsia="de-DE"/>
        </w:rPr>
        <w:t xml:space="preserve"> unser schuld</w:t>
      </w:r>
    </w:p>
    <w:p w14:paraId="24C2CDAE" w14:textId="77777777" w:rsidR="00506BB3" w:rsidRDefault="00506BB3" w:rsidP="00506BB3">
      <w:pPr>
        <w:rPr>
          <w:lang w:eastAsia="de-DE"/>
        </w:rPr>
      </w:pPr>
      <w:r>
        <w:rPr>
          <w:lang w:eastAsia="de-DE"/>
        </w:rPr>
        <w:t xml:space="preserve">mit </w:t>
      </w:r>
      <w:proofErr w:type="spellStart"/>
      <w:r>
        <w:rPr>
          <w:lang w:eastAsia="de-DE"/>
        </w:rPr>
        <w:t>huld</w:t>
      </w:r>
      <w:proofErr w:type="spellEnd"/>
      <w:r>
        <w:rPr>
          <w:lang w:eastAsia="de-DE"/>
        </w:rPr>
        <w:t xml:space="preserve">, als wir </w:t>
      </w:r>
      <w:proofErr w:type="spellStart"/>
      <w:r>
        <w:rPr>
          <w:lang w:eastAsia="de-DE"/>
        </w:rPr>
        <w:t>vergend</w:t>
      </w:r>
      <w:proofErr w:type="spellEnd"/>
      <w:r>
        <w:rPr>
          <w:lang w:eastAsia="de-DE"/>
        </w:rPr>
        <w:t xml:space="preserve"> den </w:t>
      </w:r>
      <w:proofErr w:type="spellStart"/>
      <w:r>
        <w:rPr>
          <w:lang w:eastAsia="de-DE"/>
        </w:rPr>
        <w:t>fynden</w:t>
      </w:r>
      <w:proofErr w:type="spellEnd"/>
      <w:r>
        <w:rPr>
          <w:lang w:eastAsia="de-DE"/>
        </w:rPr>
        <w:t>!</w:t>
      </w:r>
    </w:p>
    <w:p w14:paraId="60596141" w14:textId="77777777" w:rsidR="00506BB3" w:rsidRDefault="00506BB3" w:rsidP="00506BB3">
      <w:pPr>
        <w:rPr>
          <w:lang w:eastAsia="de-DE"/>
        </w:rPr>
      </w:pPr>
      <w:r>
        <w:rPr>
          <w:lang w:eastAsia="de-DE"/>
        </w:rPr>
        <w:t xml:space="preserve">Hie ringt der </w:t>
      </w:r>
      <w:proofErr w:type="spellStart"/>
      <w:r>
        <w:rPr>
          <w:lang w:eastAsia="de-DE"/>
        </w:rPr>
        <w:t>todt</w:t>
      </w:r>
      <w:proofErr w:type="spellEnd"/>
      <w:r>
        <w:rPr>
          <w:lang w:eastAsia="de-DE"/>
        </w:rPr>
        <w:t xml:space="preserve">, </w:t>
      </w:r>
      <w:proofErr w:type="spellStart"/>
      <w:r>
        <w:rPr>
          <w:lang w:eastAsia="de-DE"/>
        </w:rPr>
        <w:t>wirt</w:t>
      </w:r>
      <w:proofErr w:type="spellEnd"/>
      <w:r>
        <w:rPr>
          <w:lang w:eastAsia="de-DE"/>
        </w:rPr>
        <w:t xml:space="preserve"> allem </w:t>
      </w:r>
      <w:proofErr w:type="spellStart"/>
      <w:r>
        <w:rPr>
          <w:lang w:eastAsia="de-DE"/>
        </w:rPr>
        <w:t>fleisch</w:t>
      </w:r>
      <w:proofErr w:type="spellEnd"/>
      <w:r>
        <w:rPr>
          <w:lang w:eastAsia="de-DE"/>
        </w:rPr>
        <w:t xml:space="preserve"> zu schwär</w:t>
      </w:r>
    </w:p>
    <w:p w14:paraId="5FF4DAAB" w14:textId="77777777" w:rsidR="00506BB3" w:rsidRDefault="00506BB3" w:rsidP="00506BB3">
      <w:pPr>
        <w:rPr>
          <w:lang w:eastAsia="de-DE"/>
        </w:rPr>
      </w:pPr>
      <w:r>
        <w:rPr>
          <w:lang w:eastAsia="de-DE"/>
        </w:rPr>
        <w:t xml:space="preserve">o Herr, </w:t>
      </w:r>
      <w:proofErr w:type="spellStart"/>
      <w:r>
        <w:rPr>
          <w:lang w:eastAsia="de-DE"/>
        </w:rPr>
        <w:t>hilff</w:t>
      </w:r>
      <w:proofErr w:type="spellEnd"/>
      <w:r>
        <w:rPr>
          <w:lang w:eastAsia="de-DE"/>
        </w:rPr>
        <w:t xml:space="preserve"> du uns überwinden!</w:t>
      </w:r>
    </w:p>
    <w:p w14:paraId="4F75CD14" w14:textId="77777777" w:rsidR="00506BB3" w:rsidRDefault="00506BB3" w:rsidP="00506BB3">
      <w:pPr>
        <w:rPr>
          <w:lang w:eastAsia="de-DE"/>
        </w:rPr>
      </w:pPr>
      <w:r>
        <w:rPr>
          <w:lang w:eastAsia="de-DE"/>
        </w:rPr>
        <w:t xml:space="preserve">Und für uns in </w:t>
      </w:r>
      <w:proofErr w:type="spellStart"/>
      <w:r>
        <w:rPr>
          <w:lang w:eastAsia="de-DE"/>
        </w:rPr>
        <w:t>versuchung</w:t>
      </w:r>
      <w:proofErr w:type="spellEnd"/>
      <w:r>
        <w:rPr>
          <w:lang w:eastAsia="de-DE"/>
        </w:rPr>
        <w:t xml:space="preserve"> nicht,</w:t>
      </w:r>
    </w:p>
    <w:p w14:paraId="754954E0" w14:textId="77777777" w:rsidR="00506BB3" w:rsidRDefault="00506BB3" w:rsidP="00506BB3">
      <w:pPr>
        <w:rPr>
          <w:lang w:eastAsia="de-DE"/>
        </w:rPr>
      </w:pPr>
      <w:r>
        <w:rPr>
          <w:lang w:eastAsia="de-DE"/>
        </w:rPr>
        <w:t xml:space="preserve">so es dann </w:t>
      </w:r>
      <w:proofErr w:type="spellStart"/>
      <w:r>
        <w:rPr>
          <w:lang w:eastAsia="de-DE"/>
        </w:rPr>
        <w:t>gschicht</w:t>
      </w:r>
      <w:proofErr w:type="spellEnd"/>
      <w:r>
        <w:rPr>
          <w:lang w:eastAsia="de-DE"/>
        </w:rPr>
        <w:t>,</w:t>
      </w:r>
    </w:p>
    <w:p w14:paraId="194A02B3" w14:textId="77777777" w:rsidR="00506BB3" w:rsidRDefault="00506BB3" w:rsidP="00506BB3">
      <w:pPr>
        <w:rPr>
          <w:lang w:eastAsia="de-DE"/>
        </w:rPr>
      </w:pPr>
      <w:r>
        <w:rPr>
          <w:lang w:eastAsia="de-DE"/>
        </w:rPr>
        <w:t xml:space="preserve">wöllst uns </w:t>
      </w:r>
      <w:proofErr w:type="spellStart"/>
      <w:r>
        <w:rPr>
          <w:lang w:eastAsia="de-DE"/>
        </w:rPr>
        <w:t>nit</w:t>
      </w:r>
      <w:proofErr w:type="spellEnd"/>
      <w:r>
        <w:rPr>
          <w:lang w:eastAsia="de-DE"/>
        </w:rPr>
        <w:t xml:space="preserve"> </w:t>
      </w:r>
      <w:proofErr w:type="spellStart"/>
      <w:r>
        <w:rPr>
          <w:lang w:eastAsia="de-DE"/>
        </w:rPr>
        <w:t>drumb</w:t>
      </w:r>
      <w:proofErr w:type="spellEnd"/>
      <w:r>
        <w:rPr>
          <w:lang w:eastAsia="de-DE"/>
        </w:rPr>
        <w:t xml:space="preserve"> verdammen,</w:t>
      </w:r>
    </w:p>
    <w:p w14:paraId="4756411A" w14:textId="77777777" w:rsidR="00506BB3" w:rsidRDefault="00506BB3" w:rsidP="00506BB3">
      <w:pPr>
        <w:rPr>
          <w:lang w:eastAsia="de-DE"/>
        </w:rPr>
      </w:pPr>
      <w:proofErr w:type="spellStart"/>
      <w:r>
        <w:rPr>
          <w:lang w:eastAsia="de-DE"/>
        </w:rPr>
        <w:t>sunder</w:t>
      </w:r>
      <w:proofErr w:type="spellEnd"/>
      <w:r>
        <w:rPr>
          <w:lang w:eastAsia="de-DE"/>
        </w:rPr>
        <w:t xml:space="preserve"> </w:t>
      </w:r>
      <w:proofErr w:type="spellStart"/>
      <w:r>
        <w:rPr>
          <w:lang w:eastAsia="de-DE"/>
        </w:rPr>
        <w:t>löß</w:t>
      </w:r>
      <w:proofErr w:type="spellEnd"/>
      <w:r>
        <w:rPr>
          <w:lang w:eastAsia="de-DE"/>
        </w:rPr>
        <w:t xml:space="preserve"> uns vom übel, Amen!</w:t>
      </w:r>
    </w:p>
    <w:p w14:paraId="530C6580" w14:textId="77777777" w:rsidR="00506BB3" w:rsidRDefault="00506BB3" w:rsidP="00506BB3">
      <w:pPr>
        <w:rPr>
          <w:lang w:eastAsia="de-DE"/>
        </w:rPr>
      </w:pPr>
    </w:p>
    <w:p w14:paraId="1D9EBE49" w14:textId="77777777" w:rsidR="00506BB3" w:rsidRDefault="00506BB3" w:rsidP="00506BB3">
      <w:pPr>
        <w:rPr>
          <w:lang w:eastAsia="de-DE"/>
        </w:rPr>
      </w:pPr>
    </w:p>
    <w:p w14:paraId="29150E1D" w14:textId="77777777" w:rsidR="00506BB3" w:rsidRDefault="00506BB3" w:rsidP="00506BB3">
      <w:pPr>
        <w:pStyle w:val="berschrift1"/>
      </w:pPr>
      <w:r>
        <w:t>Unbekannt (</w:t>
      </w:r>
      <w:proofErr w:type="spellStart"/>
      <w:r>
        <w:t>Mageburg</w:t>
      </w:r>
      <w:proofErr w:type="spellEnd"/>
      <w:r>
        <w:t>, vor 1543).</w:t>
      </w:r>
    </w:p>
    <w:p w14:paraId="27CB3D70" w14:textId="77777777" w:rsidR="00506BB3" w:rsidRDefault="00506BB3" w:rsidP="00506BB3">
      <w:pPr>
        <w:rPr>
          <w:lang w:eastAsia="de-DE"/>
        </w:rPr>
      </w:pPr>
    </w:p>
    <w:p w14:paraId="3B00AF6E" w14:textId="77777777" w:rsidR="00506BB3" w:rsidRPr="00506BB3" w:rsidRDefault="00506BB3" w:rsidP="00506BB3">
      <w:pPr>
        <w:rPr>
          <w:i/>
          <w:lang w:eastAsia="de-DE"/>
        </w:rPr>
      </w:pPr>
      <w:r w:rsidRPr="00506BB3">
        <w:rPr>
          <w:i/>
          <w:lang w:eastAsia="de-DE"/>
        </w:rPr>
        <w:lastRenderedPageBreak/>
        <w:t>(„</w:t>
      </w:r>
      <w:proofErr w:type="spellStart"/>
      <w:r w:rsidRPr="00506BB3">
        <w:rPr>
          <w:i/>
          <w:lang w:eastAsia="de-DE"/>
        </w:rPr>
        <w:t>Geystlike</w:t>
      </w:r>
      <w:proofErr w:type="spellEnd"/>
      <w:r w:rsidRPr="00506BB3">
        <w:rPr>
          <w:i/>
          <w:lang w:eastAsia="de-DE"/>
        </w:rPr>
        <w:t xml:space="preserve"> </w:t>
      </w:r>
      <w:proofErr w:type="spellStart"/>
      <w:r w:rsidRPr="00506BB3">
        <w:rPr>
          <w:i/>
          <w:lang w:eastAsia="de-DE"/>
        </w:rPr>
        <w:t>leder</w:t>
      </w:r>
      <w:proofErr w:type="spellEnd"/>
      <w:r w:rsidRPr="00506BB3">
        <w:rPr>
          <w:i/>
          <w:lang w:eastAsia="de-DE"/>
        </w:rPr>
        <w:t xml:space="preserve"> und Psalmen rc. Gedruckt </w:t>
      </w:r>
      <w:proofErr w:type="spellStart"/>
      <w:r w:rsidRPr="00506BB3">
        <w:rPr>
          <w:i/>
          <w:lang w:eastAsia="de-DE"/>
        </w:rPr>
        <w:t>tho</w:t>
      </w:r>
      <w:proofErr w:type="spellEnd"/>
      <w:r w:rsidRPr="00506BB3">
        <w:rPr>
          <w:i/>
          <w:lang w:eastAsia="de-DE"/>
        </w:rPr>
        <w:t xml:space="preserve"> </w:t>
      </w:r>
      <w:proofErr w:type="spellStart"/>
      <w:r w:rsidRPr="00506BB3">
        <w:rPr>
          <w:i/>
          <w:lang w:eastAsia="de-DE"/>
        </w:rPr>
        <w:t>Magdeborch</w:t>
      </w:r>
      <w:proofErr w:type="spellEnd"/>
      <w:r w:rsidRPr="00506BB3">
        <w:rPr>
          <w:i/>
          <w:lang w:eastAsia="de-DE"/>
        </w:rPr>
        <w:t xml:space="preserve"> </w:t>
      </w:r>
      <w:proofErr w:type="spellStart"/>
      <w:r w:rsidRPr="00506BB3">
        <w:rPr>
          <w:i/>
          <w:lang w:eastAsia="de-DE"/>
        </w:rPr>
        <w:t>dorch</w:t>
      </w:r>
      <w:proofErr w:type="spellEnd"/>
      <w:r w:rsidRPr="00506BB3">
        <w:rPr>
          <w:i/>
          <w:lang w:eastAsia="de-DE"/>
        </w:rPr>
        <w:t xml:space="preserve"> Hans Walther. 1543.“ in 8°. Blatt LXXI.)</w:t>
      </w:r>
    </w:p>
    <w:p w14:paraId="2456DC37" w14:textId="77777777" w:rsidR="00506BB3" w:rsidRDefault="00506BB3" w:rsidP="00506BB3">
      <w:pPr>
        <w:rPr>
          <w:lang w:eastAsia="de-DE"/>
        </w:rPr>
      </w:pPr>
    </w:p>
    <w:p w14:paraId="334AE7DF" w14:textId="77777777" w:rsidR="00506BB3" w:rsidRDefault="00506BB3" w:rsidP="00506BB3">
      <w:pPr>
        <w:rPr>
          <w:lang w:eastAsia="de-DE"/>
        </w:rPr>
      </w:pPr>
      <w:r>
        <w:rPr>
          <w:lang w:eastAsia="de-DE"/>
        </w:rPr>
        <w:t xml:space="preserve">ACh Vader </w:t>
      </w:r>
      <w:proofErr w:type="spellStart"/>
      <w:r>
        <w:rPr>
          <w:lang w:eastAsia="de-DE"/>
        </w:rPr>
        <w:t>unse</w:t>
      </w:r>
      <w:proofErr w:type="spellEnd"/>
      <w:r>
        <w:rPr>
          <w:lang w:eastAsia="de-DE"/>
        </w:rPr>
        <w:t xml:space="preserve">, </w:t>
      </w:r>
      <w:proofErr w:type="spellStart"/>
      <w:r>
        <w:rPr>
          <w:lang w:eastAsia="de-DE"/>
        </w:rPr>
        <w:t>de</w:t>
      </w:r>
      <w:proofErr w:type="spellEnd"/>
      <w:r>
        <w:rPr>
          <w:lang w:eastAsia="de-DE"/>
        </w:rPr>
        <w:t xml:space="preserve"> du bist</w:t>
      </w:r>
    </w:p>
    <w:p w14:paraId="5BAE3133" w14:textId="77777777" w:rsidR="00506BB3" w:rsidRDefault="00506BB3" w:rsidP="00506BB3">
      <w:pPr>
        <w:rPr>
          <w:lang w:eastAsia="de-DE"/>
        </w:rPr>
      </w:pPr>
      <w:r>
        <w:rPr>
          <w:lang w:eastAsia="de-DE"/>
        </w:rPr>
        <w:t xml:space="preserve">im </w:t>
      </w:r>
      <w:proofErr w:type="spellStart"/>
      <w:r>
        <w:rPr>
          <w:lang w:eastAsia="de-DE"/>
        </w:rPr>
        <w:t>Hemmelrick</w:t>
      </w:r>
      <w:proofErr w:type="spellEnd"/>
    </w:p>
    <w:p w14:paraId="44A24D8A" w14:textId="77777777" w:rsidR="00506BB3" w:rsidRDefault="00506BB3" w:rsidP="00506BB3">
      <w:pPr>
        <w:rPr>
          <w:lang w:eastAsia="de-DE"/>
        </w:rPr>
      </w:pPr>
      <w:r>
        <w:rPr>
          <w:lang w:eastAsia="de-DE"/>
        </w:rPr>
        <w:t xml:space="preserve">hoch </w:t>
      </w:r>
      <w:proofErr w:type="spellStart"/>
      <w:r>
        <w:rPr>
          <w:lang w:eastAsia="de-DE"/>
        </w:rPr>
        <w:t>auer</w:t>
      </w:r>
      <w:proofErr w:type="spellEnd"/>
      <w:r>
        <w:rPr>
          <w:lang w:eastAsia="de-DE"/>
        </w:rPr>
        <w:t xml:space="preserve"> uns, </w:t>
      </w:r>
      <w:proofErr w:type="spellStart"/>
      <w:r>
        <w:rPr>
          <w:lang w:eastAsia="de-DE"/>
        </w:rPr>
        <w:t>darumme</w:t>
      </w:r>
      <w:proofErr w:type="spellEnd"/>
      <w:r>
        <w:rPr>
          <w:lang w:eastAsia="de-DE"/>
        </w:rPr>
        <w:t xml:space="preserve"> im geist</w:t>
      </w:r>
    </w:p>
    <w:p w14:paraId="21858312" w14:textId="77777777" w:rsidR="00506BB3" w:rsidRDefault="00506BB3" w:rsidP="00506BB3">
      <w:pPr>
        <w:rPr>
          <w:lang w:eastAsia="de-DE"/>
        </w:rPr>
      </w:pPr>
      <w:proofErr w:type="spellStart"/>
      <w:r>
        <w:rPr>
          <w:lang w:eastAsia="de-DE"/>
        </w:rPr>
        <w:t>wult</w:t>
      </w:r>
      <w:proofErr w:type="spellEnd"/>
      <w:r>
        <w:rPr>
          <w:lang w:eastAsia="de-DE"/>
        </w:rPr>
        <w:t xml:space="preserve"> </w:t>
      </w:r>
      <w:proofErr w:type="spellStart"/>
      <w:r>
        <w:rPr>
          <w:lang w:eastAsia="de-DE"/>
        </w:rPr>
        <w:t>angebedet</w:t>
      </w:r>
      <w:proofErr w:type="spellEnd"/>
      <w:r>
        <w:rPr>
          <w:lang w:eastAsia="de-DE"/>
        </w:rPr>
        <w:t xml:space="preserve"> werden:</w:t>
      </w:r>
    </w:p>
    <w:p w14:paraId="1A021E83" w14:textId="77777777" w:rsidR="00506BB3" w:rsidRDefault="00506BB3" w:rsidP="00506BB3">
      <w:pPr>
        <w:rPr>
          <w:lang w:eastAsia="de-DE"/>
        </w:rPr>
      </w:pPr>
      <w:r>
        <w:rPr>
          <w:lang w:eastAsia="de-DE"/>
        </w:rPr>
        <w:t xml:space="preserve">Dyn </w:t>
      </w:r>
      <w:proofErr w:type="spellStart"/>
      <w:r>
        <w:rPr>
          <w:lang w:eastAsia="de-DE"/>
        </w:rPr>
        <w:t>Hillige</w:t>
      </w:r>
      <w:proofErr w:type="spellEnd"/>
      <w:r>
        <w:rPr>
          <w:lang w:eastAsia="de-DE"/>
        </w:rPr>
        <w:t xml:space="preserve"> </w:t>
      </w:r>
      <w:proofErr w:type="spellStart"/>
      <w:r>
        <w:rPr>
          <w:lang w:eastAsia="de-DE"/>
        </w:rPr>
        <w:t>name</w:t>
      </w:r>
      <w:proofErr w:type="spellEnd"/>
      <w:r>
        <w:rPr>
          <w:lang w:eastAsia="de-DE"/>
        </w:rPr>
        <w:t xml:space="preserve"> werde </w:t>
      </w:r>
      <w:proofErr w:type="spellStart"/>
      <w:r>
        <w:rPr>
          <w:lang w:eastAsia="de-DE"/>
        </w:rPr>
        <w:t>uthgebredet</w:t>
      </w:r>
      <w:proofErr w:type="spellEnd"/>
    </w:p>
    <w:p w14:paraId="5E593A51" w14:textId="77777777" w:rsidR="00506BB3" w:rsidRDefault="00506BB3" w:rsidP="00506BB3">
      <w:pPr>
        <w:rPr>
          <w:lang w:eastAsia="de-DE"/>
        </w:rPr>
      </w:pPr>
      <w:proofErr w:type="spellStart"/>
      <w:r>
        <w:rPr>
          <w:lang w:eastAsia="de-DE"/>
        </w:rPr>
        <w:t>geweldichlick</w:t>
      </w:r>
      <w:proofErr w:type="spellEnd"/>
      <w:r>
        <w:rPr>
          <w:lang w:eastAsia="de-DE"/>
        </w:rPr>
        <w:t>,</w:t>
      </w:r>
    </w:p>
    <w:p w14:paraId="201F0E25" w14:textId="77777777" w:rsidR="00506BB3" w:rsidRDefault="00506BB3" w:rsidP="00506BB3">
      <w:pPr>
        <w:rPr>
          <w:lang w:eastAsia="de-DE"/>
        </w:rPr>
      </w:pPr>
      <w:proofErr w:type="spellStart"/>
      <w:r>
        <w:rPr>
          <w:lang w:eastAsia="de-DE"/>
        </w:rPr>
        <w:t>geeret</w:t>
      </w:r>
      <w:proofErr w:type="spellEnd"/>
      <w:r>
        <w:rPr>
          <w:lang w:eastAsia="de-DE"/>
        </w:rPr>
        <w:t xml:space="preserve"> in uns </w:t>
      </w:r>
      <w:proofErr w:type="spellStart"/>
      <w:r>
        <w:rPr>
          <w:lang w:eastAsia="de-DE"/>
        </w:rPr>
        <w:t>unde</w:t>
      </w:r>
      <w:proofErr w:type="spellEnd"/>
      <w:r>
        <w:rPr>
          <w:lang w:eastAsia="de-DE"/>
        </w:rPr>
        <w:t xml:space="preserve"> </w:t>
      </w:r>
      <w:proofErr w:type="spellStart"/>
      <w:r>
        <w:rPr>
          <w:lang w:eastAsia="de-DE"/>
        </w:rPr>
        <w:t>auer</w:t>
      </w:r>
      <w:proofErr w:type="spellEnd"/>
      <w:r>
        <w:rPr>
          <w:lang w:eastAsia="de-DE"/>
        </w:rPr>
        <w:t xml:space="preserve"> alle</w:t>
      </w:r>
    </w:p>
    <w:p w14:paraId="626E5750" w14:textId="77777777" w:rsidR="00506BB3" w:rsidRDefault="00506BB3" w:rsidP="00506BB3">
      <w:pPr>
        <w:rPr>
          <w:lang w:eastAsia="de-DE"/>
        </w:rPr>
      </w:pPr>
      <w:proofErr w:type="spellStart"/>
      <w:r>
        <w:rPr>
          <w:lang w:eastAsia="de-DE"/>
        </w:rPr>
        <w:t>ym</w:t>
      </w:r>
      <w:proofErr w:type="spellEnd"/>
      <w:r>
        <w:rPr>
          <w:lang w:eastAsia="de-DE"/>
        </w:rPr>
        <w:t xml:space="preserve"> </w:t>
      </w:r>
      <w:proofErr w:type="spellStart"/>
      <w:r>
        <w:rPr>
          <w:lang w:eastAsia="de-DE"/>
        </w:rPr>
        <w:t>Hemmel</w:t>
      </w:r>
      <w:proofErr w:type="spellEnd"/>
      <w:r>
        <w:rPr>
          <w:lang w:eastAsia="de-DE"/>
        </w:rPr>
        <w:t xml:space="preserve"> </w:t>
      </w:r>
      <w:proofErr w:type="spellStart"/>
      <w:r>
        <w:rPr>
          <w:lang w:eastAsia="de-DE"/>
        </w:rPr>
        <w:t>unde</w:t>
      </w:r>
      <w:proofErr w:type="spellEnd"/>
      <w:r>
        <w:rPr>
          <w:lang w:eastAsia="de-DE"/>
        </w:rPr>
        <w:t xml:space="preserve"> </w:t>
      </w:r>
      <w:proofErr w:type="spellStart"/>
      <w:r>
        <w:rPr>
          <w:lang w:eastAsia="de-DE"/>
        </w:rPr>
        <w:t>up</w:t>
      </w:r>
      <w:proofErr w:type="spellEnd"/>
      <w:r>
        <w:rPr>
          <w:lang w:eastAsia="de-DE"/>
        </w:rPr>
        <w:t xml:space="preserve"> erden.</w:t>
      </w:r>
    </w:p>
    <w:p w14:paraId="3E1888E8" w14:textId="77777777" w:rsidR="00506BB3" w:rsidRDefault="00506BB3" w:rsidP="00506BB3">
      <w:pPr>
        <w:rPr>
          <w:lang w:eastAsia="de-DE"/>
        </w:rPr>
      </w:pPr>
      <w:proofErr w:type="spellStart"/>
      <w:r>
        <w:rPr>
          <w:lang w:eastAsia="de-DE"/>
        </w:rPr>
        <w:t>Dath</w:t>
      </w:r>
      <w:proofErr w:type="spellEnd"/>
      <w:r>
        <w:rPr>
          <w:lang w:eastAsia="de-DE"/>
        </w:rPr>
        <w:t xml:space="preserve"> </w:t>
      </w:r>
      <w:proofErr w:type="spellStart"/>
      <w:r>
        <w:rPr>
          <w:lang w:eastAsia="de-DE"/>
        </w:rPr>
        <w:t>Rike</w:t>
      </w:r>
      <w:proofErr w:type="spellEnd"/>
      <w:r>
        <w:rPr>
          <w:lang w:eastAsia="de-DE"/>
        </w:rPr>
        <w:t xml:space="preserve"> der </w:t>
      </w:r>
      <w:proofErr w:type="spellStart"/>
      <w:r>
        <w:rPr>
          <w:lang w:eastAsia="de-DE"/>
        </w:rPr>
        <w:t>gnaden</w:t>
      </w:r>
      <w:proofErr w:type="spellEnd"/>
      <w:r>
        <w:rPr>
          <w:lang w:eastAsia="de-DE"/>
        </w:rPr>
        <w:t xml:space="preserve"> </w:t>
      </w:r>
      <w:proofErr w:type="spellStart"/>
      <w:r>
        <w:rPr>
          <w:lang w:eastAsia="de-DE"/>
        </w:rPr>
        <w:t>kame</w:t>
      </w:r>
      <w:proofErr w:type="spellEnd"/>
      <w:r>
        <w:rPr>
          <w:lang w:eastAsia="de-DE"/>
        </w:rPr>
        <w:t xml:space="preserve"> uns </w:t>
      </w:r>
      <w:proofErr w:type="spellStart"/>
      <w:r>
        <w:rPr>
          <w:lang w:eastAsia="de-DE"/>
        </w:rPr>
        <w:t>tho</w:t>
      </w:r>
      <w:proofErr w:type="spellEnd"/>
      <w:r>
        <w:rPr>
          <w:lang w:eastAsia="de-DE"/>
        </w:rPr>
        <w:t>,</w:t>
      </w:r>
    </w:p>
    <w:p w14:paraId="4E48F4E3" w14:textId="77777777" w:rsidR="00506BB3" w:rsidRDefault="00506BB3" w:rsidP="00506BB3">
      <w:pPr>
        <w:rPr>
          <w:lang w:eastAsia="de-DE"/>
        </w:rPr>
      </w:pPr>
      <w:proofErr w:type="spellStart"/>
      <w:r>
        <w:rPr>
          <w:lang w:eastAsia="de-DE"/>
        </w:rPr>
        <w:t>unde</w:t>
      </w:r>
      <w:proofErr w:type="spellEnd"/>
      <w:r>
        <w:rPr>
          <w:lang w:eastAsia="de-DE"/>
        </w:rPr>
        <w:t xml:space="preserve"> do in uns </w:t>
      </w:r>
      <w:proofErr w:type="spellStart"/>
      <w:r>
        <w:rPr>
          <w:lang w:eastAsia="de-DE"/>
        </w:rPr>
        <w:t>bliuen</w:t>
      </w:r>
      <w:proofErr w:type="spellEnd"/>
      <w:r>
        <w:rPr>
          <w:lang w:eastAsia="de-DE"/>
        </w:rPr>
        <w:t>,</w:t>
      </w:r>
    </w:p>
    <w:p w14:paraId="5FE782AD" w14:textId="77777777" w:rsidR="00506BB3" w:rsidRDefault="00506BB3" w:rsidP="00506BB3">
      <w:pPr>
        <w:rPr>
          <w:lang w:eastAsia="de-DE"/>
        </w:rPr>
      </w:pPr>
      <w:proofErr w:type="spellStart"/>
      <w:r>
        <w:rPr>
          <w:lang w:eastAsia="de-DE"/>
        </w:rPr>
        <w:t>Unde</w:t>
      </w:r>
      <w:proofErr w:type="spellEnd"/>
      <w:r>
        <w:rPr>
          <w:lang w:eastAsia="de-DE"/>
        </w:rPr>
        <w:t xml:space="preserve"> </w:t>
      </w:r>
      <w:proofErr w:type="spellStart"/>
      <w:r>
        <w:rPr>
          <w:lang w:eastAsia="de-DE"/>
        </w:rPr>
        <w:t>wat</w:t>
      </w:r>
      <w:proofErr w:type="spellEnd"/>
      <w:r>
        <w:rPr>
          <w:lang w:eastAsia="de-DE"/>
        </w:rPr>
        <w:t xml:space="preserve"> </w:t>
      </w:r>
      <w:proofErr w:type="spellStart"/>
      <w:r>
        <w:rPr>
          <w:lang w:eastAsia="de-DE"/>
        </w:rPr>
        <w:t>dy</w:t>
      </w:r>
      <w:proofErr w:type="spellEnd"/>
      <w:r>
        <w:rPr>
          <w:lang w:eastAsia="de-DE"/>
        </w:rPr>
        <w:t xml:space="preserve"> nicht </w:t>
      </w:r>
      <w:proofErr w:type="spellStart"/>
      <w:r>
        <w:rPr>
          <w:lang w:eastAsia="de-DE"/>
        </w:rPr>
        <w:t>behegelick</w:t>
      </w:r>
      <w:proofErr w:type="spellEnd"/>
      <w:r>
        <w:rPr>
          <w:lang w:eastAsia="de-DE"/>
        </w:rPr>
        <w:t xml:space="preserve"> </w:t>
      </w:r>
      <w:proofErr w:type="spellStart"/>
      <w:r>
        <w:rPr>
          <w:lang w:eastAsia="de-DE"/>
        </w:rPr>
        <w:t>ys</w:t>
      </w:r>
      <w:proofErr w:type="spellEnd"/>
    </w:p>
    <w:p w14:paraId="4F8D1B5C" w14:textId="77777777" w:rsidR="00506BB3" w:rsidRDefault="00506BB3" w:rsidP="00506BB3">
      <w:pPr>
        <w:rPr>
          <w:lang w:eastAsia="de-DE"/>
        </w:rPr>
      </w:pPr>
      <w:r>
        <w:rPr>
          <w:lang w:eastAsia="de-DE"/>
        </w:rPr>
        <w:t xml:space="preserve">in uns, dat </w:t>
      </w:r>
      <w:proofErr w:type="spellStart"/>
      <w:r>
        <w:rPr>
          <w:lang w:eastAsia="de-DE"/>
        </w:rPr>
        <w:t>wilst</w:t>
      </w:r>
      <w:proofErr w:type="spellEnd"/>
      <w:r>
        <w:rPr>
          <w:lang w:eastAsia="de-DE"/>
        </w:rPr>
        <w:t xml:space="preserve"> </w:t>
      </w:r>
      <w:proofErr w:type="spellStart"/>
      <w:r>
        <w:rPr>
          <w:lang w:eastAsia="de-DE"/>
        </w:rPr>
        <w:t>uth</w:t>
      </w:r>
      <w:proofErr w:type="spellEnd"/>
      <w:r>
        <w:rPr>
          <w:lang w:eastAsia="de-DE"/>
        </w:rPr>
        <w:t xml:space="preserve"> </w:t>
      </w:r>
      <w:proofErr w:type="spellStart"/>
      <w:r>
        <w:rPr>
          <w:lang w:eastAsia="de-DE"/>
        </w:rPr>
        <w:t>driuen</w:t>
      </w:r>
      <w:proofErr w:type="spellEnd"/>
      <w:r>
        <w:rPr>
          <w:lang w:eastAsia="de-DE"/>
        </w:rPr>
        <w:t>,</w:t>
      </w:r>
    </w:p>
    <w:p w14:paraId="735F8391" w14:textId="77777777" w:rsidR="00506BB3" w:rsidRDefault="00506BB3" w:rsidP="00506BB3">
      <w:pPr>
        <w:rPr>
          <w:lang w:eastAsia="de-DE"/>
        </w:rPr>
      </w:pPr>
      <w:r>
        <w:rPr>
          <w:lang w:eastAsia="de-DE"/>
        </w:rPr>
        <w:t xml:space="preserve">Up dat </w:t>
      </w:r>
      <w:proofErr w:type="spellStart"/>
      <w:r>
        <w:rPr>
          <w:lang w:eastAsia="de-DE"/>
        </w:rPr>
        <w:t>wy</w:t>
      </w:r>
      <w:proofErr w:type="spellEnd"/>
      <w:r>
        <w:rPr>
          <w:lang w:eastAsia="de-DE"/>
        </w:rPr>
        <w:t xml:space="preserve"> mögen </w:t>
      </w:r>
      <w:proofErr w:type="spellStart"/>
      <w:r>
        <w:rPr>
          <w:lang w:eastAsia="de-DE"/>
        </w:rPr>
        <w:t>ewichlick</w:t>
      </w:r>
      <w:proofErr w:type="spellEnd"/>
    </w:p>
    <w:p w14:paraId="32474823" w14:textId="77777777" w:rsidR="00506BB3" w:rsidRDefault="00506BB3" w:rsidP="00506BB3">
      <w:pPr>
        <w:rPr>
          <w:lang w:eastAsia="de-DE"/>
        </w:rPr>
      </w:pPr>
      <w:r>
        <w:rPr>
          <w:lang w:eastAsia="de-DE"/>
        </w:rPr>
        <w:t xml:space="preserve">in </w:t>
      </w:r>
      <w:proofErr w:type="spellStart"/>
      <w:r>
        <w:rPr>
          <w:lang w:eastAsia="de-DE"/>
        </w:rPr>
        <w:t>dynem</w:t>
      </w:r>
      <w:proofErr w:type="spellEnd"/>
      <w:r>
        <w:rPr>
          <w:lang w:eastAsia="de-DE"/>
        </w:rPr>
        <w:t xml:space="preserve"> </w:t>
      </w:r>
      <w:proofErr w:type="spellStart"/>
      <w:r>
        <w:rPr>
          <w:lang w:eastAsia="de-DE"/>
        </w:rPr>
        <w:t>Rike</w:t>
      </w:r>
      <w:proofErr w:type="spellEnd"/>
      <w:r>
        <w:rPr>
          <w:lang w:eastAsia="de-DE"/>
        </w:rPr>
        <w:t xml:space="preserve"> </w:t>
      </w:r>
      <w:proofErr w:type="spellStart"/>
      <w:r>
        <w:rPr>
          <w:lang w:eastAsia="de-DE"/>
        </w:rPr>
        <w:t>blyuen</w:t>
      </w:r>
      <w:proofErr w:type="spellEnd"/>
      <w:r>
        <w:rPr>
          <w:lang w:eastAsia="de-DE"/>
        </w:rPr>
        <w:t>.</w:t>
      </w:r>
    </w:p>
    <w:p w14:paraId="73A7474B" w14:textId="77777777" w:rsidR="00506BB3" w:rsidRDefault="00506BB3" w:rsidP="00506BB3">
      <w:pPr>
        <w:rPr>
          <w:lang w:eastAsia="de-DE"/>
        </w:rPr>
      </w:pPr>
    </w:p>
    <w:p w14:paraId="73670D9E" w14:textId="77777777" w:rsidR="00506BB3" w:rsidRDefault="00506BB3" w:rsidP="00506BB3">
      <w:pPr>
        <w:rPr>
          <w:lang w:eastAsia="de-DE"/>
        </w:rPr>
      </w:pPr>
      <w:proofErr w:type="spellStart"/>
      <w:r>
        <w:rPr>
          <w:lang w:eastAsia="de-DE"/>
        </w:rPr>
        <w:t>Ock</w:t>
      </w:r>
      <w:proofErr w:type="spellEnd"/>
      <w:r>
        <w:rPr>
          <w:lang w:eastAsia="de-DE"/>
        </w:rPr>
        <w:t xml:space="preserve">, </w:t>
      </w:r>
      <w:proofErr w:type="spellStart"/>
      <w:r>
        <w:rPr>
          <w:lang w:eastAsia="de-DE"/>
        </w:rPr>
        <w:t>hillige</w:t>
      </w:r>
      <w:proofErr w:type="spellEnd"/>
      <w:r>
        <w:rPr>
          <w:lang w:eastAsia="de-DE"/>
        </w:rPr>
        <w:t xml:space="preserve"> HERE, so </w:t>
      </w:r>
      <w:proofErr w:type="spellStart"/>
      <w:r>
        <w:rPr>
          <w:lang w:eastAsia="de-DE"/>
        </w:rPr>
        <w:t>bidde</w:t>
      </w:r>
      <w:proofErr w:type="spellEnd"/>
      <w:r>
        <w:rPr>
          <w:lang w:eastAsia="de-DE"/>
        </w:rPr>
        <w:t xml:space="preserve"> </w:t>
      </w:r>
      <w:proofErr w:type="spellStart"/>
      <w:r>
        <w:rPr>
          <w:lang w:eastAsia="de-DE"/>
        </w:rPr>
        <w:t>wy</w:t>
      </w:r>
      <w:proofErr w:type="spellEnd"/>
      <w:r>
        <w:rPr>
          <w:lang w:eastAsia="de-DE"/>
        </w:rPr>
        <w:t>:</w:t>
      </w:r>
    </w:p>
    <w:p w14:paraId="53824C86" w14:textId="77777777" w:rsidR="00506BB3" w:rsidRDefault="00506BB3" w:rsidP="00506BB3">
      <w:pPr>
        <w:rPr>
          <w:lang w:eastAsia="de-DE"/>
        </w:rPr>
      </w:pPr>
      <w:proofErr w:type="spellStart"/>
      <w:r>
        <w:rPr>
          <w:lang w:eastAsia="de-DE"/>
        </w:rPr>
        <w:t>dyn</w:t>
      </w:r>
      <w:proofErr w:type="spellEnd"/>
      <w:r>
        <w:rPr>
          <w:lang w:eastAsia="de-DE"/>
        </w:rPr>
        <w:t xml:space="preserve"> </w:t>
      </w:r>
      <w:proofErr w:type="spellStart"/>
      <w:r>
        <w:rPr>
          <w:lang w:eastAsia="de-DE"/>
        </w:rPr>
        <w:t>wille</w:t>
      </w:r>
      <w:proofErr w:type="spellEnd"/>
      <w:r>
        <w:rPr>
          <w:lang w:eastAsia="de-DE"/>
        </w:rPr>
        <w:t xml:space="preserve"> </w:t>
      </w:r>
      <w:proofErr w:type="spellStart"/>
      <w:r>
        <w:rPr>
          <w:lang w:eastAsia="de-DE"/>
        </w:rPr>
        <w:t>geschee</w:t>
      </w:r>
      <w:proofErr w:type="spellEnd"/>
    </w:p>
    <w:p w14:paraId="48BEA0B3" w14:textId="77777777" w:rsidR="00506BB3" w:rsidRDefault="00506BB3" w:rsidP="00506BB3">
      <w:pPr>
        <w:rPr>
          <w:lang w:eastAsia="de-DE"/>
        </w:rPr>
      </w:pPr>
      <w:proofErr w:type="spellStart"/>
      <w:r>
        <w:rPr>
          <w:lang w:eastAsia="de-DE"/>
        </w:rPr>
        <w:t>up</w:t>
      </w:r>
      <w:proofErr w:type="spellEnd"/>
      <w:r>
        <w:rPr>
          <w:lang w:eastAsia="de-DE"/>
        </w:rPr>
        <w:t xml:space="preserve"> erden </w:t>
      </w:r>
      <w:proofErr w:type="spellStart"/>
      <w:r>
        <w:rPr>
          <w:lang w:eastAsia="de-DE"/>
        </w:rPr>
        <w:t>hyr</w:t>
      </w:r>
      <w:proofErr w:type="spellEnd"/>
      <w:r>
        <w:rPr>
          <w:lang w:eastAsia="de-DE"/>
        </w:rPr>
        <w:t xml:space="preserve"> in aller </w:t>
      </w:r>
      <w:proofErr w:type="spellStart"/>
      <w:r>
        <w:rPr>
          <w:lang w:eastAsia="de-DE"/>
        </w:rPr>
        <w:t>mathe</w:t>
      </w:r>
      <w:proofErr w:type="spellEnd"/>
    </w:p>
    <w:p w14:paraId="5427BBB5" w14:textId="77777777" w:rsidR="00506BB3" w:rsidRDefault="00506BB3" w:rsidP="00506BB3">
      <w:pPr>
        <w:rPr>
          <w:lang w:eastAsia="de-DE"/>
        </w:rPr>
      </w:pPr>
      <w:r>
        <w:rPr>
          <w:lang w:eastAsia="de-DE"/>
        </w:rPr>
        <w:t xml:space="preserve">wo </w:t>
      </w:r>
      <w:proofErr w:type="spellStart"/>
      <w:r>
        <w:rPr>
          <w:lang w:eastAsia="de-DE"/>
        </w:rPr>
        <w:t>inn</w:t>
      </w:r>
      <w:proofErr w:type="spellEnd"/>
      <w:r>
        <w:rPr>
          <w:lang w:eastAsia="de-DE"/>
        </w:rPr>
        <w:t xml:space="preserve"> dem </w:t>
      </w:r>
      <w:proofErr w:type="spellStart"/>
      <w:r>
        <w:rPr>
          <w:lang w:eastAsia="de-DE"/>
        </w:rPr>
        <w:t>Hemmelrike</w:t>
      </w:r>
      <w:proofErr w:type="spellEnd"/>
      <w:r>
        <w:rPr>
          <w:lang w:eastAsia="de-DE"/>
        </w:rPr>
        <w:t>,</w:t>
      </w:r>
    </w:p>
    <w:p w14:paraId="1358EFF0" w14:textId="77777777" w:rsidR="00506BB3" w:rsidRDefault="00506BB3" w:rsidP="00506BB3">
      <w:pPr>
        <w:rPr>
          <w:lang w:eastAsia="de-DE"/>
        </w:rPr>
      </w:pPr>
      <w:proofErr w:type="spellStart"/>
      <w:r>
        <w:rPr>
          <w:lang w:eastAsia="de-DE"/>
        </w:rPr>
        <w:t>Darhen</w:t>
      </w:r>
      <w:proofErr w:type="spellEnd"/>
      <w:r>
        <w:rPr>
          <w:lang w:eastAsia="de-DE"/>
        </w:rPr>
        <w:t xml:space="preserve"> denn </w:t>
      </w:r>
      <w:proofErr w:type="spellStart"/>
      <w:r>
        <w:rPr>
          <w:lang w:eastAsia="de-DE"/>
        </w:rPr>
        <w:t>nemandt</w:t>
      </w:r>
      <w:proofErr w:type="spellEnd"/>
      <w:r>
        <w:rPr>
          <w:lang w:eastAsia="de-DE"/>
        </w:rPr>
        <w:t xml:space="preserve"> kamen kann</w:t>
      </w:r>
    </w:p>
    <w:p w14:paraId="55F99437" w14:textId="77777777" w:rsidR="00506BB3" w:rsidRDefault="00506BB3" w:rsidP="00506BB3">
      <w:pPr>
        <w:rPr>
          <w:lang w:eastAsia="de-DE"/>
        </w:rPr>
      </w:pPr>
      <w:r>
        <w:rPr>
          <w:lang w:eastAsia="de-DE"/>
        </w:rPr>
        <w:t xml:space="preserve">noch mach </w:t>
      </w:r>
      <w:proofErr w:type="spellStart"/>
      <w:r>
        <w:rPr>
          <w:lang w:eastAsia="de-DE"/>
        </w:rPr>
        <w:t>besthan</w:t>
      </w:r>
      <w:proofErr w:type="spellEnd"/>
      <w:r>
        <w:rPr>
          <w:lang w:eastAsia="de-DE"/>
        </w:rPr>
        <w:t>,</w:t>
      </w:r>
    </w:p>
    <w:p w14:paraId="62B7ED80" w14:textId="77777777" w:rsidR="00506BB3" w:rsidRDefault="00506BB3" w:rsidP="00506BB3">
      <w:pPr>
        <w:rPr>
          <w:lang w:eastAsia="de-DE"/>
        </w:rPr>
      </w:pPr>
      <w:r>
        <w:rPr>
          <w:lang w:eastAsia="de-DE"/>
        </w:rPr>
        <w:t xml:space="preserve">den de </w:t>
      </w:r>
      <w:proofErr w:type="spellStart"/>
      <w:r>
        <w:rPr>
          <w:lang w:eastAsia="de-DE"/>
        </w:rPr>
        <w:t>allene</w:t>
      </w:r>
      <w:proofErr w:type="spellEnd"/>
      <w:r>
        <w:rPr>
          <w:lang w:eastAsia="de-DE"/>
        </w:rPr>
        <w:t xml:space="preserve"> den willen </w:t>
      </w:r>
      <w:proofErr w:type="spellStart"/>
      <w:r>
        <w:rPr>
          <w:lang w:eastAsia="de-DE"/>
        </w:rPr>
        <w:t>syn</w:t>
      </w:r>
      <w:proofErr w:type="spellEnd"/>
    </w:p>
    <w:p w14:paraId="451F3A71" w14:textId="77777777" w:rsidR="00506BB3" w:rsidRDefault="00506BB3" w:rsidP="00506BB3">
      <w:pPr>
        <w:rPr>
          <w:lang w:eastAsia="de-DE"/>
        </w:rPr>
      </w:pPr>
      <w:r>
        <w:rPr>
          <w:lang w:eastAsia="de-DE"/>
        </w:rPr>
        <w:t xml:space="preserve">mit </w:t>
      </w:r>
      <w:proofErr w:type="spellStart"/>
      <w:r>
        <w:rPr>
          <w:lang w:eastAsia="de-DE"/>
        </w:rPr>
        <w:t>dynem</w:t>
      </w:r>
      <w:proofErr w:type="spellEnd"/>
      <w:r>
        <w:rPr>
          <w:lang w:eastAsia="de-DE"/>
        </w:rPr>
        <w:t xml:space="preserve"> </w:t>
      </w:r>
      <w:proofErr w:type="spellStart"/>
      <w:r>
        <w:rPr>
          <w:lang w:eastAsia="de-DE"/>
        </w:rPr>
        <w:t>deit</w:t>
      </w:r>
      <w:proofErr w:type="spellEnd"/>
      <w:r>
        <w:rPr>
          <w:lang w:eastAsia="de-DE"/>
        </w:rPr>
        <w:t xml:space="preserve"> </w:t>
      </w:r>
      <w:proofErr w:type="spellStart"/>
      <w:r>
        <w:rPr>
          <w:lang w:eastAsia="de-DE"/>
        </w:rPr>
        <w:t>vorliken</w:t>
      </w:r>
      <w:proofErr w:type="spellEnd"/>
      <w:r>
        <w:rPr>
          <w:lang w:eastAsia="de-DE"/>
        </w:rPr>
        <w:t>.</w:t>
      </w:r>
    </w:p>
    <w:p w14:paraId="5A11CCF4" w14:textId="77777777" w:rsidR="00506BB3" w:rsidRDefault="00506BB3" w:rsidP="00506BB3">
      <w:pPr>
        <w:rPr>
          <w:lang w:eastAsia="de-DE"/>
        </w:rPr>
      </w:pPr>
      <w:r>
        <w:rPr>
          <w:lang w:eastAsia="de-DE"/>
        </w:rPr>
        <w:t xml:space="preserve">Und </w:t>
      </w:r>
      <w:proofErr w:type="spellStart"/>
      <w:r>
        <w:rPr>
          <w:lang w:eastAsia="de-DE"/>
        </w:rPr>
        <w:t>giff</w:t>
      </w:r>
      <w:proofErr w:type="spellEnd"/>
      <w:r>
        <w:rPr>
          <w:lang w:eastAsia="de-DE"/>
        </w:rPr>
        <w:t xml:space="preserve"> uns </w:t>
      </w:r>
      <w:proofErr w:type="spellStart"/>
      <w:r>
        <w:rPr>
          <w:lang w:eastAsia="de-DE"/>
        </w:rPr>
        <w:t>unse</w:t>
      </w:r>
      <w:proofErr w:type="spellEnd"/>
      <w:r>
        <w:rPr>
          <w:lang w:eastAsia="de-DE"/>
        </w:rPr>
        <w:t xml:space="preserve"> </w:t>
      </w:r>
      <w:proofErr w:type="spellStart"/>
      <w:r>
        <w:rPr>
          <w:lang w:eastAsia="de-DE"/>
        </w:rPr>
        <w:t>dachlike</w:t>
      </w:r>
      <w:proofErr w:type="spellEnd"/>
      <w:r>
        <w:rPr>
          <w:lang w:eastAsia="de-DE"/>
        </w:rPr>
        <w:t xml:space="preserve"> </w:t>
      </w:r>
      <w:proofErr w:type="spellStart"/>
      <w:r>
        <w:rPr>
          <w:lang w:eastAsia="de-DE"/>
        </w:rPr>
        <w:t>brodt</w:t>
      </w:r>
      <w:proofErr w:type="spellEnd"/>
      <w:r>
        <w:rPr>
          <w:lang w:eastAsia="de-DE"/>
        </w:rPr>
        <w:t>,</w:t>
      </w:r>
    </w:p>
    <w:p w14:paraId="77F0868D" w14:textId="77777777" w:rsidR="00506BB3" w:rsidRDefault="00506BB3" w:rsidP="00506BB3">
      <w:pPr>
        <w:rPr>
          <w:lang w:eastAsia="de-DE"/>
        </w:rPr>
      </w:pPr>
      <w:r>
        <w:rPr>
          <w:lang w:eastAsia="de-DE"/>
        </w:rPr>
        <w:t xml:space="preserve">der Seelen </w:t>
      </w:r>
      <w:proofErr w:type="spellStart"/>
      <w:r>
        <w:rPr>
          <w:lang w:eastAsia="de-DE"/>
        </w:rPr>
        <w:t>ere</w:t>
      </w:r>
      <w:proofErr w:type="spellEnd"/>
      <w:r>
        <w:rPr>
          <w:lang w:eastAsia="de-DE"/>
        </w:rPr>
        <w:t xml:space="preserve"> </w:t>
      </w:r>
      <w:proofErr w:type="spellStart"/>
      <w:r>
        <w:rPr>
          <w:lang w:eastAsia="de-DE"/>
        </w:rPr>
        <w:t>spise</w:t>
      </w:r>
      <w:proofErr w:type="spellEnd"/>
      <w:r>
        <w:rPr>
          <w:lang w:eastAsia="de-DE"/>
        </w:rPr>
        <w:t>:</w:t>
      </w:r>
    </w:p>
    <w:p w14:paraId="6166CE39" w14:textId="77777777" w:rsidR="00506BB3" w:rsidRDefault="00506BB3" w:rsidP="00506BB3">
      <w:pPr>
        <w:rPr>
          <w:lang w:eastAsia="de-DE"/>
        </w:rPr>
      </w:pPr>
      <w:proofErr w:type="spellStart"/>
      <w:r>
        <w:rPr>
          <w:lang w:eastAsia="de-DE"/>
        </w:rPr>
        <w:t>Ick</w:t>
      </w:r>
      <w:proofErr w:type="spellEnd"/>
      <w:r>
        <w:rPr>
          <w:lang w:eastAsia="de-DE"/>
        </w:rPr>
        <w:t xml:space="preserve"> mene </w:t>
      </w:r>
      <w:proofErr w:type="spellStart"/>
      <w:r>
        <w:rPr>
          <w:lang w:eastAsia="de-DE"/>
        </w:rPr>
        <w:t>allene</w:t>
      </w:r>
      <w:proofErr w:type="spellEnd"/>
      <w:r>
        <w:rPr>
          <w:lang w:eastAsia="de-DE"/>
        </w:rPr>
        <w:t xml:space="preserve"> </w:t>
      </w:r>
      <w:proofErr w:type="spellStart"/>
      <w:r>
        <w:rPr>
          <w:lang w:eastAsia="de-DE"/>
        </w:rPr>
        <w:t>dyn</w:t>
      </w:r>
      <w:proofErr w:type="spellEnd"/>
      <w:r>
        <w:rPr>
          <w:lang w:eastAsia="de-DE"/>
        </w:rPr>
        <w:t xml:space="preserve"> </w:t>
      </w:r>
      <w:proofErr w:type="spellStart"/>
      <w:r>
        <w:rPr>
          <w:lang w:eastAsia="de-DE"/>
        </w:rPr>
        <w:t>Gödtlick</w:t>
      </w:r>
      <w:proofErr w:type="spellEnd"/>
      <w:r>
        <w:rPr>
          <w:lang w:eastAsia="de-DE"/>
        </w:rPr>
        <w:t xml:space="preserve"> </w:t>
      </w:r>
      <w:proofErr w:type="spellStart"/>
      <w:r>
        <w:rPr>
          <w:lang w:eastAsia="de-DE"/>
        </w:rPr>
        <w:t>wordt</w:t>
      </w:r>
      <w:proofErr w:type="spellEnd"/>
      <w:r>
        <w:rPr>
          <w:lang w:eastAsia="de-DE"/>
        </w:rPr>
        <w:t>,</w:t>
      </w:r>
    </w:p>
    <w:p w14:paraId="40025C6A" w14:textId="77777777" w:rsidR="00506BB3" w:rsidRDefault="00506BB3" w:rsidP="00506BB3">
      <w:pPr>
        <w:rPr>
          <w:lang w:eastAsia="de-DE"/>
        </w:rPr>
      </w:pPr>
      <w:r>
        <w:rPr>
          <w:lang w:eastAsia="de-DE"/>
        </w:rPr>
        <w:t xml:space="preserve">dat </w:t>
      </w:r>
      <w:proofErr w:type="spellStart"/>
      <w:r>
        <w:rPr>
          <w:lang w:eastAsia="de-DE"/>
        </w:rPr>
        <w:t>wy</w:t>
      </w:r>
      <w:proofErr w:type="spellEnd"/>
      <w:r>
        <w:rPr>
          <w:lang w:eastAsia="de-DE"/>
        </w:rPr>
        <w:t xml:space="preserve"> dat hören mit </w:t>
      </w:r>
      <w:proofErr w:type="spellStart"/>
      <w:r>
        <w:rPr>
          <w:lang w:eastAsia="de-DE"/>
        </w:rPr>
        <w:t>vlite</w:t>
      </w:r>
      <w:proofErr w:type="spellEnd"/>
      <w:r>
        <w:rPr>
          <w:lang w:eastAsia="de-DE"/>
        </w:rPr>
        <w:t>,</w:t>
      </w:r>
    </w:p>
    <w:p w14:paraId="35A02414" w14:textId="77777777" w:rsidR="00506BB3" w:rsidRDefault="00506BB3" w:rsidP="00506BB3">
      <w:pPr>
        <w:rPr>
          <w:lang w:eastAsia="de-DE"/>
        </w:rPr>
      </w:pPr>
      <w:proofErr w:type="spellStart"/>
      <w:r>
        <w:rPr>
          <w:lang w:eastAsia="de-DE"/>
        </w:rPr>
        <w:t>Darmede</w:t>
      </w:r>
      <w:proofErr w:type="spellEnd"/>
      <w:r>
        <w:rPr>
          <w:lang w:eastAsia="de-DE"/>
        </w:rPr>
        <w:t xml:space="preserve"> du uns </w:t>
      </w:r>
      <w:proofErr w:type="spellStart"/>
      <w:r>
        <w:rPr>
          <w:lang w:eastAsia="de-DE"/>
        </w:rPr>
        <w:t>thor</w:t>
      </w:r>
      <w:proofErr w:type="spellEnd"/>
      <w:r>
        <w:rPr>
          <w:lang w:eastAsia="de-DE"/>
        </w:rPr>
        <w:t xml:space="preserve"> </w:t>
      </w:r>
      <w:proofErr w:type="spellStart"/>
      <w:r>
        <w:rPr>
          <w:lang w:eastAsia="de-DE"/>
        </w:rPr>
        <w:t>salicheit</w:t>
      </w:r>
      <w:proofErr w:type="spellEnd"/>
    </w:p>
    <w:p w14:paraId="5B94D760" w14:textId="77777777" w:rsidR="00506BB3" w:rsidRDefault="00506BB3" w:rsidP="00506BB3">
      <w:pPr>
        <w:rPr>
          <w:lang w:eastAsia="de-DE"/>
        </w:rPr>
      </w:pPr>
      <w:r>
        <w:rPr>
          <w:lang w:eastAsia="de-DE"/>
        </w:rPr>
        <w:lastRenderedPageBreak/>
        <w:t xml:space="preserve">den rechten </w:t>
      </w:r>
      <w:proofErr w:type="spellStart"/>
      <w:r>
        <w:rPr>
          <w:lang w:eastAsia="de-DE"/>
        </w:rPr>
        <w:t>weg</w:t>
      </w:r>
      <w:proofErr w:type="spellEnd"/>
      <w:r>
        <w:rPr>
          <w:lang w:eastAsia="de-DE"/>
        </w:rPr>
        <w:t xml:space="preserve"> </w:t>
      </w:r>
      <w:proofErr w:type="spellStart"/>
      <w:r>
        <w:rPr>
          <w:lang w:eastAsia="de-DE"/>
        </w:rPr>
        <w:t>deist</w:t>
      </w:r>
      <w:proofErr w:type="spellEnd"/>
      <w:r>
        <w:rPr>
          <w:lang w:eastAsia="de-DE"/>
        </w:rPr>
        <w:t xml:space="preserve"> </w:t>
      </w:r>
      <w:proofErr w:type="spellStart"/>
      <w:r>
        <w:rPr>
          <w:lang w:eastAsia="de-DE"/>
        </w:rPr>
        <w:t>wisen</w:t>
      </w:r>
      <w:proofErr w:type="spellEnd"/>
      <w:r>
        <w:rPr>
          <w:lang w:eastAsia="de-DE"/>
        </w:rPr>
        <w:t>.</w:t>
      </w:r>
    </w:p>
    <w:p w14:paraId="78175BFB" w14:textId="77777777" w:rsidR="00506BB3" w:rsidRDefault="00506BB3" w:rsidP="00506BB3">
      <w:pPr>
        <w:rPr>
          <w:lang w:eastAsia="de-DE"/>
        </w:rPr>
      </w:pPr>
    </w:p>
    <w:p w14:paraId="3330B1C8" w14:textId="77777777" w:rsidR="00506BB3" w:rsidRDefault="00506BB3" w:rsidP="00506BB3">
      <w:pPr>
        <w:rPr>
          <w:lang w:eastAsia="de-DE"/>
        </w:rPr>
      </w:pPr>
      <w:proofErr w:type="spellStart"/>
      <w:r>
        <w:rPr>
          <w:lang w:eastAsia="de-DE"/>
        </w:rPr>
        <w:t>Ock</w:t>
      </w:r>
      <w:proofErr w:type="spellEnd"/>
      <w:r>
        <w:rPr>
          <w:lang w:eastAsia="de-DE"/>
        </w:rPr>
        <w:t xml:space="preserve"> </w:t>
      </w:r>
      <w:proofErr w:type="spellStart"/>
      <w:r>
        <w:rPr>
          <w:lang w:eastAsia="de-DE"/>
        </w:rPr>
        <w:t>unse</w:t>
      </w:r>
      <w:proofErr w:type="spellEnd"/>
      <w:r>
        <w:rPr>
          <w:lang w:eastAsia="de-DE"/>
        </w:rPr>
        <w:t xml:space="preserve"> </w:t>
      </w:r>
      <w:proofErr w:type="spellStart"/>
      <w:r>
        <w:rPr>
          <w:lang w:eastAsia="de-DE"/>
        </w:rPr>
        <w:t>schulvt</w:t>
      </w:r>
      <w:proofErr w:type="spellEnd"/>
      <w:r>
        <w:rPr>
          <w:lang w:eastAsia="de-DE"/>
        </w:rPr>
        <w:t xml:space="preserve"> </w:t>
      </w:r>
      <w:proofErr w:type="spellStart"/>
      <w:r>
        <w:rPr>
          <w:lang w:eastAsia="de-DE"/>
        </w:rPr>
        <w:t>unde</w:t>
      </w:r>
      <w:proofErr w:type="spellEnd"/>
      <w:r>
        <w:rPr>
          <w:lang w:eastAsia="de-DE"/>
        </w:rPr>
        <w:t xml:space="preserve"> </w:t>
      </w:r>
      <w:proofErr w:type="spellStart"/>
      <w:r>
        <w:rPr>
          <w:lang w:eastAsia="de-DE"/>
        </w:rPr>
        <w:t>missedadt</w:t>
      </w:r>
      <w:proofErr w:type="spellEnd"/>
    </w:p>
    <w:p w14:paraId="6E211A66" w14:textId="77777777" w:rsidR="00506BB3" w:rsidRDefault="00506BB3" w:rsidP="00506BB3">
      <w:pPr>
        <w:rPr>
          <w:lang w:eastAsia="de-DE"/>
        </w:rPr>
      </w:pPr>
      <w:r>
        <w:rPr>
          <w:lang w:eastAsia="de-DE"/>
        </w:rPr>
        <w:t xml:space="preserve">uns, HERE, </w:t>
      </w:r>
      <w:proofErr w:type="spellStart"/>
      <w:r>
        <w:rPr>
          <w:lang w:eastAsia="de-DE"/>
        </w:rPr>
        <w:t>vorlath</w:t>
      </w:r>
      <w:proofErr w:type="spellEnd"/>
      <w:r>
        <w:rPr>
          <w:lang w:eastAsia="de-DE"/>
        </w:rPr>
        <w:t>,</w:t>
      </w:r>
    </w:p>
    <w:p w14:paraId="06FEA59B" w14:textId="77777777" w:rsidR="00506BB3" w:rsidRDefault="00506BB3" w:rsidP="00506BB3">
      <w:pPr>
        <w:rPr>
          <w:lang w:eastAsia="de-DE"/>
        </w:rPr>
      </w:pPr>
      <w:proofErr w:type="spellStart"/>
      <w:r>
        <w:rPr>
          <w:lang w:eastAsia="de-DE"/>
        </w:rPr>
        <w:t>wormede</w:t>
      </w:r>
      <w:proofErr w:type="spellEnd"/>
      <w:r>
        <w:rPr>
          <w:lang w:eastAsia="de-DE"/>
        </w:rPr>
        <w:t xml:space="preserve"> </w:t>
      </w:r>
      <w:proofErr w:type="spellStart"/>
      <w:r>
        <w:rPr>
          <w:lang w:eastAsia="de-DE"/>
        </w:rPr>
        <w:t>wy</w:t>
      </w:r>
      <w:proofErr w:type="spellEnd"/>
      <w:r>
        <w:rPr>
          <w:lang w:eastAsia="de-DE"/>
        </w:rPr>
        <w:t xml:space="preserve"> </w:t>
      </w:r>
      <w:proofErr w:type="spellStart"/>
      <w:r>
        <w:rPr>
          <w:lang w:eastAsia="de-DE"/>
        </w:rPr>
        <w:t>dy</w:t>
      </w:r>
      <w:proofErr w:type="spellEnd"/>
      <w:r>
        <w:rPr>
          <w:lang w:eastAsia="de-DE"/>
        </w:rPr>
        <w:t xml:space="preserve"> </w:t>
      </w:r>
      <w:proofErr w:type="spellStart"/>
      <w:r>
        <w:rPr>
          <w:lang w:eastAsia="de-DE"/>
        </w:rPr>
        <w:t>verthörnet</w:t>
      </w:r>
      <w:proofErr w:type="spellEnd"/>
      <w:r>
        <w:rPr>
          <w:lang w:eastAsia="de-DE"/>
        </w:rPr>
        <w:t xml:space="preserve"> </w:t>
      </w:r>
      <w:proofErr w:type="spellStart"/>
      <w:r>
        <w:rPr>
          <w:lang w:eastAsia="de-DE"/>
        </w:rPr>
        <w:t>han</w:t>
      </w:r>
      <w:proofErr w:type="spellEnd"/>
      <w:r>
        <w:rPr>
          <w:lang w:eastAsia="de-DE"/>
        </w:rPr>
        <w:t>,</w:t>
      </w:r>
    </w:p>
    <w:p w14:paraId="7223EA2C" w14:textId="77777777" w:rsidR="00506BB3" w:rsidRDefault="00506BB3" w:rsidP="00506BB3">
      <w:pPr>
        <w:rPr>
          <w:lang w:eastAsia="de-DE"/>
        </w:rPr>
      </w:pPr>
      <w:r>
        <w:rPr>
          <w:lang w:eastAsia="de-DE"/>
        </w:rPr>
        <w:t xml:space="preserve">das </w:t>
      </w:r>
      <w:proofErr w:type="spellStart"/>
      <w:r>
        <w:rPr>
          <w:lang w:eastAsia="de-DE"/>
        </w:rPr>
        <w:t>wilst</w:t>
      </w:r>
      <w:proofErr w:type="spellEnd"/>
      <w:r>
        <w:rPr>
          <w:lang w:eastAsia="de-DE"/>
        </w:rPr>
        <w:t xml:space="preserve"> uns nicht </w:t>
      </w:r>
      <w:proofErr w:type="spellStart"/>
      <w:r>
        <w:rPr>
          <w:lang w:eastAsia="de-DE"/>
        </w:rPr>
        <w:t>tho</w:t>
      </w:r>
      <w:proofErr w:type="spellEnd"/>
      <w:r>
        <w:rPr>
          <w:lang w:eastAsia="de-DE"/>
        </w:rPr>
        <w:t xml:space="preserve"> </w:t>
      </w:r>
      <w:proofErr w:type="spellStart"/>
      <w:r>
        <w:rPr>
          <w:lang w:eastAsia="de-DE"/>
        </w:rPr>
        <w:t>meten</w:t>
      </w:r>
      <w:proofErr w:type="spellEnd"/>
      <w:r>
        <w:rPr>
          <w:lang w:eastAsia="de-DE"/>
        </w:rPr>
        <w:t>,</w:t>
      </w:r>
    </w:p>
    <w:p w14:paraId="66DB8308" w14:textId="77777777" w:rsidR="00506BB3" w:rsidRDefault="00506BB3" w:rsidP="00506BB3">
      <w:pPr>
        <w:rPr>
          <w:lang w:eastAsia="de-DE"/>
        </w:rPr>
      </w:pPr>
      <w:r>
        <w:rPr>
          <w:lang w:eastAsia="de-DE"/>
        </w:rPr>
        <w:t xml:space="preserve">Wente </w:t>
      </w:r>
      <w:proofErr w:type="spellStart"/>
      <w:r>
        <w:rPr>
          <w:lang w:eastAsia="de-DE"/>
        </w:rPr>
        <w:t>wy</w:t>
      </w:r>
      <w:proofErr w:type="spellEnd"/>
      <w:r>
        <w:rPr>
          <w:lang w:eastAsia="de-DE"/>
        </w:rPr>
        <w:t xml:space="preserve"> </w:t>
      </w:r>
      <w:proofErr w:type="spellStart"/>
      <w:r>
        <w:rPr>
          <w:lang w:eastAsia="de-DE"/>
        </w:rPr>
        <w:t>ock</w:t>
      </w:r>
      <w:proofErr w:type="spellEnd"/>
      <w:r>
        <w:rPr>
          <w:lang w:eastAsia="de-DE"/>
        </w:rPr>
        <w:t xml:space="preserve"> </w:t>
      </w:r>
      <w:proofErr w:type="spellStart"/>
      <w:r>
        <w:rPr>
          <w:lang w:eastAsia="de-DE"/>
        </w:rPr>
        <w:t>unsen</w:t>
      </w:r>
      <w:proofErr w:type="spellEnd"/>
      <w:r>
        <w:rPr>
          <w:lang w:eastAsia="de-DE"/>
        </w:rPr>
        <w:t xml:space="preserve"> </w:t>
      </w:r>
      <w:proofErr w:type="spellStart"/>
      <w:r>
        <w:rPr>
          <w:lang w:eastAsia="de-DE"/>
        </w:rPr>
        <w:t>schuldenern</w:t>
      </w:r>
      <w:proofErr w:type="spellEnd"/>
      <w:r>
        <w:rPr>
          <w:lang w:eastAsia="de-DE"/>
        </w:rPr>
        <w:t xml:space="preserve"> </w:t>
      </w:r>
      <w:proofErr w:type="spellStart"/>
      <w:r>
        <w:rPr>
          <w:lang w:eastAsia="de-DE"/>
        </w:rPr>
        <w:t>don</w:t>
      </w:r>
      <w:proofErr w:type="spellEnd"/>
    </w:p>
    <w:p w14:paraId="0E3EBD39" w14:textId="77777777" w:rsidR="00506BB3" w:rsidRDefault="00506BB3" w:rsidP="00506BB3">
      <w:pPr>
        <w:rPr>
          <w:lang w:eastAsia="de-DE"/>
        </w:rPr>
      </w:pPr>
      <w:r>
        <w:rPr>
          <w:lang w:eastAsia="de-DE"/>
        </w:rPr>
        <w:t xml:space="preserve">in </w:t>
      </w:r>
      <w:proofErr w:type="spellStart"/>
      <w:r>
        <w:rPr>
          <w:lang w:eastAsia="de-DE"/>
        </w:rPr>
        <w:t>solcker</w:t>
      </w:r>
      <w:proofErr w:type="spellEnd"/>
      <w:r>
        <w:rPr>
          <w:lang w:eastAsia="de-DE"/>
        </w:rPr>
        <w:t xml:space="preserve"> </w:t>
      </w:r>
      <w:proofErr w:type="spellStart"/>
      <w:r>
        <w:rPr>
          <w:lang w:eastAsia="de-DE"/>
        </w:rPr>
        <w:t>mathe</w:t>
      </w:r>
      <w:proofErr w:type="spellEnd"/>
      <w:r>
        <w:rPr>
          <w:lang w:eastAsia="de-DE"/>
        </w:rPr>
        <w:t>,</w:t>
      </w:r>
    </w:p>
    <w:p w14:paraId="17EDFC17" w14:textId="77777777" w:rsidR="00506BB3" w:rsidRDefault="00506BB3" w:rsidP="00506BB3">
      <w:pPr>
        <w:rPr>
          <w:lang w:eastAsia="de-DE"/>
        </w:rPr>
      </w:pPr>
      <w:proofErr w:type="spellStart"/>
      <w:r>
        <w:rPr>
          <w:lang w:eastAsia="de-DE"/>
        </w:rPr>
        <w:t>wormede</w:t>
      </w:r>
      <w:proofErr w:type="spellEnd"/>
      <w:r>
        <w:rPr>
          <w:lang w:eastAsia="de-DE"/>
        </w:rPr>
        <w:t xml:space="preserve"> se uns </w:t>
      </w:r>
      <w:proofErr w:type="spellStart"/>
      <w:r>
        <w:rPr>
          <w:lang w:eastAsia="de-DE"/>
        </w:rPr>
        <w:t>belediget</w:t>
      </w:r>
      <w:proofErr w:type="spellEnd"/>
      <w:r>
        <w:rPr>
          <w:lang w:eastAsia="de-DE"/>
        </w:rPr>
        <w:t xml:space="preserve"> </w:t>
      </w:r>
      <w:proofErr w:type="spellStart"/>
      <w:r>
        <w:rPr>
          <w:lang w:eastAsia="de-DE"/>
        </w:rPr>
        <w:t>han</w:t>
      </w:r>
      <w:proofErr w:type="spellEnd"/>
      <w:r>
        <w:rPr>
          <w:lang w:eastAsia="de-DE"/>
        </w:rPr>
        <w:t>,</w:t>
      </w:r>
    </w:p>
    <w:p w14:paraId="1FECC3AB" w14:textId="77777777" w:rsidR="00506BB3" w:rsidRDefault="00506BB3" w:rsidP="00506BB3">
      <w:pPr>
        <w:rPr>
          <w:lang w:eastAsia="de-DE"/>
        </w:rPr>
      </w:pPr>
      <w:r>
        <w:rPr>
          <w:lang w:eastAsia="de-DE"/>
        </w:rPr>
        <w:t xml:space="preserve">dat </w:t>
      </w:r>
      <w:proofErr w:type="spellStart"/>
      <w:r>
        <w:rPr>
          <w:lang w:eastAsia="de-DE"/>
        </w:rPr>
        <w:t>wille</w:t>
      </w:r>
      <w:proofErr w:type="spellEnd"/>
      <w:r>
        <w:rPr>
          <w:lang w:eastAsia="de-DE"/>
        </w:rPr>
        <w:t xml:space="preserve"> </w:t>
      </w:r>
      <w:proofErr w:type="spellStart"/>
      <w:r>
        <w:rPr>
          <w:lang w:eastAsia="de-DE"/>
        </w:rPr>
        <w:t>wy</w:t>
      </w:r>
      <w:proofErr w:type="spellEnd"/>
      <w:r>
        <w:rPr>
          <w:lang w:eastAsia="de-DE"/>
        </w:rPr>
        <w:t xml:space="preserve"> </w:t>
      </w:r>
      <w:proofErr w:type="spellStart"/>
      <w:r>
        <w:rPr>
          <w:lang w:eastAsia="de-DE"/>
        </w:rPr>
        <w:t>gantz</w:t>
      </w:r>
      <w:proofErr w:type="spellEnd"/>
      <w:r>
        <w:rPr>
          <w:lang w:eastAsia="de-DE"/>
        </w:rPr>
        <w:t xml:space="preserve"> </w:t>
      </w:r>
      <w:proofErr w:type="spellStart"/>
      <w:r>
        <w:rPr>
          <w:lang w:eastAsia="de-DE"/>
        </w:rPr>
        <w:t>vorgeten</w:t>
      </w:r>
      <w:proofErr w:type="spellEnd"/>
      <w:r>
        <w:rPr>
          <w:lang w:eastAsia="de-DE"/>
        </w:rPr>
        <w:t>.</w:t>
      </w:r>
    </w:p>
    <w:p w14:paraId="591B2B45" w14:textId="77777777" w:rsidR="00506BB3" w:rsidRDefault="00506BB3" w:rsidP="00506BB3">
      <w:pPr>
        <w:rPr>
          <w:lang w:eastAsia="de-DE"/>
        </w:rPr>
      </w:pPr>
      <w:r>
        <w:rPr>
          <w:lang w:eastAsia="de-DE"/>
        </w:rPr>
        <w:t xml:space="preserve">In keine </w:t>
      </w:r>
      <w:proofErr w:type="spellStart"/>
      <w:r>
        <w:rPr>
          <w:lang w:eastAsia="de-DE"/>
        </w:rPr>
        <w:t>vorsökung</w:t>
      </w:r>
      <w:proofErr w:type="spellEnd"/>
      <w:r>
        <w:rPr>
          <w:lang w:eastAsia="de-DE"/>
        </w:rPr>
        <w:t xml:space="preserve"> uns </w:t>
      </w:r>
      <w:proofErr w:type="spellStart"/>
      <w:r>
        <w:rPr>
          <w:lang w:eastAsia="de-DE"/>
        </w:rPr>
        <w:t>ynuöre</w:t>
      </w:r>
      <w:proofErr w:type="spellEnd"/>
      <w:r>
        <w:rPr>
          <w:lang w:eastAsia="de-DE"/>
        </w:rPr>
        <w:t>,</w:t>
      </w:r>
    </w:p>
    <w:p w14:paraId="0257E018" w14:textId="77777777" w:rsidR="00506BB3" w:rsidRDefault="00506BB3" w:rsidP="00506BB3">
      <w:pPr>
        <w:rPr>
          <w:lang w:eastAsia="de-DE"/>
        </w:rPr>
      </w:pPr>
      <w:proofErr w:type="spellStart"/>
      <w:r>
        <w:rPr>
          <w:lang w:eastAsia="de-DE"/>
        </w:rPr>
        <w:t>darynne</w:t>
      </w:r>
      <w:proofErr w:type="spellEnd"/>
      <w:r>
        <w:rPr>
          <w:lang w:eastAsia="de-DE"/>
        </w:rPr>
        <w:t xml:space="preserve"> </w:t>
      </w:r>
      <w:proofErr w:type="spellStart"/>
      <w:r>
        <w:rPr>
          <w:lang w:eastAsia="de-DE"/>
        </w:rPr>
        <w:t>wy</w:t>
      </w:r>
      <w:proofErr w:type="spellEnd"/>
      <w:r>
        <w:rPr>
          <w:lang w:eastAsia="de-DE"/>
        </w:rPr>
        <w:t xml:space="preserve"> mochten </w:t>
      </w:r>
      <w:proofErr w:type="spellStart"/>
      <w:r>
        <w:rPr>
          <w:lang w:eastAsia="de-DE"/>
        </w:rPr>
        <w:t>vorderuen</w:t>
      </w:r>
      <w:proofErr w:type="spellEnd"/>
      <w:r>
        <w:rPr>
          <w:lang w:eastAsia="de-DE"/>
        </w:rPr>
        <w:t>,</w:t>
      </w:r>
    </w:p>
    <w:p w14:paraId="003CAD06" w14:textId="77777777" w:rsidR="00506BB3" w:rsidRDefault="00506BB3" w:rsidP="00506BB3">
      <w:pPr>
        <w:rPr>
          <w:lang w:eastAsia="de-DE"/>
        </w:rPr>
      </w:pPr>
      <w:r>
        <w:rPr>
          <w:lang w:eastAsia="de-DE"/>
        </w:rPr>
        <w:t xml:space="preserve">Vor </w:t>
      </w:r>
      <w:proofErr w:type="spellStart"/>
      <w:r>
        <w:rPr>
          <w:lang w:eastAsia="de-DE"/>
        </w:rPr>
        <w:t>solckem</w:t>
      </w:r>
      <w:proofErr w:type="spellEnd"/>
      <w:r>
        <w:rPr>
          <w:lang w:eastAsia="de-DE"/>
        </w:rPr>
        <w:t xml:space="preserve"> </w:t>
      </w:r>
      <w:proofErr w:type="spellStart"/>
      <w:r>
        <w:rPr>
          <w:lang w:eastAsia="de-DE"/>
        </w:rPr>
        <w:t>öuel</w:t>
      </w:r>
      <w:proofErr w:type="spellEnd"/>
      <w:r>
        <w:rPr>
          <w:lang w:eastAsia="de-DE"/>
        </w:rPr>
        <w:t xml:space="preserve"> uns </w:t>
      </w:r>
      <w:proofErr w:type="spellStart"/>
      <w:r>
        <w:rPr>
          <w:lang w:eastAsia="de-DE"/>
        </w:rPr>
        <w:t>bewar</w:t>
      </w:r>
      <w:proofErr w:type="spellEnd"/>
      <w:r>
        <w:rPr>
          <w:lang w:eastAsia="de-DE"/>
        </w:rPr>
        <w:t>,</w:t>
      </w:r>
    </w:p>
    <w:p w14:paraId="32C66A6B" w14:textId="77777777" w:rsidR="00506BB3" w:rsidRDefault="00506BB3" w:rsidP="00506BB3">
      <w:pPr>
        <w:rPr>
          <w:lang w:eastAsia="de-DE"/>
        </w:rPr>
      </w:pPr>
      <w:proofErr w:type="spellStart"/>
      <w:r>
        <w:rPr>
          <w:lang w:eastAsia="de-DE"/>
        </w:rPr>
        <w:t>daruan</w:t>
      </w:r>
      <w:proofErr w:type="spellEnd"/>
      <w:r>
        <w:rPr>
          <w:lang w:eastAsia="de-DE"/>
        </w:rPr>
        <w:t xml:space="preserve"> de Seele möcht </w:t>
      </w:r>
      <w:proofErr w:type="spellStart"/>
      <w:r>
        <w:rPr>
          <w:lang w:eastAsia="de-DE"/>
        </w:rPr>
        <w:t>steruen</w:t>
      </w:r>
      <w:proofErr w:type="spellEnd"/>
      <w:r>
        <w:rPr>
          <w:lang w:eastAsia="de-DE"/>
        </w:rPr>
        <w:t>,</w:t>
      </w:r>
    </w:p>
    <w:p w14:paraId="00ED4DEE" w14:textId="77777777" w:rsidR="00506BB3" w:rsidRDefault="00506BB3" w:rsidP="00506BB3">
      <w:pPr>
        <w:rPr>
          <w:lang w:eastAsia="de-DE"/>
        </w:rPr>
      </w:pPr>
      <w:proofErr w:type="spellStart"/>
      <w:r>
        <w:rPr>
          <w:lang w:eastAsia="de-DE"/>
        </w:rPr>
        <w:t>Unde</w:t>
      </w:r>
      <w:proofErr w:type="spellEnd"/>
      <w:r>
        <w:rPr>
          <w:lang w:eastAsia="de-DE"/>
        </w:rPr>
        <w:t xml:space="preserve"> </w:t>
      </w:r>
      <w:proofErr w:type="spellStart"/>
      <w:r>
        <w:rPr>
          <w:lang w:eastAsia="de-DE"/>
        </w:rPr>
        <w:t>make</w:t>
      </w:r>
      <w:proofErr w:type="spellEnd"/>
      <w:r>
        <w:rPr>
          <w:lang w:eastAsia="de-DE"/>
        </w:rPr>
        <w:t xml:space="preserve"> </w:t>
      </w:r>
      <w:proofErr w:type="spellStart"/>
      <w:r>
        <w:rPr>
          <w:lang w:eastAsia="de-DE"/>
        </w:rPr>
        <w:t>unns</w:t>
      </w:r>
      <w:proofErr w:type="spellEnd"/>
      <w:r>
        <w:rPr>
          <w:lang w:eastAsia="de-DE"/>
        </w:rPr>
        <w:t xml:space="preserve"> alle </w:t>
      </w:r>
      <w:proofErr w:type="spellStart"/>
      <w:r>
        <w:rPr>
          <w:lang w:eastAsia="de-DE"/>
        </w:rPr>
        <w:t>sampticklick</w:t>
      </w:r>
      <w:proofErr w:type="spellEnd"/>
    </w:p>
    <w:p w14:paraId="2AD35C7C" w14:textId="77777777" w:rsidR="00506BB3" w:rsidRDefault="00506BB3" w:rsidP="00506BB3">
      <w:pPr>
        <w:rPr>
          <w:lang w:eastAsia="de-DE"/>
        </w:rPr>
      </w:pPr>
      <w:proofErr w:type="spellStart"/>
      <w:r>
        <w:rPr>
          <w:lang w:eastAsia="de-DE"/>
        </w:rPr>
        <w:t>inn</w:t>
      </w:r>
      <w:proofErr w:type="spellEnd"/>
      <w:r>
        <w:rPr>
          <w:lang w:eastAsia="de-DE"/>
        </w:rPr>
        <w:t xml:space="preserve"> </w:t>
      </w:r>
      <w:proofErr w:type="spellStart"/>
      <w:r>
        <w:rPr>
          <w:lang w:eastAsia="de-DE"/>
        </w:rPr>
        <w:t>dynem</w:t>
      </w:r>
      <w:proofErr w:type="spellEnd"/>
      <w:r>
        <w:rPr>
          <w:lang w:eastAsia="de-DE"/>
        </w:rPr>
        <w:t xml:space="preserve"> </w:t>
      </w:r>
      <w:proofErr w:type="spellStart"/>
      <w:r>
        <w:rPr>
          <w:lang w:eastAsia="de-DE"/>
        </w:rPr>
        <w:t>Rike</w:t>
      </w:r>
      <w:proofErr w:type="spellEnd"/>
      <w:r>
        <w:rPr>
          <w:lang w:eastAsia="de-DE"/>
        </w:rPr>
        <w:t xml:space="preserve"> </w:t>
      </w:r>
      <w:proofErr w:type="spellStart"/>
      <w:r>
        <w:rPr>
          <w:lang w:eastAsia="de-DE"/>
        </w:rPr>
        <w:t>tho</w:t>
      </w:r>
      <w:proofErr w:type="spellEnd"/>
      <w:r>
        <w:rPr>
          <w:lang w:eastAsia="de-DE"/>
        </w:rPr>
        <w:t xml:space="preserve"> </w:t>
      </w:r>
      <w:proofErr w:type="spellStart"/>
      <w:r>
        <w:rPr>
          <w:lang w:eastAsia="de-DE"/>
        </w:rPr>
        <w:t>eruen</w:t>
      </w:r>
      <w:proofErr w:type="spellEnd"/>
      <w:r>
        <w:rPr>
          <w:lang w:eastAsia="de-DE"/>
        </w:rPr>
        <w:t xml:space="preserve">. </w:t>
      </w:r>
    </w:p>
    <w:p w14:paraId="098FBD4B" w14:textId="77777777" w:rsidR="00506BB3" w:rsidRDefault="00506BB3" w:rsidP="00506BB3">
      <w:pPr>
        <w:rPr>
          <w:lang w:eastAsia="de-DE"/>
        </w:rPr>
      </w:pPr>
    </w:p>
    <w:p w14:paraId="6A5DA6B8" w14:textId="77777777" w:rsidR="00506BB3" w:rsidRDefault="00506BB3" w:rsidP="00506BB3">
      <w:pPr>
        <w:rPr>
          <w:lang w:eastAsia="de-DE"/>
        </w:rPr>
      </w:pPr>
    </w:p>
    <w:p w14:paraId="4E2F51F9" w14:textId="016DAC27" w:rsidR="00506BB3" w:rsidRDefault="00506BB3" w:rsidP="00506BB3">
      <w:pPr>
        <w:pStyle w:val="berschrift1"/>
      </w:pPr>
      <w:r>
        <w:t>Unbekannt (vor 1545)</w:t>
      </w:r>
    </w:p>
    <w:p w14:paraId="319D77F8" w14:textId="77777777" w:rsidR="00506BB3" w:rsidRPr="00506BB3" w:rsidRDefault="00506BB3" w:rsidP="00506BB3">
      <w:pPr>
        <w:rPr>
          <w:i/>
          <w:lang w:eastAsia="de-DE"/>
        </w:rPr>
      </w:pPr>
      <w:r w:rsidRPr="00506BB3">
        <w:rPr>
          <w:i/>
          <w:lang w:eastAsia="de-DE"/>
        </w:rPr>
        <w:t xml:space="preserve">in </w:t>
      </w:r>
      <w:proofErr w:type="spellStart"/>
      <w:r w:rsidRPr="00506BB3">
        <w:rPr>
          <w:i/>
          <w:lang w:eastAsia="de-DE"/>
        </w:rPr>
        <w:t>gesang</w:t>
      </w:r>
      <w:proofErr w:type="spellEnd"/>
      <w:r w:rsidRPr="00506BB3">
        <w:rPr>
          <w:i/>
          <w:lang w:eastAsia="de-DE"/>
        </w:rPr>
        <w:t xml:space="preserve"> weise.</w:t>
      </w:r>
    </w:p>
    <w:p w14:paraId="661A7634" w14:textId="77777777" w:rsidR="00506BB3" w:rsidRPr="00506BB3" w:rsidRDefault="00506BB3" w:rsidP="00506BB3">
      <w:pPr>
        <w:rPr>
          <w:i/>
          <w:lang w:eastAsia="de-DE"/>
        </w:rPr>
      </w:pPr>
      <w:r w:rsidRPr="00506BB3">
        <w:rPr>
          <w:i/>
          <w:lang w:eastAsia="de-DE"/>
        </w:rPr>
        <w:t xml:space="preserve">(Aus dem Val. </w:t>
      </w:r>
      <w:proofErr w:type="spellStart"/>
      <w:r w:rsidRPr="00506BB3">
        <w:rPr>
          <w:i/>
          <w:lang w:eastAsia="de-DE"/>
        </w:rPr>
        <w:t>Babstschen</w:t>
      </w:r>
      <w:proofErr w:type="spellEnd"/>
      <w:r w:rsidRPr="00506BB3">
        <w:rPr>
          <w:i/>
          <w:lang w:eastAsia="de-DE"/>
        </w:rPr>
        <w:t xml:space="preserve"> Gesangbuche von 1545, II. </w:t>
      </w:r>
      <w:proofErr w:type="spellStart"/>
      <w:r w:rsidRPr="00506BB3">
        <w:rPr>
          <w:i/>
          <w:lang w:eastAsia="de-DE"/>
        </w:rPr>
        <w:t>Nro</w:t>
      </w:r>
      <w:proofErr w:type="spellEnd"/>
      <w:r w:rsidRPr="00506BB3">
        <w:rPr>
          <w:i/>
          <w:lang w:eastAsia="de-DE"/>
        </w:rPr>
        <w:t>. XL.)</w:t>
      </w:r>
    </w:p>
    <w:p w14:paraId="2035911F" w14:textId="77777777" w:rsidR="00506BB3" w:rsidRDefault="00506BB3" w:rsidP="00506BB3">
      <w:pPr>
        <w:rPr>
          <w:lang w:eastAsia="de-DE"/>
        </w:rPr>
      </w:pPr>
    </w:p>
    <w:p w14:paraId="420D043D" w14:textId="77777777" w:rsidR="00506BB3" w:rsidRDefault="00506BB3" w:rsidP="00506BB3">
      <w:pPr>
        <w:rPr>
          <w:lang w:eastAsia="de-DE"/>
        </w:rPr>
      </w:pPr>
      <w:proofErr w:type="spellStart"/>
      <w:r>
        <w:rPr>
          <w:lang w:eastAsia="de-DE"/>
        </w:rPr>
        <w:t>VAter</w:t>
      </w:r>
      <w:proofErr w:type="spellEnd"/>
      <w:r>
        <w:rPr>
          <w:lang w:eastAsia="de-DE"/>
        </w:rPr>
        <w:t xml:space="preserve"> unser, der du bist,</w:t>
      </w:r>
    </w:p>
    <w:p w14:paraId="086877EC" w14:textId="77777777" w:rsidR="00506BB3" w:rsidRDefault="00506BB3" w:rsidP="00506BB3">
      <w:pPr>
        <w:rPr>
          <w:lang w:eastAsia="de-DE"/>
        </w:rPr>
      </w:pPr>
      <w:proofErr w:type="spellStart"/>
      <w:r>
        <w:rPr>
          <w:lang w:eastAsia="de-DE"/>
        </w:rPr>
        <w:t>Kyrieleison</w:t>
      </w:r>
      <w:proofErr w:type="spellEnd"/>
      <w:r>
        <w:rPr>
          <w:lang w:eastAsia="de-DE"/>
        </w:rPr>
        <w:t>!</w:t>
      </w:r>
    </w:p>
    <w:p w14:paraId="2ACD5175" w14:textId="77777777" w:rsidR="00506BB3" w:rsidRDefault="00506BB3" w:rsidP="00506BB3">
      <w:pPr>
        <w:rPr>
          <w:lang w:eastAsia="de-DE"/>
        </w:rPr>
      </w:pPr>
      <w:r>
        <w:rPr>
          <w:lang w:eastAsia="de-DE"/>
        </w:rPr>
        <w:t xml:space="preserve">Gib uns zur kennen </w:t>
      </w:r>
      <w:proofErr w:type="spellStart"/>
      <w:r>
        <w:rPr>
          <w:lang w:eastAsia="de-DE"/>
        </w:rPr>
        <w:t>Jhesum</w:t>
      </w:r>
      <w:proofErr w:type="spellEnd"/>
      <w:r>
        <w:rPr>
          <w:lang w:eastAsia="de-DE"/>
        </w:rPr>
        <w:t xml:space="preserve"> Christ.</w:t>
      </w:r>
    </w:p>
    <w:p w14:paraId="21BABC3D" w14:textId="77777777" w:rsidR="00506BB3" w:rsidRDefault="00506BB3" w:rsidP="00506BB3">
      <w:pPr>
        <w:rPr>
          <w:lang w:eastAsia="de-DE"/>
        </w:rPr>
      </w:pPr>
      <w:r>
        <w:rPr>
          <w:lang w:eastAsia="de-DE"/>
        </w:rPr>
        <w:t>Vater mein,</w:t>
      </w:r>
    </w:p>
    <w:p w14:paraId="13D4359F" w14:textId="77777777" w:rsidR="00506BB3" w:rsidRDefault="00506BB3" w:rsidP="00506BB3">
      <w:pPr>
        <w:rPr>
          <w:lang w:eastAsia="de-DE"/>
        </w:rPr>
      </w:pPr>
      <w:r>
        <w:rPr>
          <w:lang w:eastAsia="de-DE"/>
        </w:rPr>
        <w:t xml:space="preserve">erbarm dich unser </w:t>
      </w:r>
      <w:proofErr w:type="spellStart"/>
      <w:r>
        <w:rPr>
          <w:lang w:eastAsia="de-DE"/>
        </w:rPr>
        <w:t>auff</w:t>
      </w:r>
      <w:proofErr w:type="spellEnd"/>
      <w:r>
        <w:rPr>
          <w:lang w:eastAsia="de-DE"/>
        </w:rPr>
        <w:t xml:space="preserve"> erden,</w:t>
      </w:r>
    </w:p>
    <w:p w14:paraId="4F19D6D9" w14:textId="77777777" w:rsidR="00506BB3" w:rsidRDefault="00506BB3" w:rsidP="00506BB3">
      <w:pPr>
        <w:rPr>
          <w:lang w:eastAsia="de-DE"/>
        </w:rPr>
      </w:pPr>
      <w:r>
        <w:rPr>
          <w:lang w:eastAsia="de-DE"/>
        </w:rPr>
        <w:t xml:space="preserve">das wir deine liebe </w:t>
      </w:r>
      <w:proofErr w:type="spellStart"/>
      <w:r>
        <w:rPr>
          <w:lang w:eastAsia="de-DE"/>
        </w:rPr>
        <w:t>kinder</w:t>
      </w:r>
      <w:proofErr w:type="spellEnd"/>
      <w:r>
        <w:rPr>
          <w:lang w:eastAsia="de-DE"/>
        </w:rPr>
        <w:t xml:space="preserve"> werden!</w:t>
      </w:r>
    </w:p>
    <w:p w14:paraId="2D54249D" w14:textId="77777777" w:rsidR="00506BB3" w:rsidRDefault="00506BB3" w:rsidP="00506BB3">
      <w:pPr>
        <w:rPr>
          <w:lang w:eastAsia="de-DE"/>
        </w:rPr>
      </w:pPr>
    </w:p>
    <w:p w14:paraId="100D7673" w14:textId="77777777" w:rsidR="00506BB3" w:rsidRDefault="00506BB3" w:rsidP="00506BB3">
      <w:pPr>
        <w:rPr>
          <w:lang w:eastAsia="de-DE"/>
        </w:rPr>
      </w:pPr>
      <w:r>
        <w:rPr>
          <w:lang w:eastAsia="de-DE"/>
        </w:rPr>
        <w:t xml:space="preserve">Vater! </w:t>
      </w:r>
      <w:proofErr w:type="spellStart"/>
      <w:r>
        <w:rPr>
          <w:lang w:eastAsia="de-DE"/>
        </w:rPr>
        <w:t>verley</w:t>
      </w:r>
      <w:proofErr w:type="spellEnd"/>
      <w:r>
        <w:rPr>
          <w:lang w:eastAsia="de-DE"/>
        </w:rPr>
        <w:t xml:space="preserve"> uns </w:t>
      </w:r>
      <w:proofErr w:type="spellStart"/>
      <w:r>
        <w:rPr>
          <w:lang w:eastAsia="de-DE"/>
        </w:rPr>
        <w:t>ware</w:t>
      </w:r>
      <w:proofErr w:type="spellEnd"/>
      <w:r>
        <w:rPr>
          <w:lang w:eastAsia="de-DE"/>
        </w:rPr>
        <w:t xml:space="preserve"> </w:t>
      </w:r>
      <w:proofErr w:type="spellStart"/>
      <w:r>
        <w:rPr>
          <w:lang w:eastAsia="de-DE"/>
        </w:rPr>
        <w:t>rew</w:t>
      </w:r>
      <w:proofErr w:type="spellEnd"/>
      <w:r>
        <w:rPr>
          <w:lang w:eastAsia="de-DE"/>
        </w:rPr>
        <w:t>,</w:t>
      </w:r>
    </w:p>
    <w:p w14:paraId="6F85E454" w14:textId="77777777" w:rsidR="00506BB3" w:rsidRDefault="00506BB3" w:rsidP="00506BB3">
      <w:pPr>
        <w:rPr>
          <w:lang w:eastAsia="de-DE"/>
        </w:rPr>
      </w:pPr>
      <w:proofErr w:type="spellStart"/>
      <w:r>
        <w:rPr>
          <w:lang w:eastAsia="de-DE"/>
        </w:rPr>
        <w:t>Kyrieleison</w:t>
      </w:r>
      <w:proofErr w:type="spellEnd"/>
      <w:r>
        <w:rPr>
          <w:lang w:eastAsia="de-DE"/>
        </w:rPr>
        <w:t>!</w:t>
      </w:r>
    </w:p>
    <w:p w14:paraId="7E956073" w14:textId="77777777" w:rsidR="00506BB3" w:rsidRDefault="00506BB3" w:rsidP="00506BB3">
      <w:pPr>
        <w:rPr>
          <w:lang w:eastAsia="de-DE"/>
        </w:rPr>
      </w:pPr>
      <w:r>
        <w:rPr>
          <w:lang w:eastAsia="de-DE"/>
        </w:rPr>
        <w:lastRenderedPageBreak/>
        <w:t xml:space="preserve">Und teil uns mit dein </w:t>
      </w:r>
      <w:proofErr w:type="spellStart"/>
      <w:r>
        <w:rPr>
          <w:lang w:eastAsia="de-DE"/>
        </w:rPr>
        <w:t>veterliche</w:t>
      </w:r>
      <w:proofErr w:type="spellEnd"/>
      <w:r>
        <w:rPr>
          <w:lang w:eastAsia="de-DE"/>
        </w:rPr>
        <w:t xml:space="preserve"> </w:t>
      </w:r>
      <w:proofErr w:type="spellStart"/>
      <w:r>
        <w:rPr>
          <w:lang w:eastAsia="de-DE"/>
        </w:rPr>
        <w:t>trew</w:t>
      </w:r>
      <w:proofErr w:type="spellEnd"/>
      <w:r>
        <w:rPr>
          <w:lang w:eastAsia="de-DE"/>
        </w:rPr>
        <w:t>.</w:t>
      </w:r>
    </w:p>
    <w:p w14:paraId="43A21862" w14:textId="77777777" w:rsidR="00506BB3" w:rsidRDefault="00506BB3" w:rsidP="00506BB3">
      <w:pPr>
        <w:rPr>
          <w:lang w:eastAsia="de-DE"/>
        </w:rPr>
      </w:pPr>
      <w:r>
        <w:rPr>
          <w:lang w:eastAsia="de-DE"/>
        </w:rPr>
        <w:t>Vater mein,</w:t>
      </w:r>
    </w:p>
    <w:p w14:paraId="3C8E4423" w14:textId="77777777" w:rsidR="00506BB3" w:rsidRDefault="00506BB3" w:rsidP="00506BB3">
      <w:pPr>
        <w:rPr>
          <w:lang w:eastAsia="de-DE"/>
        </w:rPr>
      </w:pPr>
      <w:r>
        <w:rPr>
          <w:lang w:eastAsia="de-DE"/>
        </w:rPr>
        <w:t xml:space="preserve">erbarm dich unser </w:t>
      </w:r>
      <w:proofErr w:type="spellStart"/>
      <w:r>
        <w:rPr>
          <w:lang w:eastAsia="de-DE"/>
        </w:rPr>
        <w:t>auff</w:t>
      </w:r>
      <w:proofErr w:type="spellEnd"/>
      <w:r>
        <w:rPr>
          <w:lang w:eastAsia="de-DE"/>
        </w:rPr>
        <w:t xml:space="preserve"> erden,</w:t>
      </w:r>
    </w:p>
    <w:p w14:paraId="38D8D911" w14:textId="77777777" w:rsidR="00506BB3" w:rsidRDefault="00506BB3" w:rsidP="00506BB3">
      <w:pPr>
        <w:rPr>
          <w:lang w:eastAsia="de-DE"/>
        </w:rPr>
      </w:pPr>
      <w:r>
        <w:rPr>
          <w:lang w:eastAsia="de-DE"/>
        </w:rPr>
        <w:t xml:space="preserve">das wir deine liebe </w:t>
      </w:r>
      <w:proofErr w:type="spellStart"/>
      <w:r>
        <w:rPr>
          <w:lang w:eastAsia="de-DE"/>
        </w:rPr>
        <w:t>kinder</w:t>
      </w:r>
      <w:proofErr w:type="spellEnd"/>
      <w:r>
        <w:rPr>
          <w:lang w:eastAsia="de-DE"/>
        </w:rPr>
        <w:t xml:space="preserve"> werden!</w:t>
      </w:r>
    </w:p>
    <w:p w14:paraId="720C3FA8" w14:textId="77777777" w:rsidR="00506BB3" w:rsidRDefault="00506BB3" w:rsidP="00506BB3">
      <w:pPr>
        <w:rPr>
          <w:lang w:eastAsia="de-DE"/>
        </w:rPr>
      </w:pPr>
    </w:p>
    <w:p w14:paraId="5AF3121B" w14:textId="77777777" w:rsidR="00506BB3" w:rsidRDefault="00506BB3" w:rsidP="00506BB3">
      <w:pPr>
        <w:rPr>
          <w:lang w:eastAsia="de-DE"/>
        </w:rPr>
      </w:pPr>
      <w:proofErr w:type="spellStart"/>
      <w:r>
        <w:rPr>
          <w:lang w:eastAsia="de-DE"/>
        </w:rPr>
        <w:t>Geheilget</w:t>
      </w:r>
      <w:proofErr w:type="spellEnd"/>
      <w:r>
        <w:rPr>
          <w:lang w:eastAsia="de-DE"/>
        </w:rPr>
        <w:t xml:space="preserve"> </w:t>
      </w:r>
      <w:proofErr w:type="spellStart"/>
      <w:r>
        <w:rPr>
          <w:lang w:eastAsia="de-DE"/>
        </w:rPr>
        <w:t>werd</w:t>
      </w:r>
      <w:proofErr w:type="spellEnd"/>
      <w:r>
        <w:rPr>
          <w:lang w:eastAsia="de-DE"/>
        </w:rPr>
        <w:t xml:space="preserve"> dein Göttlicher </w:t>
      </w:r>
      <w:proofErr w:type="spellStart"/>
      <w:r>
        <w:rPr>
          <w:lang w:eastAsia="de-DE"/>
        </w:rPr>
        <w:t>nam</w:t>
      </w:r>
      <w:proofErr w:type="spellEnd"/>
      <w:r>
        <w:rPr>
          <w:lang w:eastAsia="de-DE"/>
        </w:rPr>
        <w:t>,</w:t>
      </w:r>
    </w:p>
    <w:p w14:paraId="3A0A7C3C" w14:textId="77777777" w:rsidR="00506BB3" w:rsidRDefault="00506BB3" w:rsidP="00506BB3">
      <w:pPr>
        <w:rPr>
          <w:lang w:eastAsia="de-DE"/>
        </w:rPr>
      </w:pPr>
      <w:proofErr w:type="spellStart"/>
      <w:r>
        <w:rPr>
          <w:lang w:eastAsia="de-DE"/>
        </w:rPr>
        <w:t>Kyrieleison</w:t>
      </w:r>
      <w:proofErr w:type="spellEnd"/>
      <w:r>
        <w:rPr>
          <w:lang w:eastAsia="de-DE"/>
        </w:rPr>
        <w:t>!</w:t>
      </w:r>
    </w:p>
    <w:p w14:paraId="3F4CEF40" w14:textId="77777777" w:rsidR="00506BB3" w:rsidRDefault="00506BB3" w:rsidP="00506BB3">
      <w:pPr>
        <w:rPr>
          <w:lang w:eastAsia="de-DE"/>
        </w:rPr>
      </w:pPr>
      <w:r>
        <w:rPr>
          <w:lang w:eastAsia="de-DE"/>
        </w:rPr>
        <w:t xml:space="preserve">Dein </w:t>
      </w:r>
      <w:proofErr w:type="spellStart"/>
      <w:r>
        <w:rPr>
          <w:lang w:eastAsia="de-DE"/>
        </w:rPr>
        <w:t>heiligs</w:t>
      </w:r>
      <w:proofErr w:type="spellEnd"/>
      <w:r>
        <w:rPr>
          <w:lang w:eastAsia="de-DE"/>
        </w:rPr>
        <w:t xml:space="preserve"> </w:t>
      </w:r>
      <w:proofErr w:type="spellStart"/>
      <w:r>
        <w:rPr>
          <w:lang w:eastAsia="de-DE"/>
        </w:rPr>
        <w:t>wort</w:t>
      </w:r>
      <w:proofErr w:type="spellEnd"/>
      <w:r>
        <w:rPr>
          <w:lang w:eastAsia="de-DE"/>
        </w:rPr>
        <w:t xml:space="preserve"> </w:t>
      </w:r>
      <w:proofErr w:type="spellStart"/>
      <w:r>
        <w:rPr>
          <w:lang w:eastAsia="de-DE"/>
        </w:rPr>
        <w:t>werd</w:t>
      </w:r>
      <w:proofErr w:type="spellEnd"/>
      <w:r>
        <w:rPr>
          <w:lang w:eastAsia="de-DE"/>
        </w:rPr>
        <w:t xml:space="preserve"> uns </w:t>
      </w:r>
      <w:proofErr w:type="spellStart"/>
      <w:r>
        <w:rPr>
          <w:lang w:eastAsia="de-DE"/>
        </w:rPr>
        <w:t>bekandt</w:t>
      </w:r>
      <w:proofErr w:type="spellEnd"/>
      <w:r>
        <w:rPr>
          <w:lang w:eastAsia="de-DE"/>
        </w:rPr>
        <w:t>.</w:t>
      </w:r>
    </w:p>
    <w:p w14:paraId="058341D8" w14:textId="77777777" w:rsidR="00506BB3" w:rsidRDefault="00506BB3" w:rsidP="00506BB3">
      <w:pPr>
        <w:rPr>
          <w:lang w:eastAsia="de-DE"/>
        </w:rPr>
      </w:pPr>
      <w:r>
        <w:rPr>
          <w:lang w:eastAsia="de-DE"/>
        </w:rPr>
        <w:t>Vater mein,</w:t>
      </w:r>
    </w:p>
    <w:p w14:paraId="1781BBE9" w14:textId="77777777" w:rsidR="00506BB3" w:rsidRDefault="00506BB3" w:rsidP="00506BB3">
      <w:pPr>
        <w:rPr>
          <w:lang w:eastAsia="de-DE"/>
        </w:rPr>
      </w:pPr>
      <w:r>
        <w:rPr>
          <w:lang w:eastAsia="de-DE"/>
        </w:rPr>
        <w:t xml:space="preserve">erbarm dich unser </w:t>
      </w:r>
      <w:proofErr w:type="spellStart"/>
      <w:r>
        <w:rPr>
          <w:lang w:eastAsia="de-DE"/>
        </w:rPr>
        <w:t>auff</w:t>
      </w:r>
      <w:proofErr w:type="spellEnd"/>
      <w:r>
        <w:rPr>
          <w:lang w:eastAsia="de-DE"/>
        </w:rPr>
        <w:t xml:space="preserve"> erden,</w:t>
      </w:r>
    </w:p>
    <w:p w14:paraId="67129536" w14:textId="77777777" w:rsidR="00506BB3" w:rsidRDefault="00506BB3" w:rsidP="00506BB3">
      <w:pPr>
        <w:rPr>
          <w:lang w:eastAsia="de-DE"/>
        </w:rPr>
      </w:pPr>
      <w:r>
        <w:rPr>
          <w:lang w:eastAsia="de-DE"/>
        </w:rPr>
        <w:t xml:space="preserve">das wir deine liebe </w:t>
      </w:r>
      <w:proofErr w:type="spellStart"/>
      <w:r>
        <w:rPr>
          <w:lang w:eastAsia="de-DE"/>
        </w:rPr>
        <w:t>kinder</w:t>
      </w:r>
      <w:proofErr w:type="spellEnd"/>
      <w:r>
        <w:rPr>
          <w:lang w:eastAsia="de-DE"/>
        </w:rPr>
        <w:t xml:space="preserve"> werden!</w:t>
      </w:r>
    </w:p>
    <w:p w14:paraId="4EF321F7" w14:textId="77777777" w:rsidR="00506BB3" w:rsidRDefault="00506BB3" w:rsidP="00506BB3">
      <w:pPr>
        <w:rPr>
          <w:lang w:eastAsia="de-DE"/>
        </w:rPr>
      </w:pPr>
    </w:p>
    <w:p w14:paraId="606AE967" w14:textId="77777777" w:rsidR="00506BB3" w:rsidRDefault="00506BB3" w:rsidP="00506BB3">
      <w:pPr>
        <w:rPr>
          <w:lang w:eastAsia="de-DE"/>
        </w:rPr>
      </w:pPr>
      <w:proofErr w:type="spellStart"/>
      <w:r>
        <w:rPr>
          <w:lang w:eastAsia="de-DE"/>
        </w:rPr>
        <w:t>Zukom</w:t>
      </w:r>
      <w:proofErr w:type="spellEnd"/>
      <w:r>
        <w:rPr>
          <w:lang w:eastAsia="de-DE"/>
        </w:rPr>
        <w:t xml:space="preserve"> uns dein heiliges reich,</w:t>
      </w:r>
    </w:p>
    <w:p w14:paraId="00890B1C" w14:textId="77777777" w:rsidR="00506BB3" w:rsidRDefault="00506BB3" w:rsidP="00506BB3">
      <w:pPr>
        <w:rPr>
          <w:lang w:eastAsia="de-DE"/>
        </w:rPr>
      </w:pPr>
      <w:proofErr w:type="spellStart"/>
      <w:r>
        <w:rPr>
          <w:lang w:eastAsia="de-DE"/>
        </w:rPr>
        <w:t>Kyrieleison</w:t>
      </w:r>
      <w:proofErr w:type="spellEnd"/>
      <w:r>
        <w:rPr>
          <w:lang w:eastAsia="de-DE"/>
        </w:rPr>
        <w:t>!</w:t>
      </w:r>
    </w:p>
    <w:p w14:paraId="247BD9DC" w14:textId="77777777" w:rsidR="00506BB3" w:rsidRDefault="00506BB3" w:rsidP="00506BB3">
      <w:pPr>
        <w:rPr>
          <w:lang w:eastAsia="de-DE"/>
        </w:rPr>
      </w:pPr>
      <w:proofErr w:type="spellStart"/>
      <w:r>
        <w:rPr>
          <w:lang w:eastAsia="de-DE"/>
        </w:rPr>
        <w:t>Hilff</w:t>
      </w:r>
      <w:proofErr w:type="spellEnd"/>
      <w:r>
        <w:rPr>
          <w:lang w:eastAsia="de-DE"/>
        </w:rPr>
        <w:t xml:space="preserve">, das wir deine </w:t>
      </w:r>
      <w:proofErr w:type="spellStart"/>
      <w:r>
        <w:rPr>
          <w:lang w:eastAsia="de-DE"/>
        </w:rPr>
        <w:t>erben</w:t>
      </w:r>
      <w:proofErr w:type="spellEnd"/>
      <w:r>
        <w:rPr>
          <w:lang w:eastAsia="de-DE"/>
        </w:rPr>
        <w:t xml:space="preserve"> sein.</w:t>
      </w:r>
    </w:p>
    <w:p w14:paraId="3E61989A" w14:textId="77777777" w:rsidR="00506BB3" w:rsidRDefault="00506BB3" w:rsidP="00506BB3">
      <w:pPr>
        <w:rPr>
          <w:lang w:eastAsia="de-DE"/>
        </w:rPr>
      </w:pPr>
      <w:r>
        <w:rPr>
          <w:lang w:eastAsia="de-DE"/>
        </w:rPr>
        <w:t>Vater mein,</w:t>
      </w:r>
    </w:p>
    <w:p w14:paraId="41281C75" w14:textId="77777777" w:rsidR="00506BB3" w:rsidRDefault="00506BB3" w:rsidP="00506BB3">
      <w:pPr>
        <w:rPr>
          <w:lang w:eastAsia="de-DE"/>
        </w:rPr>
      </w:pPr>
      <w:r>
        <w:rPr>
          <w:lang w:eastAsia="de-DE"/>
        </w:rPr>
        <w:t xml:space="preserve">erbarm dich unser </w:t>
      </w:r>
      <w:proofErr w:type="spellStart"/>
      <w:r>
        <w:rPr>
          <w:lang w:eastAsia="de-DE"/>
        </w:rPr>
        <w:t>auff</w:t>
      </w:r>
      <w:proofErr w:type="spellEnd"/>
      <w:r>
        <w:rPr>
          <w:lang w:eastAsia="de-DE"/>
        </w:rPr>
        <w:t xml:space="preserve"> erden,</w:t>
      </w:r>
    </w:p>
    <w:p w14:paraId="3AD881D5" w14:textId="77777777" w:rsidR="00506BB3" w:rsidRDefault="00506BB3" w:rsidP="00506BB3">
      <w:pPr>
        <w:rPr>
          <w:lang w:eastAsia="de-DE"/>
        </w:rPr>
      </w:pPr>
      <w:r>
        <w:rPr>
          <w:lang w:eastAsia="de-DE"/>
        </w:rPr>
        <w:t xml:space="preserve">das wir deine liebe </w:t>
      </w:r>
      <w:proofErr w:type="spellStart"/>
      <w:r>
        <w:rPr>
          <w:lang w:eastAsia="de-DE"/>
        </w:rPr>
        <w:t>kinder</w:t>
      </w:r>
      <w:proofErr w:type="spellEnd"/>
      <w:r>
        <w:rPr>
          <w:lang w:eastAsia="de-DE"/>
        </w:rPr>
        <w:t xml:space="preserve"> werden!</w:t>
      </w:r>
    </w:p>
    <w:p w14:paraId="1EF98D3E" w14:textId="77777777" w:rsidR="00506BB3" w:rsidRDefault="00506BB3" w:rsidP="00506BB3">
      <w:pPr>
        <w:rPr>
          <w:lang w:eastAsia="de-DE"/>
        </w:rPr>
      </w:pPr>
    </w:p>
    <w:p w14:paraId="66AC343A" w14:textId="77777777" w:rsidR="00506BB3" w:rsidRDefault="00506BB3" w:rsidP="00506BB3">
      <w:pPr>
        <w:rPr>
          <w:lang w:eastAsia="de-DE"/>
        </w:rPr>
      </w:pPr>
      <w:r>
        <w:rPr>
          <w:lang w:eastAsia="de-DE"/>
        </w:rPr>
        <w:t xml:space="preserve">Dein </w:t>
      </w:r>
      <w:proofErr w:type="spellStart"/>
      <w:r>
        <w:rPr>
          <w:lang w:eastAsia="de-DE"/>
        </w:rPr>
        <w:t>wil</w:t>
      </w:r>
      <w:proofErr w:type="spellEnd"/>
      <w:r>
        <w:rPr>
          <w:lang w:eastAsia="de-DE"/>
        </w:rPr>
        <w:t xml:space="preserve"> </w:t>
      </w:r>
      <w:proofErr w:type="spellStart"/>
      <w:r>
        <w:rPr>
          <w:lang w:eastAsia="de-DE"/>
        </w:rPr>
        <w:t>gescheh</w:t>
      </w:r>
      <w:proofErr w:type="spellEnd"/>
      <w:r>
        <w:rPr>
          <w:lang w:eastAsia="de-DE"/>
        </w:rPr>
        <w:t xml:space="preserve"> an uns so schon,</w:t>
      </w:r>
    </w:p>
    <w:p w14:paraId="775C7174" w14:textId="77777777" w:rsidR="00506BB3" w:rsidRDefault="00506BB3" w:rsidP="00506BB3">
      <w:pPr>
        <w:rPr>
          <w:lang w:eastAsia="de-DE"/>
        </w:rPr>
      </w:pPr>
      <w:proofErr w:type="spellStart"/>
      <w:r>
        <w:rPr>
          <w:lang w:eastAsia="de-DE"/>
        </w:rPr>
        <w:t>Kyrieleison</w:t>
      </w:r>
      <w:proofErr w:type="spellEnd"/>
      <w:r>
        <w:rPr>
          <w:lang w:eastAsia="de-DE"/>
        </w:rPr>
        <w:t>!</w:t>
      </w:r>
    </w:p>
    <w:p w14:paraId="30796DEC" w14:textId="77777777" w:rsidR="00506BB3" w:rsidRDefault="00506BB3" w:rsidP="00506BB3">
      <w:pPr>
        <w:rPr>
          <w:lang w:eastAsia="de-DE"/>
        </w:rPr>
      </w:pPr>
      <w:proofErr w:type="spellStart"/>
      <w:r>
        <w:rPr>
          <w:lang w:eastAsia="de-DE"/>
        </w:rPr>
        <w:t>Auff</w:t>
      </w:r>
      <w:proofErr w:type="spellEnd"/>
      <w:r>
        <w:rPr>
          <w:lang w:eastAsia="de-DE"/>
        </w:rPr>
        <w:t xml:space="preserve"> erden als in </w:t>
      </w:r>
      <w:proofErr w:type="spellStart"/>
      <w:r>
        <w:rPr>
          <w:lang w:eastAsia="de-DE"/>
        </w:rPr>
        <w:t>himels</w:t>
      </w:r>
      <w:proofErr w:type="spellEnd"/>
      <w:r>
        <w:rPr>
          <w:lang w:eastAsia="de-DE"/>
        </w:rPr>
        <w:t xml:space="preserve"> </w:t>
      </w:r>
      <w:proofErr w:type="spellStart"/>
      <w:r>
        <w:rPr>
          <w:lang w:eastAsia="de-DE"/>
        </w:rPr>
        <w:t>thron</w:t>
      </w:r>
      <w:proofErr w:type="spellEnd"/>
      <w:r>
        <w:rPr>
          <w:lang w:eastAsia="de-DE"/>
        </w:rPr>
        <w:t>.</w:t>
      </w:r>
    </w:p>
    <w:p w14:paraId="3D7AB719" w14:textId="77777777" w:rsidR="00506BB3" w:rsidRDefault="00506BB3" w:rsidP="00506BB3">
      <w:pPr>
        <w:rPr>
          <w:lang w:eastAsia="de-DE"/>
        </w:rPr>
      </w:pPr>
      <w:r>
        <w:rPr>
          <w:lang w:eastAsia="de-DE"/>
        </w:rPr>
        <w:t>Vater mein,</w:t>
      </w:r>
    </w:p>
    <w:p w14:paraId="27CF150C" w14:textId="77777777" w:rsidR="00506BB3" w:rsidRDefault="00506BB3" w:rsidP="00506BB3">
      <w:pPr>
        <w:rPr>
          <w:lang w:eastAsia="de-DE"/>
        </w:rPr>
      </w:pPr>
      <w:r>
        <w:rPr>
          <w:lang w:eastAsia="de-DE"/>
        </w:rPr>
        <w:t xml:space="preserve">erbarm dich unser </w:t>
      </w:r>
      <w:proofErr w:type="spellStart"/>
      <w:r>
        <w:rPr>
          <w:lang w:eastAsia="de-DE"/>
        </w:rPr>
        <w:t>auff</w:t>
      </w:r>
      <w:proofErr w:type="spellEnd"/>
      <w:r>
        <w:rPr>
          <w:lang w:eastAsia="de-DE"/>
        </w:rPr>
        <w:t xml:space="preserve"> erden,</w:t>
      </w:r>
    </w:p>
    <w:p w14:paraId="4E673477" w14:textId="77777777" w:rsidR="00506BB3" w:rsidRDefault="00506BB3" w:rsidP="00506BB3">
      <w:pPr>
        <w:rPr>
          <w:lang w:eastAsia="de-DE"/>
        </w:rPr>
      </w:pPr>
      <w:r>
        <w:rPr>
          <w:lang w:eastAsia="de-DE"/>
        </w:rPr>
        <w:t xml:space="preserve">das wir deine liebe </w:t>
      </w:r>
      <w:proofErr w:type="spellStart"/>
      <w:r>
        <w:rPr>
          <w:lang w:eastAsia="de-DE"/>
        </w:rPr>
        <w:t>kinder</w:t>
      </w:r>
      <w:proofErr w:type="spellEnd"/>
      <w:r>
        <w:rPr>
          <w:lang w:eastAsia="de-DE"/>
        </w:rPr>
        <w:t xml:space="preserve"> werden!</w:t>
      </w:r>
    </w:p>
    <w:p w14:paraId="6854A187" w14:textId="77777777" w:rsidR="00506BB3" w:rsidRDefault="00506BB3" w:rsidP="00506BB3">
      <w:pPr>
        <w:rPr>
          <w:lang w:eastAsia="de-DE"/>
        </w:rPr>
      </w:pPr>
    </w:p>
    <w:p w14:paraId="11C5B241" w14:textId="77777777" w:rsidR="00506BB3" w:rsidRDefault="00506BB3" w:rsidP="00506BB3">
      <w:pPr>
        <w:rPr>
          <w:lang w:eastAsia="de-DE"/>
        </w:rPr>
      </w:pPr>
      <w:proofErr w:type="spellStart"/>
      <w:r>
        <w:rPr>
          <w:lang w:eastAsia="de-DE"/>
        </w:rPr>
        <w:t>Hilff</w:t>
      </w:r>
      <w:proofErr w:type="spellEnd"/>
      <w:r>
        <w:rPr>
          <w:lang w:eastAsia="de-DE"/>
        </w:rPr>
        <w:t xml:space="preserve"> uns aus der </w:t>
      </w:r>
      <w:proofErr w:type="spellStart"/>
      <w:r>
        <w:rPr>
          <w:lang w:eastAsia="de-DE"/>
        </w:rPr>
        <w:t>sunden</w:t>
      </w:r>
      <w:proofErr w:type="spellEnd"/>
      <w:r>
        <w:rPr>
          <w:lang w:eastAsia="de-DE"/>
        </w:rPr>
        <w:t xml:space="preserve"> not,</w:t>
      </w:r>
    </w:p>
    <w:p w14:paraId="685424E7" w14:textId="77777777" w:rsidR="00506BB3" w:rsidRDefault="00506BB3" w:rsidP="00506BB3">
      <w:pPr>
        <w:rPr>
          <w:lang w:eastAsia="de-DE"/>
        </w:rPr>
      </w:pPr>
      <w:proofErr w:type="spellStart"/>
      <w:r>
        <w:rPr>
          <w:lang w:eastAsia="de-DE"/>
        </w:rPr>
        <w:t>Kyrieleison</w:t>
      </w:r>
      <w:proofErr w:type="spellEnd"/>
      <w:r>
        <w:rPr>
          <w:lang w:eastAsia="de-DE"/>
        </w:rPr>
        <w:t>!</w:t>
      </w:r>
    </w:p>
    <w:p w14:paraId="7F18A215" w14:textId="77777777" w:rsidR="00506BB3" w:rsidRDefault="00506BB3" w:rsidP="00506BB3">
      <w:pPr>
        <w:rPr>
          <w:lang w:eastAsia="de-DE"/>
        </w:rPr>
      </w:pPr>
      <w:r>
        <w:rPr>
          <w:lang w:eastAsia="de-DE"/>
        </w:rPr>
        <w:t xml:space="preserve">Gib uns heut das </w:t>
      </w:r>
      <w:proofErr w:type="spellStart"/>
      <w:r>
        <w:rPr>
          <w:lang w:eastAsia="de-DE"/>
        </w:rPr>
        <w:t>tegliche</w:t>
      </w:r>
      <w:proofErr w:type="spellEnd"/>
      <w:r>
        <w:rPr>
          <w:lang w:eastAsia="de-DE"/>
        </w:rPr>
        <w:t xml:space="preserve"> </w:t>
      </w:r>
      <w:proofErr w:type="spellStart"/>
      <w:r>
        <w:rPr>
          <w:lang w:eastAsia="de-DE"/>
        </w:rPr>
        <w:t>brod</w:t>
      </w:r>
      <w:proofErr w:type="spellEnd"/>
      <w:r>
        <w:rPr>
          <w:lang w:eastAsia="de-DE"/>
        </w:rPr>
        <w:t>.</w:t>
      </w:r>
    </w:p>
    <w:p w14:paraId="6F0EFC9B" w14:textId="77777777" w:rsidR="00506BB3" w:rsidRDefault="00506BB3" w:rsidP="00506BB3">
      <w:pPr>
        <w:rPr>
          <w:lang w:eastAsia="de-DE"/>
        </w:rPr>
      </w:pPr>
      <w:r>
        <w:rPr>
          <w:lang w:eastAsia="de-DE"/>
        </w:rPr>
        <w:t>Vater mein,</w:t>
      </w:r>
    </w:p>
    <w:p w14:paraId="2CFDC59D" w14:textId="77777777" w:rsidR="00506BB3" w:rsidRDefault="00506BB3" w:rsidP="00506BB3">
      <w:pPr>
        <w:rPr>
          <w:lang w:eastAsia="de-DE"/>
        </w:rPr>
      </w:pPr>
      <w:r>
        <w:rPr>
          <w:lang w:eastAsia="de-DE"/>
        </w:rPr>
        <w:t xml:space="preserve">erbarm dich unser </w:t>
      </w:r>
      <w:proofErr w:type="spellStart"/>
      <w:r>
        <w:rPr>
          <w:lang w:eastAsia="de-DE"/>
        </w:rPr>
        <w:t>auff</w:t>
      </w:r>
      <w:proofErr w:type="spellEnd"/>
      <w:r>
        <w:rPr>
          <w:lang w:eastAsia="de-DE"/>
        </w:rPr>
        <w:t xml:space="preserve"> erden,</w:t>
      </w:r>
    </w:p>
    <w:p w14:paraId="1E92E2E4" w14:textId="77777777" w:rsidR="00506BB3" w:rsidRDefault="00506BB3" w:rsidP="00506BB3">
      <w:pPr>
        <w:rPr>
          <w:lang w:eastAsia="de-DE"/>
        </w:rPr>
      </w:pPr>
      <w:r>
        <w:rPr>
          <w:lang w:eastAsia="de-DE"/>
        </w:rPr>
        <w:lastRenderedPageBreak/>
        <w:t xml:space="preserve">das wir deine liebe </w:t>
      </w:r>
      <w:proofErr w:type="spellStart"/>
      <w:r>
        <w:rPr>
          <w:lang w:eastAsia="de-DE"/>
        </w:rPr>
        <w:t>kinder</w:t>
      </w:r>
      <w:proofErr w:type="spellEnd"/>
      <w:r>
        <w:rPr>
          <w:lang w:eastAsia="de-DE"/>
        </w:rPr>
        <w:t xml:space="preserve"> werden!</w:t>
      </w:r>
    </w:p>
    <w:p w14:paraId="041709EA" w14:textId="77777777" w:rsidR="00506BB3" w:rsidRDefault="00506BB3" w:rsidP="00506BB3">
      <w:pPr>
        <w:rPr>
          <w:lang w:eastAsia="de-DE"/>
        </w:rPr>
      </w:pPr>
    </w:p>
    <w:p w14:paraId="02E41B9F" w14:textId="77777777" w:rsidR="00506BB3" w:rsidRDefault="00506BB3" w:rsidP="00506BB3">
      <w:pPr>
        <w:rPr>
          <w:lang w:eastAsia="de-DE"/>
        </w:rPr>
      </w:pPr>
      <w:proofErr w:type="spellStart"/>
      <w:r>
        <w:rPr>
          <w:lang w:eastAsia="de-DE"/>
        </w:rPr>
        <w:t>Verzeyh</w:t>
      </w:r>
      <w:proofErr w:type="spellEnd"/>
      <w:r>
        <w:rPr>
          <w:lang w:eastAsia="de-DE"/>
        </w:rPr>
        <w:t xml:space="preserve"> uns, Vater, unser schuld,</w:t>
      </w:r>
    </w:p>
    <w:p w14:paraId="04044C6D" w14:textId="77777777" w:rsidR="00506BB3" w:rsidRDefault="00506BB3" w:rsidP="00506BB3">
      <w:pPr>
        <w:rPr>
          <w:lang w:eastAsia="de-DE"/>
        </w:rPr>
      </w:pPr>
      <w:proofErr w:type="spellStart"/>
      <w:r>
        <w:rPr>
          <w:lang w:eastAsia="de-DE"/>
        </w:rPr>
        <w:t>Kyrieleison</w:t>
      </w:r>
      <w:proofErr w:type="spellEnd"/>
      <w:r>
        <w:rPr>
          <w:lang w:eastAsia="de-DE"/>
        </w:rPr>
        <w:t>!</w:t>
      </w:r>
    </w:p>
    <w:p w14:paraId="33F4A4C7" w14:textId="77777777" w:rsidR="00506BB3" w:rsidRDefault="00506BB3" w:rsidP="00506BB3">
      <w:pPr>
        <w:rPr>
          <w:lang w:eastAsia="de-DE"/>
        </w:rPr>
      </w:pPr>
      <w:r>
        <w:rPr>
          <w:lang w:eastAsia="de-DE"/>
        </w:rPr>
        <w:t xml:space="preserve">Und teil uns mit dein Göttliche </w:t>
      </w:r>
      <w:proofErr w:type="spellStart"/>
      <w:r>
        <w:rPr>
          <w:lang w:eastAsia="de-DE"/>
        </w:rPr>
        <w:t>huld</w:t>
      </w:r>
      <w:proofErr w:type="spellEnd"/>
      <w:r>
        <w:rPr>
          <w:lang w:eastAsia="de-DE"/>
        </w:rPr>
        <w:t>.</w:t>
      </w:r>
    </w:p>
    <w:p w14:paraId="4B623316" w14:textId="77777777" w:rsidR="00506BB3" w:rsidRDefault="00506BB3" w:rsidP="00506BB3">
      <w:pPr>
        <w:rPr>
          <w:lang w:eastAsia="de-DE"/>
        </w:rPr>
      </w:pPr>
      <w:r>
        <w:rPr>
          <w:lang w:eastAsia="de-DE"/>
        </w:rPr>
        <w:t>Vater mein,</w:t>
      </w:r>
    </w:p>
    <w:p w14:paraId="114EA48E" w14:textId="77777777" w:rsidR="00506BB3" w:rsidRDefault="00506BB3" w:rsidP="00506BB3">
      <w:pPr>
        <w:rPr>
          <w:lang w:eastAsia="de-DE"/>
        </w:rPr>
      </w:pPr>
      <w:r>
        <w:rPr>
          <w:lang w:eastAsia="de-DE"/>
        </w:rPr>
        <w:t xml:space="preserve">erbarm dich unser </w:t>
      </w:r>
      <w:proofErr w:type="spellStart"/>
      <w:r>
        <w:rPr>
          <w:lang w:eastAsia="de-DE"/>
        </w:rPr>
        <w:t>auff</w:t>
      </w:r>
      <w:proofErr w:type="spellEnd"/>
      <w:r>
        <w:rPr>
          <w:lang w:eastAsia="de-DE"/>
        </w:rPr>
        <w:t xml:space="preserve"> erden,</w:t>
      </w:r>
    </w:p>
    <w:p w14:paraId="110B9762" w14:textId="77777777" w:rsidR="00506BB3" w:rsidRDefault="00506BB3" w:rsidP="00506BB3">
      <w:pPr>
        <w:rPr>
          <w:lang w:eastAsia="de-DE"/>
        </w:rPr>
      </w:pPr>
      <w:r>
        <w:rPr>
          <w:lang w:eastAsia="de-DE"/>
        </w:rPr>
        <w:t xml:space="preserve">das wir deine liebe </w:t>
      </w:r>
      <w:proofErr w:type="spellStart"/>
      <w:r>
        <w:rPr>
          <w:lang w:eastAsia="de-DE"/>
        </w:rPr>
        <w:t>kinder</w:t>
      </w:r>
      <w:proofErr w:type="spellEnd"/>
      <w:r>
        <w:rPr>
          <w:lang w:eastAsia="de-DE"/>
        </w:rPr>
        <w:t xml:space="preserve"> werden!</w:t>
      </w:r>
    </w:p>
    <w:p w14:paraId="04BB3C22" w14:textId="77777777" w:rsidR="00506BB3" w:rsidRDefault="00506BB3" w:rsidP="00506BB3">
      <w:pPr>
        <w:rPr>
          <w:lang w:eastAsia="de-DE"/>
        </w:rPr>
      </w:pPr>
    </w:p>
    <w:p w14:paraId="1DFE9A4D" w14:textId="77777777" w:rsidR="00506BB3" w:rsidRDefault="00506BB3" w:rsidP="00506BB3">
      <w:pPr>
        <w:rPr>
          <w:lang w:eastAsia="de-DE"/>
        </w:rPr>
      </w:pPr>
      <w:r>
        <w:rPr>
          <w:lang w:eastAsia="de-DE"/>
        </w:rPr>
        <w:t xml:space="preserve">Als wir auch unsern </w:t>
      </w:r>
      <w:proofErr w:type="spellStart"/>
      <w:r>
        <w:rPr>
          <w:lang w:eastAsia="de-DE"/>
        </w:rPr>
        <w:t>schuldigern</w:t>
      </w:r>
      <w:proofErr w:type="spellEnd"/>
      <w:r>
        <w:rPr>
          <w:lang w:eastAsia="de-DE"/>
        </w:rPr>
        <w:t xml:space="preserve"> </w:t>
      </w:r>
      <w:proofErr w:type="spellStart"/>
      <w:r>
        <w:rPr>
          <w:lang w:eastAsia="de-DE"/>
        </w:rPr>
        <w:t>thon</w:t>
      </w:r>
      <w:proofErr w:type="spellEnd"/>
      <w:r>
        <w:rPr>
          <w:lang w:eastAsia="de-DE"/>
        </w:rPr>
        <w:t>,</w:t>
      </w:r>
    </w:p>
    <w:p w14:paraId="4B724D6B" w14:textId="77777777" w:rsidR="00506BB3" w:rsidRDefault="00506BB3" w:rsidP="00506BB3">
      <w:pPr>
        <w:rPr>
          <w:lang w:eastAsia="de-DE"/>
        </w:rPr>
      </w:pPr>
      <w:proofErr w:type="spellStart"/>
      <w:r>
        <w:rPr>
          <w:lang w:eastAsia="de-DE"/>
        </w:rPr>
        <w:t>Kyrieleison</w:t>
      </w:r>
      <w:proofErr w:type="spellEnd"/>
      <w:r>
        <w:rPr>
          <w:lang w:eastAsia="de-DE"/>
        </w:rPr>
        <w:t>!</w:t>
      </w:r>
    </w:p>
    <w:p w14:paraId="7B10ECB7" w14:textId="77777777" w:rsidR="00506BB3" w:rsidRDefault="00506BB3" w:rsidP="00506BB3">
      <w:pPr>
        <w:rPr>
          <w:lang w:eastAsia="de-DE"/>
        </w:rPr>
      </w:pPr>
      <w:r>
        <w:rPr>
          <w:lang w:eastAsia="de-DE"/>
        </w:rPr>
        <w:t xml:space="preserve">Las uns nicht in </w:t>
      </w:r>
      <w:proofErr w:type="spellStart"/>
      <w:r>
        <w:rPr>
          <w:lang w:eastAsia="de-DE"/>
        </w:rPr>
        <w:t>versuchung</w:t>
      </w:r>
      <w:proofErr w:type="spellEnd"/>
      <w:r>
        <w:rPr>
          <w:lang w:eastAsia="de-DE"/>
        </w:rPr>
        <w:t xml:space="preserve"> </w:t>
      </w:r>
      <w:proofErr w:type="spellStart"/>
      <w:r>
        <w:rPr>
          <w:lang w:eastAsia="de-DE"/>
        </w:rPr>
        <w:t>ston</w:t>
      </w:r>
      <w:proofErr w:type="spellEnd"/>
      <w:r>
        <w:rPr>
          <w:lang w:eastAsia="de-DE"/>
        </w:rPr>
        <w:t>.</w:t>
      </w:r>
    </w:p>
    <w:p w14:paraId="5356296E" w14:textId="77777777" w:rsidR="00506BB3" w:rsidRDefault="00506BB3" w:rsidP="00506BB3">
      <w:pPr>
        <w:rPr>
          <w:lang w:eastAsia="de-DE"/>
        </w:rPr>
      </w:pPr>
      <w:r>
        <w:rPr>
          <w:lang w:eastAsia="de-DE"/>
        </w:rPr>
        <w:t>Vater mein,</w:t>
      </w:r>
    </w:p>
    <w:p w14:paraId="2B805208" w14:textId="77777777" w:rsidR="00506BB3" w:rsidRDefault="00506BB3" w:rsidP="00506BB3">
      <w:pPr>
        <w:rPr>
          <w:lang w:eastAsia="de-DE"/>
        </w:rPr>
      </w:pPr>
      <w:r>
        <w:rPr>
          <w:lang w:eastAsia="de-DE"/>
        </w:rPr>
        <w:t xml:space="preserve">erlös uns von </w:t>
      </w:r>
      <w:proofErr w:type="spellStart"/>
      <w:r>
        <w:rPr>
          <w:lang w:eastAsia="de-DE"/>
        </w:rPr>
        <w:t>ubel</w:t>
      </w:r>
      <w:proofErr w:type="spellEnd"/>
      <w:r>
        <w:rPr>
          <w:lang w:eastAsia="de-DE"/>
        </w:rPr>
        <w:t>, Amen,</w:t>
      </w:r>
    </w:p>
    <w:p w14:paraId="74D7B40D" w14:textId="77777777" w:rsidR="00506BB3" w:rsidRDefault="00506BB3" w:rsidP="00506BB3">
      <w:pPr>
        <w:rPr>
          <w:lang w:eastAsia="de-DE"/>
        </w:rPr>
      </w:pPr>
      <w:r>
        <w:rPr>
          <w:lang w:eastAsia="de-DE"/>
        </w:rPr>
        <w:t xml:space="preserve">das wir zu deiner </w:t>
      </w:r>
      <w:proofErr w:type="spellStart"/>
      <w:r>
        <w:rPr>
          <w:lang w:eastAsia="de-DE"/>
        </w:rPr>
        <w:t>gnaden</w:t>
      </w:r>
      <w:proofErr w:type="spellEnd"/>
      <w:r>
        <w:rPr>
          <w:lang w:eastAsia="de-DE"/>
        </w:rPr>
        <w:t xml:space="preserve"> </w:t>
      </w:r>
      <w:proofErr w:type="spellStart"/>
      <w:r>
        <w:rPr>
          <w:lang w:eastAsia="de-DE"/>
        </w:rPr>
        <w:t>komen</w:t>
      </w:r>
      <w:proofErr w:type="spellEnd"/>
      <w:r>
        <w:rPr>
          <w:lang w:eastAsia="de-DE"/>
        </w:rPr>
        <w:t>!</w:t>
      </w:r>
    </w:p>
    <w:p w14:paraId="12234AF1" w14:textId="77777777" w:rsidR="00506BB3" w:rsidRDefault="00506BB3" w:rsidP="00506BB3">
      <w:pPr>
        <w:rPr>
          <w:lang w:eastAsia="de-DE"/>
        </w:rPr>
      </w:pPr>
    </w:p>
    <w:p w14:paraId="6EFEA889" w14:textId="77777777" w:rsidR="00506BB3" w:rsidRDefault="00506BB3" w:rsidP="00506BB3">
      <w:pPr>
        <w:rPr>
          <w:lang w:eastAsia="de-DE"/>
        </w:rPr>
      </w:pPr>
      <w:r>
        <w:rPr>
          <w:lang w:eastAsia="de-DE"/>
        </w:rPr>
        <w:t xml:space="preserve">Denn dein ist das reich und die </w:t>
      </w:r>
      <w:proofErr w:type="spellStart"/>
      <w:r>
        <w:rPr>
          <w:lang w:eastAsia="de-DE"/>
        </w:rPr>
        <w:t>krafft</w:t>
      </w:r>
      <w:proofErr w:type="spellEnd"/>
      <w:r>
        <w:rPr>
          <w:lang w:eastAsia="de-DE"/>
        </w:rPr>
        <w:t>,</w:t>
      </w:r>
    </w:p>
    <w:p w14:paraId="3A947752" w14:textId="77777777" w:rsidR="00506BB3" w:rsidRDefault="00506BB3" w:rsidP="00506BB3">
      <w:pPr>
        <w:rPr>
          <w:lang w:eastAsia="de-DE"/>
        </w:rPr>
      </w:pPr>
      <w:proofErr w:type="spellStart"/>
      <w:r>
        <w:rPr>
          <w:lang w:eastAsia="de-DE"/>
        </w:rPr>
        <w:t>Kyrieleison</w:t>
      </w:r>
      <w:proofErr w:type="spellEnd"/>
      <w:r>
        <w:rPr>
          <w:lang w:eastAsia="de-DE"/>
        </w:rPr>
        <w:t>!</w:t>
      </w:r>
    </w:p>
    <w:p w14:paraId="6CB25FD3" w14:textId="77777777" w:rsidR="00506BB3" w:rsidRDefault="00506BB3" w:rsidP="00506BB3">
      <w:pPr>
        <w:rPr>
          <w:lang w:eastAsia="de-DE"/>
        </w:rPr>
      </w:pPr>
      <w:r>
        <w:rPr>
          <w:lang w:eastAsia="de-DE"/>
        </w:rPr>
        <w:t xml:space="preserve">Die </w:t>
      </w:r>
      <w:proofErr w:type="spellStart"/>
      <w:r>
        <w:rPr>
          <w:lang w:eastAsia="de-DE"/>
        </w:rPr>
        <w:t>herrligkeit</w:t>
      </w:r>
      <w:proofErr w:type="spellEnd"/>
      <w:r>
        <w:rPr>
          <w:lang w:eastAsia="de-DE"/>
        </w:rPr>
        <w:t xml:space="preserve"> und alle macht.</w:t>
      </w:r>
    </w:p>
    <w:p w14:paraId="12131618" w14:textId="77777777" w:rsidR="00506BB3" w:rsidRDefault="00506BB3" w:rsidP="00506BB3">
      <w:pPr>
        <w:rPr>
          <w:lang w:eastAsia="de-DE"/>
        </w:rPr>
      </w:pPr>
      <w:r>
        <w:rPr>
          <w:lang w:eastAsia="de-DE"/>
        </w:rPr>
        <w:t>Vater mein,</w:t>
      </w:r>
    </w:p>
    <w:p w14:paraId="014354B0" w14:textId="77777777" w:rsidR="00506BB3" w:rsidRDefault="00506BB3" w:rsidP="00506BB3">
      <w:pPr>
        <w:rPr>
          <w:lang w:eastAsia="de-DE"/>
        </w:rPr>
      </w:pPr>
      <w:r>
        <w:rPr>
          <w:lang w:eastAsia="de-DE"/>
        </w:rPr>
        <w:t xml:space="preserve">erbarm dich unser </w:t>
      </w:r>
      <w:proofErr w:type="spellStart"/>
      <w:r>
        <w:rPr>
          <w:lang w:eastAsia="de-DE"/>
        </w:rPr>
        <w:t>auff</w:t>
      </w:r>
      <w:proofErr w:type="spellEnd"/>
      <w:r>
        <w:rPr>
          <w:lang w:eastAsia="de-DE"/>
        </w:rPr>
        <w:t xml:space="preserve"> erden,</w:t>
      </w:r>
    </w:p>
    <w:p w14:paraId="0F149FBC" w14:textId="77777777" w:rsidR="00506BB3" w:rsidRDefault="00506BB3" w:rsidP="00506BB3">
      <w:pPr>
        <w:rPr>
          <w:lang w:eastAsia="de-DE"/>
        </w:rPr>
      </w:pPr>
      <w:r>
        <w:rPr>
          <w:lang w:eastAsia="de-DE"/>
        </w:rPr>
        <w:t xml:space="preserve">das wir deine liebe </w:t>
      </w:r>
      <w:proofErr w:type="spellStart"/>
      <w:r>
        <w:rPr>
          <w:lang w:eastAsia="de-DE"/>
        </w:rPr>
        <w:t>kinder</w:t>
      </w:r>
      <w:proofErr w:type="spellEnd"/>
      <w:r>
        <w:rPr>
          <w:lang w:eastAsia="de-DE"/>
        </w:rPr>
        <w:t xml:space="preserve"> werden! Amen.</w:t>
      </w:r>
    </w:p>
    <w:p w14:paraId="2540A0D4" w14:textId="77777777" w:rsidR="00506BB3" w:rsidRDefault="00506BB3" w:rsidP="00506BB3">
      <w:pPr>
        <w:rPr>
          <w:lang w:eastAsia="de-DE"/>
        </w:rPr>
      </w:pPr>
    </w:p>
    <w:p w14:paraId="3B66A677" w14:textId="77777777" w:rsidR="00506BB3" w:rsidRDefault="00506BB3" w:rsidP="00506BB3">
      <w:pPr>
        <w:rPr>
          <w:lang w:eastAsia="de-DE"/>
        </w:rPr>
      </w:pPr>
    </w:p>
    <w:p w14:paraId="532E858C" w14:textId="77777777" w:rsidR="00BD71A4" w:rsidRDefault="00BD71A4">
      <w:pPr>
        <w:spacing w:after="0" w:line="240" w:lineRule="auto"/>
        <w:rPr>
          <w:rFonts w:eastAsia="Times New Roman"/>
          <w:b/>
          <w:bCs/>
          <w:color w:val="000000"/>
          <w:kern w:val="36"/>
          <w:sz w:val="36"/>
          <w:szCs w:val="48"/>
          <w:lang w:eastAsia="de-DE"/>
        </w:rPr>
      </w:pPr>
      <w:r>
        <w:br w:type="page"/>
      </w:r>
    </w:p>
    <w:p w14:paraId="3AC61DFB" w14:textId="77777777" w:rsidR="00D5498D" w:rsidRPr="00D5498D" w:rsidRDefault="00D5498D" w:rsidP="008E63BE">
      <w:pPr>
        <w:pStyle w:val="berschrift1"/>
      </w:pPr>
      <w:r w:rsidRPr="00D5498D">
        <w:lastRenderedPageBreak/>
        <w:t>Quellen:</w:t>
      </w:r>
    </w:p>
    <w:p w14:paraId="5D790305" w14:textId="77777777"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8"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D05DFD">
        <w:rPr>
          <w:rFonts w:eastAsia="Times New Roman"/>
          <w:color w:val="000000"/>
          <w:szCs w:val="24"/>
          <w:lang w:eastAsia="de-DE"/>
        </w:rPr>
        <w:t>Dezember</w:t>
      </w:r>
      <w:r w:rsidR="006F3B13">
        <w:rPr>
          <w:rFonts w:eastAsia="Times New Roman"/>
          <w:color w:val="000000"/>
          <w:szCs w:val="24"/>
          <w:lang w:eastAsia="de-DE"/>
        </w:rPr>
        <w:t xml:space="preserve"> 202</w:t>
      </w:r>
      <w:r w:rsidR="00EC2611">
        <w:rPr>
          <w:rFonts w:eastAsia="Times New Roman"/>
          <w:color w:val="000000"/>
          <w:szCs w:val="24"/>
          <w:lang w:eastAsia="de-DE"/>
        </w:rPr>
        <w:t>5</w:t>
      </w:r>
      <w:r w:rsidR="00BD71A4">
        <w:rPr>
          <w:rFonts w:eastAsia="Times New Roman"/>
          <w:color w:val="000000"/>
          <w:szCs w:val="24"/>
          <w:lang w:eastAsia="de-DE"/>
        </w:rPr>
        <w:t xml:space="preserve">, und den dazugehörigen Seiten entnommen. Diese Seiten sind: </w:t>
      </w:r>
    </w:p>
    <w:p w14:paraId="0675B2AF" w14:textId="77777777" w:rsidR="00BD71A4" w:rsidRDefault="00747D98" w:rsidP="00D5498D">
      <w:pPr>
        <w:spacing w:before="100" w:beforeAutospacing="1" w:after="119" w:line="240" w:lineRule="auto"/>
        <w:rPr>
          <w:rFonts w:eastAsia="Times New Roman"/>
          <w:color w:val="0000FF"/>
          <w:szCs w:val="24"/>
          <w:u w:val="single"/>
          <w:lang w:eastAsia="de-DE"/>
        </w:rPr>
      </w:pPr>
      <w:hyperlink r:id="rId9"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6C548B35" w14:textId="77777777" w:rsidR="00BD71A4" w:rsidRDefault="00747D98" w:rsidP="00BD71A4">
      <w:pPr>
        <w:spacing w:before="100" w:beforeAutospacing="1" w:after="119" w:line="240" w:lineRule="auto"/>
        <w:rPr>
          <w:rFonts w:eastAsia="Times New Roman"/>
          <w:color w:val="000000"/>
          <w:szCs w:val="24"/>
          <w:lang w:eastAsia="de-DE"/>
        </w:rPr>
      </w:pPr>
      <w:hyperlink r:id="rId10" w:history="1">
        <w:r w:rsidR="00BD71A4">
          <w:rPr>
            <w:rFonts w:eastAsia="Times New Roman"/>
            <w:color w:val="0000FF"/>
            <w:szCs w:val="24"/>
            <w:u w:val="single"/>
            <w:lang w:eastAsia="de-DE"/>
          </w:rPr>
          <w:t>Briefe der Reformationszeit</w:t>
        </w:r>
      </w:hyperlink>
    </w:p>
    <w:p w14:paraId="026D73D5" w14:textId="77777777" w:rsidR="00BD71A4" w:rsidRDefault="00747D98" w:rsidP="00D5498D">
      <w:pPr>
        <w:spacing w:before="100" w:beforeAutospacing="1" w:after="119" w:line="240" w:lineRule="auto"/>
        <w:rPr>
          <w:rFonts w:eastAsia="Times New Roman"/>
          <w:color w:val="0000FF"/>
          <w:szCs w:val="24"/>
          <w:u w:val="single"/>
          <w:lang w:eastAsia="de-DE"/>
        </w:rPr>
      </w:pPr>
      <w:hyperlink r:id="rId11" w:history="1">
        <w:r w:rsidR="00BD71A4">
          <w:rPr>
            <w:rFonts w:eastAsia="Times New Roman"/>
            <w:color w:val="0000FF"/>
            <w:szCs w:val="24"/>
            <w:u w:val="single"/>
            <w:lang w:eastAsia="de-DE"/>
          </w:rPr>
          <w:t>Gebete</w:t>
        </w:r>
      </w:hyperlink>
    </w:p>
    <w:p w14:paraId="3C01645B" w14:textId="77777777" w:rsidR="00BD71A4" w:rsidRDefault="00747D98"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Zeugen Christi</w:t>
        </w:r>
      </w:hyperlink>
    </w:p>
    <w:p w14:paraId="1C73D6D2" w14:textId="77777777" w:rsidR="00D5498D" w:rsidRP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23050604"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12C4851F"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30129" w14:textId="77777777" w:rsidR="00747D98" w:rsidRDefault="00747D98" w:rsidP="00CA68D9">
      <w:pPr>
        <w:spacing w:after="0" w:line="240" w:lineRule="auto"/>
      </w:pPr>
      <w:r>
        <w:separator/>
      </w:r>
    </w:p>
  </w:endnote>
  <w:endnote w:type="continuationSeparator" w:id="0">
    <w:p w14:paraId="6EBA8307" w14:textId="77777777" w:rsidR="00747D98" w:rsidRDefault="00747D98"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9098B" w14:textId="77777777" w:rsidR="00747D98" w:rsidRDefault="00747D98" w:rsidP="00CA68D9">
      <w:pPr>
        <w:spacing w:after="0" w:line="240" w:lineRule="auto"/>
      </w:pPr>
      <w:r>
        <w:separator/>
      </w:r>
    </w:p>
  </w:footnote>
  <w:footnote w:type="continuationSeparator" w:id="0">
    <w:p w14:paraId="5D786092" w14:textId="77777777" w:rsidR="00747D98" w:rsidRDefault="00747D98" w:rsidP="00CA68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BB3"/>
    <w:rsid w:val="00031AA5"/>
    <w:rsid w:val="000700B0"/>
    <w:rsid w:val="00082307"/>
    <w:rsid w:val="000C66E5"/>
    <w:rsid w:val="000D088F"/>
    <w:rsid w:val="00122BD9"/>
    <w:rsid w:val="00171EFF"/>
    <w:rsid w:val="00196055"/>
    <w:rsid w:val="001D4F1D"/>
    <w:rsid w:val="001F060B"/>
    <w:rsid w:val="001F54C4"/>
    <w:rsid w:val="001F558F"/>
    <w:rsid w:val="0022039F"/>
    <w:rsid w:val="00272484"/>
    <w:rsid w:val="00297F83"/>
    <w:rsid w:val="002B7BD9"/>
    <w:rsid w:val="002E6D11"/>
    <w:rsid w:val="003533C5"/>
    <w:rsid w:val="00363750"/>
    <w:rsid w:val="00377AA1"/>
    <w:rsid w:val="00381C0C"/>
    <w:rsid w:val="00396532"/>
    <w:rsid w:val="003C50EA"/>
    <w:rsid w:val="003E100C"/>
    <w:rsid w:val="003F151C"/>
    <w:rsid w:val="003F7978"/>
    <w:rsid w:val="00426D7D"/>
    <w:rsid w:val="00493B65"/>
    <w:rsid w:val="0050276E"/>
    <w:rsid w:val="00506BB3"/>
    <w:rsid w:val="00537F59"/>
    <w:rsid w:val="0055492C"/>
    <w:rsid w:val="00600F14"/>
    <w:rsid w:val="00636F93"/>
    <w:rsid w:val="00642C46"/>
    <w:rsid w:val="006E21BD"/>
    <w:rsid w:val="006E6CAE"/>
    <w:rsid w:val="006F3B13"/>
    <w:rsid w:val="007106F4"/>
    <w:rsid w:val="007166CE"/>
    <w:rsid w:val="00737EF6"/>
    <w:rsid w:val="00747D98"/>
    <w:rsid w:val="00760119"/>
    <w:rsid w:val="007B1E32"/>
    <w:rsid w:val="007E1779"/>
    <w:rsid w:val="0083667B"/>
    <w:rsid w:val="00883D4B"/>
    <w:rsid w:val="008D7463"/>
    <w:rsid w:val="008E2C7C"/>
    <w:rsid w:val="008E417E"/>
    <w:rsid w:val="008E63BE"/>
    <w:rsid w:val="009A19EB"/>
    <w:rsid w:val="009B322A"/>
    <w:rsid w:val="009F720B"/>
    <w:rsid w:val="00A825F5"/>
    <w:rsid w:val="00A8716C"/>
    <w:rsid w:val="00AF0916"/>
    <w:rsid w:val="00B365E5"/>
    <w:rsid w:val="00B928DD"/>
    <w:rsid w:val="00BD0640"/>
    <w:rsid w:val="00BD71A4"/>
    <w:rsid w:val="00C35859"/>
    <w:rsid w:val="00C722B7"/>
    <w:rsid w:val="00C968F3"/>
    <w:rsid w:val="00CA68D9"/>
    <w:rsid w:val="00CC4EAC"/>
    <w:rsid w:val="00CE1BC3"/>
    <w:rsid w:val="00CE56D9"/>
    <w:rsid w:val="00D05DFD"/>
    <w:rsid w:val="00D14D4F"/>
    <w:rsid w:val="00D458F6"/>
    <w:rsid w:val="00D5498D"/>
    <w:rsid w:val="00D56329"/>
    <w:rsid w:val="00DC3900"/>
    <w:rsid w:val="00DF61FA"/>
    <w:rsid w:val="00E111EA"/>
    <w:rsid w:val="00E66E2E"/>
    <w:rsid w:val="00EC2611"/>
    <w:rsid w:val="00EC6818"/>
    <w:rsid w:val="00EE077C"/>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903CB"/>
  <w15:chartTrackingRefBased/>
  <w15:docId w15:val="{8B468899-F1EB-489D-8233-34662E0B7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ubensstimme.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www.zeugen-christi.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gebete.glaubensstimme.de/" TargetMode="External"/><Relationship Id="rId5" Type="http://schemas.openxmlformats.org/officeDocument/2006/relationships/footnotes" Target="footnotes.xml"/><Relationship Id="rId10" Type="http://schemas.openxmlformats.org/officeDocument/2006/relationships/hyperlink" Target="https://briefe.glaubensstimme.de/" TargetMode="External"/><Relationship Id="rId4" Type="http://schemas.openxmlformats.org/officeDocument/2006/relationships/webSettings" Target="webSettings.xml"/><Relationship Id="rId9" Type="http://schemas.openxmlformats.org/officeDocument/2006/relationships/hyperlink" Target="https://www.alte-lieder.d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5%20-%20Dezemb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2025 - Dezember.dotx</Template>
  <TotalTime>0</TotalTime>
  <Pages>39</Pages>
  <Words>4114</Words>
  <Characters>25922</Characters>
  <Application>Microsoft Office Word</Application>
  <DocSecurity>0</DocSecurity>
  <Lines>216</Lines>
  <Paragraphs>59</Paragraphs>
  <ScaleCrop>false</ScaleCrop>
  <HeadingPairs>
    <vt:vector size="2" baseType="variant">
      <vt:variant>
        <vt:lpstr>Titel</vt:lpstr>
      </vt:variant>
      <vt:variant>
        <vt:i4>1</vt:i4>
      </vt:variant>
    </vt:vector>
  </HeadingPairs>
  <TitlesOfParts>
    <vt:vector size="1" baseType="lpstr">
      <vt:lpstr>2</vt:lpstr>
    </vt:vector>
  </TitlesOfParts>
  <LinksUpToDate>false</LinksUpToDate>
  <CharactersWithSpaces>29977</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2</cp:revision>
  <dcterms:created xsi:type="dcterms:W3CDTF">2025-11-23T10:38:00Z</dcterms:created>
  <dcterms:modified xsi:type="dcterms:W3CDTF">2025-11-23T11:51:00Z</dcterms:modified>
  <dc:title>Das Vaterunser in Liedern</dc:title>
  <dc:creator>Aus der Glaubensstimme</dc:creator>
  <dc:language>de</dc:language>
</cp:coreProperties>
</file>